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139369" w14:textId="77777777" w:rsidR="009B5BCB" w:rsidRDefault="00000000">
      <w:pPr>
        <w:jc w:val="center"/>
      </w:pPr>
      <w:r>
        <w:rPr>
          <w:b/>
          <w:sz w:val="28"/>
        </w:rPr>
        <w:t>阜康 S/4HANA 1709 → 2025 升级项目</w:t>
      </w:r>
    </w:p>
    <w:p w14:paraId="0B0B2898" w14:textId="77777777" w:rsidR="009B5BCB" w:rsidRDefault="009B5BCB"/>
    <w:p w14:paraId="46211607" w14:textId="77777777" w:rsidR="009B5BCB" w:rsidRDefault="00000000">
      <w:pPr>
        <w:jc w:val="center"/>
      </w:pPr>
      <w:r>
        <w:rPr>
          <w:b/>
          <w:sz w:val="36"/>
        </w:rPr>
        <w:t>项目验收报告</w:t>
      </w:r>
    </w:p>
    <w:p w14:paraId="7E56D6F7" w14:textId="77777777" w:rsidR="009B5BCB" w:rsidRDefault="009B5BCB"/>
    <w:p w14:paraId="6481CC6C" w14:textId="77777777" w:rsidR="009B5BCB" w:rsidRDefault="009B5BCB"/>
    <w:p w14:paraId="628C2D77" w14:textId="77777777" w:rsidR="009B5BCB" w:rsidRDefault="009B5BCB"/>
    <w:p w14:paraId="64DD9E25" w14:textId="77777777" w:rsidR="00845571" w:rsidRDefault="00845571"/>
    <w:p w14:paraId="5DE6F544" w14:textId="77777777" w:rsidR="00845571" w:rsidRDefault="00845571"/>
    <w:p w14:paraId="6852ECB9" w14:textId="77777777" w:rsidR="00845571" w:rsidRDefault="00845571"/>
    <w:p w14:paraId="37E65206" w14:textId="77777777" w:rsidR="00845571" w:rsidRDefault="00845571"/>
    <w:p w14:paraId="16D58904" w14:textId="77777777" w:rsidR="00845571" w:rsidRDefault="00845571"/>
    <w:p w14:paraId="34C1361F" w14:textId="77777777" w:rsidR="00845571" w:rsidRDefault="00845571"/>
    <w:p w14:paraId="64F9930E" w14:textId="77777777" w:rsidR="00845571" w:rsidRDefault="00845571"/>
    <w:p w14:paraId="5ED4A175" w14:textId="77777777" w:rsidR="00845571" w:rsidRDefault="00845571"/>
    <w:p w14:paraId="07F4B3D5" w14:textId="77777777" w:rsidR="00845571" w:rsidRDefault="00845571"/>
    <w:p w14:paraId="0E4112AF" w14:textId="77777777" w:rsidR="00845571" w:rsidRDefault="00845571"/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552"/>
        <w:gridCol w:w="6088"/>
      </w:tblGrid>
      <w:tr w:rsidR="009B5BCB" w14:paraId="23ECE3AF" w14:textId="77777777" w:rsidTr="00845571">
        <w:trPr>
          <w:jc w:val="center"/>
        </w:trPr>
        <w:tc>
          <w:tcPr>
            <w:tcW w:w="2552" w:type="dxa"/>
            <w:shd w:val="clear" w:color="auto" w:fill="D9E2F3"/>
          </w:tcPr>
          <w:p w14:paraId="36B90D17" w14:textId="77777777" w:rsidR="009B5BCB" w:rsidRDefault="00000000">
            <w:proofErr w:type="spellStart"/>
            <w:r>
              <w:rPr>
                <w:b/>
              </w:rPr>
              <w:t>项目</w:t>
            </w:r>
            <w:proofErr w:type="spellEnd"/>
          </w:p>
        </w:tc>
        <w:tc>
          <w:tcPr>
            <w:tcW w:w="6088" w:type="dxa"/>
            <w:shd w:val="clear" w:color="auto" w:fill="D9E2F3"/>
          </w:tcPr>
          <w:p w14:paraId="7438038B" w14:textId="77777777" w:rsidR="009B5BCB" w:rsidRDefault="00000000">
            <w:r>
              <w:rPr>
                <w:b/>
              </w:rPr>
              <w:t>内容</w:t>
            </w:r>
          </w:p>
        </w:tc>
      </w:tr>
      <w:tr w:rsidR="009B5BCB" w14:paraId="69952866" w14:textId="77777777" w:rsidTr="00845571">
        <w:trPr>
          <w:jc w:val="center"/>
        </w:trPr>
        <w:tc>
          <w:tcPr>
            <w:tcW w:w="2552" w:type="dxa"/>
          </w:tcPr>
          <w:p w14:paraId="51E77189" w14:textId="77777777" w:rsidR="009B5BCB" w:rsidRDefault="00000000">
            <w:r>
              <w:t>项目名称</w:t>
            </w:r>
          </w:p>
        </w:tc>
        <w:tc>
          <w:tcPr>
            <w:tcW w:w="6088" w:type="dxa"/>
          </w:tcPr>
          <w:p w14:paraId="36FB811E" w14:textId="77777777" w:rsidR="009B5BCB" w:rsidRDefault="00000000">
            <w:r>
              <w:t>浙江阜康机械有限公司SAP S/4HANA系统升级项目</w:t>
            </w:r>
          </w:p>
        </w:tc>
      </w:tr>
      <w:tr w:rsidR="009B5BCB" w14:paraId="53CA2C33" w14:textId="77777777" w:rsidTr="00845571">
        <w:trPr>
          <w:jc w:val="center"/>
        </w:trPr>
        <w:tc>
          <w:tcPr>
            <w:tcW w:w="2552" w:type="dxa"/>
          </w:tcPr>
          <w:p w14:paraId="1A3BBC5B" w14:textId="77777777" w:rsidR="009B5BCB" w:rsidRDefault="00000000">
            <w:r>
              <w:t>验收日期</w:t>
            </w:r>
          </w:p>
        </w:tc>
        <w:tc>
          <w:tcPr>
            <w:tcW w:w="6088" w:type="dxa"/>
          </w:tcPr>
          <w:p w14:paraId="00B5A6BC" w14:textId="77777777" w:rsidR="009B5BCB" w:rsidRDefault="009B5BCB"/>
        </w:tc>
      </w:tr>
      <w:tr w:rsidR="009B5BCB" w14:paraId="2B8A086D" w14:textId="77777777" w:rsidTr="00845571">
        <w:trPr>
          <w:jc w:val="center"/>
        </w:trPr>
        <w:tc>
          <w:tcPr>
            <w:tcW w:w="2552" w:type="dxa"/>
          </w:tcPr>
          <w:p w14:paraId="0E0E7952" w14:textId="77777777" w:rsidR="009B5BCB" w:rsidRDefault="00000000">
            <w:r>
              <w:t>验收阶段</w:t>
            </w:r>
          </w:p>
        </w:tc>
        <w:tc>
          <w:tcPr>
            <w:tcW w:w="6088" w:type="dxa"/>
          </w:tcPr>
          <w:p w14:paraId="5C510718" w14:textId="77777777" w:rsidR="009B5BC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项目整体验收  □ 阶段性验收（阶段：__________）</w:t>
            </w:r>
          </w:p>
        </w:tc>
      </w:tr>
      <w:tr w:rsidR="009B5BCB" w14:paraId="0D0D54CC" w14:textId="77777777" w:rsidTr="00845571">
        <w:trPr>
          <w:jc w:val="center"/>
        </w:trPr>
        <w:tc>
          <w:tcPr>
            <w:tcW w:w="2552" w:type="dxa"/>
          </w:tcPr>
          <w:p w14:paraId="6971F5DE" w14:textId="77777777" w:rsidR="009B5BCB" w:rsidRDefault="00000000">
            <w:proofErr w:type="spellStart"/>
            <w:r>
              <w:t>验收地点</w:t>
            </w:r>
            <w:proofErr w:type="spellEnd"/>
          </w:p>
        </w:tc>
        <w:tc>
          <w:tcPr>
            <w:tcW w:w="6088" w:type="dxa"/>
          </w:tcPr>
          <w:p w14:paraId="53F22F4C" w14:textId="77777777" w:rsidR="009B5BCB" w:rsidRDefault="00000000">
            <w:r>
              <w:t>远程 / 现场</w:t>
            </w:r>
          </w:p>
        </w:tc>
      </w:tr>
      <w:tr w:rsidR="009B5BCB" w14:paraId="705CD19B" w14:textId="77777777" w:rsidTr="00845571">
        <w:trPr>
          <w:jc w:val="center"/>
        </w:trPr>
        <w:tc>
          <w:tcPr>
            <w:tcW w:w="2552" w:type="dxa"/>
          </w:tcPr>
          <w:p w14:paraId="537AD5F3" w14:textId="77777777" w:rsidR="009B5BCB" w:rsidRDefault="00000000">
            <w:r>
              <w:t>参与人员</w:t>
            </w:r>
          </w:p>
        </w:tc>
        <w:tc>
          <w:tcPr>
            <w:tcW w:w="6088" w:type="dxa"/>
          </w:tcPr>
          <w:p w14:paraId="2A6E9BD4" w14:textId="77777777" w:rsidR="009B5BCB" w:rsidRDefault="00000000">
            <w:r>
              <w:t>甲方：               乙方：</w:t>
            </w:r>
          </w:p>
        </w:tc>
      </w:tr>
    </w:tbl>
    <w:p w14:paraId="33E20CFD" w14:textId="77777777" w:rsidR="009B5BCB" w:rsidRDefault="009B5BCB"/>
    <w:p w14:paraId="15F2BC4F" w14:textId="77777777" w:rsidR="009B5BCB" w:rsidRDefault="00000000">
      <w:pPr>
        <w:jc w:val="center"/>
      </w:pPr>
      <w:proofErr w:type="gramStart"/>
      <w:r>
        <w:rPr>
          <w:b/>
          <w:sz w:val="24"/>
        </w:rPr>
        <w:lastRenderedPageBreak/>
        <w:t>目  录</w:t>
      </w:r>
      <w:proofErr w:type="gramEnd"/>
    </w:p>
    <w:p w14:paraId="1C2EDB46" w14:textId="77777777" w:rsidR="009B5BCB" w:rsidRDefault="009B5BCB"/>
    <w:p w14:paraId="4C9EDC3A" w14:textId="77777777" w:rsidR="009B5BCB" w:rsidRDefault="00000000">
      <w:r>
        <w:t xml:space="preserve">1. </w:t>
      </w:r>
      <w:proofErr w:type="spellStart"/>
      <w:r>
        <w:t>验收范围</w:t>
      </w:r>
      <w:proofErr w:type="spellEnd"/>
      <w:r>
        <w:tab/>
        <w:t>3</w:t>
      </w:r>
    </w:p>
    <w:p w14:paraId="05738812" w14:textId="77777777" w:rsidR="009B5BCB" w:rsidRDefault="00000000">
      <w:r>
        <w:t>2. 验收内容</w:t>
      </w:r>
      <w:r>
        <w:tab/>
        <w:t>3</w:t>
      </w:r>
    </w:p>
    <w:p w14:paraId="3C37DCB4" w14:textId="77777777" w:rsidR="009B5BCB" w:rsidRDefault="00000000">
      <w:r>
        <w:t>2.1 交付物验收清单</w:t>
      </w:r>
      <w:r>
        <w:tab/>
        <w:t>3</w:t>
      </w:r>
    </w:p>
    <w:p w14:paraId="461AA7C7" w14:textId="77777777" w:rsidR="009B5BCB" w:rsidRDefault="00000000">
      <w:r>
        <w:t>2.2 系统功能验收</w:t>
      </w:r>
      <w:r>
        <w:tab/>
        <w:t>3</w:t>
      </w:r>
    </w:p>
    <w:p w14:paraId="07A35497" w14:textId="77777777" w:rsidR="009B5BCB" w:rsidRDefault="00000000">
      <w:r>
        <w:t>3. 验收结论</w:t>
      </w:r>
      <w:r>
        <w:tab/>
        <w:t>4</w:t>
      </w:r>
    </w:p>
    <w:p w14:paraId="1FF0C96C" w14:textId="77777777" w:rsidR="009B5BCB" w:rsidRDefault="00000000">
      <w:r>
        <w:t>4. 遗留问题清单</w:t>
      </w:r>
      <w:r>
        <w:tab/>
        <w:t>4</w:t>
      </w:r>
    </w:p>
    <w:p w14:paraId="736C0049" w14:textId="77777777" w:rsidR="009B5BCB" w:rsidRDefault="00000000">
      <w:r>
        <w:t>5. 签字确认</w:t>
      </w:r>
      <w:r>
        <w:tab/>
        <w:t>4</w:t>
      </w:r>
    </w:p>
    <w:p w14:paraId="1153D860" w14:textId="77777777" w:rsidR="009B5BCB" w:rsidRDefault="00000000">
      <w:r>
        <w:br w:type="page"/>
      </w:r>
    </w:p>
    <w:p w14:paraId="58A0850F" w14:textId="77777777" w:rsidR="009B5BCB" w:rsidRDefault="00000000">
      <w:r>
        <w:rPr>
          <w:b/>
          <w:sz w:val="24"/>
        </w:rPr>
        <w:lastRenderedPageBreak/>
        <w:t xml:space="preserve">1. </w:t>
      </w:r>
      <w:proofErr w:type="spellStart"/>
      <w:r>
        <w:rPr>
          <w:b/>
          <w:sz w:val="24"/>
        </w:rPr>
        <w:t>验收范围</w:t>
      </w:r>
      <w:proofErr w:type="spellEnd"/>
    </w:p>
    <w:p w14:paraId="211D7468" w14:textId="77777777" w:rsidR="009B5BCB" w:rsidRDefault="009B5BCB"/>
    <w:p w14:paraId="0207791A" w14:textId="77777777" w:rsidR="009B5BCB" w:rsidRDefault="00000000">
      <w:r>
        <w:t>本次验收覆盖SAP S/4HANA系统升级项目的全部实施内容，包括但不限于：</w:t>
      </w:r>
    </w:p>
    <w:p w14:paraId="73BD7A36" w14:textId="77777777" w:rsidR="009B5BCB" w:rsidRDefault="00000000">
      <w:r>
        <w:t>• 系统升级：S/4HANA 1709 → 2025，HANA 2.0 SPS02 → SPS07 rev 79，SLES 12 SP1 → SLES 15 SP7</w:t>
      </w:r>
    </w:p>
    <w:p w14:paraId="47066A6C" w14:textId="77777777" w:rsidR="009B5BCB" w:rsidRDefault="00000000">
      <w:pPr>
        <w:rPr>
          <w:lang w:eastAsia="zh-CN"/>
        </w:rPr>
      </w:pPr>
      <w:r>
        <w:rPr>
          <w:lang w:eastAsia="zh-CN"/>
        </w:rPr>
        <w:t>• 模块范围：FI（财务会计）、CO（管理会计）、MM（物料管理）、SD（销售与分销）、PP（生产计划）、QM（质量管理）</w:t>
      </w:r>
    </w:p>
    <w:p w14:paraId="5C2D84EE" w14:textId="77777777" w:rsidR="009B5BCB" w:rsidRDefault="00000000">
      <w:pPr>
        <w:rPr>
          <w:lang w:eastAsia="zh-CN"/>
        </w:rPr>
      </w:pPr>
      <w:r>
        <w:rPr>
          <w:lang w:eastAsia="zh-CN"/>
        </w:rPr>
        <w:t>• 接口测试：金蝶SRM/ERP系统接口联调</w:t>
      </w:r>
    </w:p>
    <w:p w14:paraId="5951742D" w14:textId="77777777" w:rsidR="009B5BCB" w:rsidRDefault="00000000">
      <w:pPr>
        <w:rPr>
          <w:lang w:eastAsia="zh-CN"/>
        </w:rPr>
      </w:pPr>
      <w:r>
        <w:rPr>
          <w:lang w:eastAsia="zh-CN"/>
        </w:rPr>
        <w:t>• 代码修复：自定义程序/函数/类的兼容性修复</w:t>
      </w:r>
    </w:p>
    <w:p w14:paraId="24E2DAC2" w14:textId="77777777" w:rsidR="009B5BCB" w:rsidRDefault="009B5BCB">
      <w:pPr>
        <w:rPr>
          <w:lang w:eastAsia="zh-CN"/>
        </w:rPr>
      </w:pPr>
    </w:p>
    <w:p w14:paraId="2DEF1A59" w14:textId="77777777" w:rsidR="009B5BCB" w:rsidRDefault="00000000">
      <w:pPr>
        <w:rPr>
          <w:lang w:eastAsia="zh-CN"/>
        </w:rPr>
      </w:pPr>
      <w:r>
        <w:rPr>
          <w:b/>
          <w:sz w:val="24"/>
          <w:lang w:eastAsia="zh-CN"/>
        </w:rPr>
        <w:t>2. 验收内容</w:t>
      </w:r>
    </w:p>
    <w:p w14:paraId="48D281F4" w14:textId="77777777" w:rsidR="009B5BCB" w:rsidRDefault="009B5BCB">
      <w:pPr>
        <w:rPr>
          <w:lang w:eastAsia="zh-CN"/>
        </w:rPr>
      </w:pPr>
    </w:p>
    <w:p w14:paraId="4ED03B44" w14:textId="77777777" w:rsidR="009B5BCB" w:rsidRDefault="00000000">
      <w:pPr>
        <w:rPr>
          <w:lang w:eastAsia="zh-CN"/>
        </w:rPr>
      </w:pPr>
      <w:r>
        <w:rPr>
          <w:b/>
          <w:lang w:eastAsia="zh-CN"/>
        </w:rPr>
        <w:t>2.1 交付物验收清单</w:t>
      </w:r>
    </w:p>
    <w:p w14:paraId="257E8070" w14:textId="77777777" w:rsidR="009B5BCB" w:rsidRDefault="009B5BCB">
      <w:pPr>
        <w:rPr>
          <w:lang w:eastAsia="zh-CN"/>
        </w:rPr>
      </w:pPr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728"/>
      </w:tblGrid>
      <w:tr w:rsidR="009B5BCB" w14:paraId="5BD3D32F" w14:textId="77777777">
        <w:trPr>
          <w:jc w:val="center"/>
        </w:trPr>
        <w:tc>
          <w:tcPr>
            <w:tcW w:w="1728" w:type="dxa"/>
            <w:shd w:val="clear" w:color="auto" w:fill="D9E2F3"/>
          </w:tcPr>
          <w:p w14:paraId="01120F46" w14:textId="77777777" w:rsidR="009B5BCB" w:rsidRDefault="00000000">
            <w:proofErr w:type="spellStart"/>
            <w:r>
              <w:rPr>
                <w:b/>
              </w:rPr>
              <w:t>序号</w:t>
            </w:r>
            <w:proofErr w:type="spellEnd"/>
          </w:p>
        </w:tc>
        <w:tc>
          <w:tcPr>
            <w:tcW w:w="1728" w:type="dxa"/>
            <w:shd w:val="clear" w:color="auto" w:fill="D9E2F3"/>
          </w:tcPr>
          <w:p w14:paraId="2CE0A7F4" w14:textId="77777777" w:rsidR="009B5BCB" w:rsidRDefault="00000000">
            <w:r>
              <w:rPr>
                <w:b/>
              </w:rPr>
              <w:t>交付物</w:t>
            </w:r>
          </w:p>
        </w:tc>
        <w:tc>
          <w:tcPr>
            <w:tcW w:w="1728" w:type="dxa"/>
            <w:shd w:val="clear" w:color="auto" w:fill="D9E2F3"/>
          </w:tcPr>
          <w:p w14:paraId="419805F9" w14:textId="77777777" w:rsidR="009B5BCB" w:rsidRDefault="00000000">
            <w:r>
              <w:rPr>
                <w:b/>
              </w:rPr>
              <w:t>状态</w:t>
            </w:r>
          </w:p>
        </w:tc>
        <w:tc>
          <w:tcPr>
            <w:tcW w:w="1728" w:type="dxa"/>
            <w:shd w:val="clear" w:color="auto" w:fill="D9E2F3"/>
          </w:tcPr>
          <w:p w14:paraId="0029E7A2" w14:textId="77777777" w:rsidR="009B5BCB" w:rsidRDefault="00000000">
            <w:r>
              <w:rPr>
                <w:b/>
              </w:rPr>
              <w:t>确认人</w:t>
            </w:r>
          </w:p>
        </w:tc>
        <w:tc>
          <w:tcPr>
            <w:tcW w:w="1728" w:type="dxa"/>
            <w:shd w:val="clear" w:color="auto" w:fill="D9E2F3"/>
          </w:tcPr>
          <w:p w14:paraId="62A7D644" w14:textId="77777777" w:rsidR="009B5BCB" w:rsidRDefault="00000000">
            <w:r>
              <w:rPr>
                <w:b/>
              </w:rPr>
              <w:t>备注</w:t>
            </w:r>
          </w:p>
        </w:tc>
      </w:tr>
      <w:tr w:rsidR="009B5BCB" w14:paraId="3CE131A9" w14:textId="77777777">
        <w:trPr>
          <w:jc w:val="center"/>
        </w:trPr>
        <w:tc>
          <w:tcPr>
            <w:tcW w:w="1728" w:type="dxa"/>
          </w:tcPr>
          <w:p w14:paraId="68598A30" w14:textId="77777777" w:rsidR="009B5BCB" w:rsidRDefault="00000000">
            <w:r>
              <w:t>1</w:t>
            </w:r>
          </w:p>
        </w:tc>
        <w:tc>
          <w:tcPr>
            <w:tcW w:w="1728" w:type="dxa"/>
          </w:tcPr>
          <w:p w14:paraId="4E1744A7" w14:textId="77777777" w:rsidR="009B5BCB" w:rsidRDefault="00000000">
            <w:r>
              <w:t>项目实施方案</w:t>
            </w:r>
          </w:p>
        </w:tc>
        <w:tc>
          <w:tcPr>
            <w:tcW w:w="1728" w:type="dxa"/>
          </w:tcPr>
          <w:p w14:paraId="6DB1A61D" w14:textId="77777777" w:rsidR="009B5BCB" w:rsidRDefault="00000000">
            <w:r>
              <w:t>□已交付 □未交付</w:t>
            </w:r>
          </w:p>
        </w:tc>
        <w:tc>
          <w:tcPr>
            <w:tcW w:w="1728" w:type="dxa"/>
          </w:tcPr>
          <w:p w14:paraId="533E9282" w14:textId="77777777" w:rsidR="009B5BCB" w:rsidRDefault="009B5BCB"/>
        </w:tc>
        <w:tc>
          <w:tcPr>
            <w:tcW w:w="1728" w:type="dxa"/>
          </w:tcPr>
          <w:p w14:paraId="22875554" w14:textId="77777777" w:rsidR="009B5BCB" w:rsidRDefault="009B5BCB"/>
        </w:tc>
      </w:tr>
      <w:tr w:rsidR="009B5BCB" w14:paraId="18EB68CD" w14:textId="77777777">
        <w:trPr>
          <w:jc w:val="center"/>
        </w:trPr>
        <w:tc>
          <w:tcPr>
            <w:tcW w:w="1728" w:type="dxa"/>
          </w:tcPr>
          <w:p w14:paraId="263AF870" w14:textId="77777777" w:rsidR="009B5BCB" w:rsidRDefault="00000000">
            <w:r>
              <w:t>2</w:t>
            </w:r>
          </w:p>
        </w:tc>
        <w:tc>
          <w:tcPr>
            <w:tcW w:w="1728" w:type="dxa"/>
          </w:tcPr>
          <w:p w14:paraId="3F59A493" w14:textId="77777777" w:rsidR="009B5BCB" w:rsidRDefault="00000000">
            <w:r>
              <w:t>ATC扫描报告</w:t>
            </w:r>
          </w:p>
        </w:tc>
        <w:tc>
          <w:tcPr>
            <w:tcW w:w="1728" w:type="dxa"/>
          </w:tcPr>
          <w:p w14:paraId="6D0B649B" w14:textId="77777777" w:rsidR="009B5BCB" w:rsidRDefault="00000000">
            <w:r>
              <w:t>□已交付 □未交付</w:t>
            </w:r>
          </w:p>
        </w:tc>
        <w:tc>
          <w:tcPr>
            <w:tcW w:w="1728" w:type="dxa"/>
          </w:tcPr>
          <w:p w14:paraId="691F79E7" w14:textId="77777777" w:rsidR="009B5BCB" w:rsidRDefault="009B5BCB"/>
        </w:tc>
        <w:tc>
          <w:tcPr>
            <w:tcW w:w="1728" w:type="dxa"/>
          </w:tcPr>
          <w:p w14:paraId="77948CD3" w14:textId="77777777" w:rsidR="009B5BCB" w:rsidRDefault="009B5BCB"/>
        </w:tc>
      </w:tr>
      <w:tr w:rsidR="009B5BCB" w14:paraId="78AE9838" w14:textId="77777777">
        <w:trPr>
          <w:jc w:val="center"/>
        </w:trPr>
        <w:tc>
          <w:tcPr>
            <w:tcW w:w="1728" w:type="dxa"/>
          </w:tcPr>
          <w:p w14:paraId="1A20348D" w14:textId="77777777" w:rsidR="009B5BCB" w:rsidRDefault="00000000">
            <w:r>
              <w:t>3</w:t>
            </w:r>
          </w:p>
        </w:tc>
        <w:tc>
          <w:tcPr>
            <w:tcW w:w="1728" w:type="dxa"/>
          </w:tcPr>
          <w:p w14:paraId="608CC1EA" w14:textId="77777777" w:rsidR="009B5BCB" w:rsidRDefault="00000000">
            <w:r>
              <w:t>代码修复清单</w:t>
            </w:r>
          </w:p>
        </w:tc>
        <w:tc>
          <w:tcPr>
            <w:tcW w:w="1728" w:type="dxa"/>
          </w:tcPr>
          <w:p w14:paraId="12F80CCC" w14:textId="77777777" w:rsidR="009B5BCB" w:rsidRDefault="00000000">
            <w:r>
              <w:t>□已交付 □未交付</w:t>
            </w:r>
          </w:p>
        </w:tc>
        <w:tc>
          <w:tcPr>
            <w:tcW w:w="1728" w:type="dxa"/>
          </w:tcPr>
          <w:p w14:paraId="510F98F8" w14:textId="77777777" w:rsidR="009B5BCB" w:rsidRDefault="009B5BCB"/>
        </w:tc>
        <w:tc>
          <w:tcPr>
            <w:tcW w:w="1728" w:type="dxa"/>
          </w:tcPr>
          <w:p w14:paraId="5E6C3809" w14:textId="77777777" w:rsidR="009B5BCB" w:rsidRDefault="009B5BCB"/>
        </w:tc>
      </w:tr>
      <w:tr w:rsidR="009B5BCB" w14:paraId="05419062" w14:textId="77777777">
        <w:trPr>
          <w:jc w:val="center"/>
        </w:trPr>
        <w:tc>
          <w:tcPr>
            <w:tcW w:w="1728" w:type="dxa"/>
          </w:tcPr>
          <w:p w14:paraId="5D128C36" w14:textId="77777777" w:rsidR="009B5BCB" w:rsidRDefault="00000000">
            <w:r>
              <w:t>4</w:t>
            </w:r>
          </w:p>
        </w:tc>
        <w:tc>
          <w:tcPr>
            <w:tcW w:w="1728" w:type="dxa"/>
          </w:tcPr>
          <w:p w14:paraId="2B99D4CD" w14:textId="77777777" w:rsidR="009B5BCB" w:rsidRDefault="00000000">
            <w:r>
              <w:t>接口测试报告</w:t>
            </w:r>
          </w:p>
        </w:tc>
        <w:tc>
          <w:tcPr>
            <w:tcW w:w="1728" w:type="dxa"/>
          </w:tcPr>
          <w:p w14:paraId="47858680" w14:textId="77777777" w:rsidR="009B5BCB" w:rsidRDefault="00000000">
            <w:r>
              <w:t>□已交付 □未交付</w:t>
            </w:r>
          </w:p>
        </w:tc>
        <w:tc>
          <w:tcPr>
            <w:tcW w:w="1728" w:type="dxa"/>
          </w:tcPr>
          <w:p w14:paraId="6885C805" w14:textId="77777777" w:rsidR="009B5BCB" w:rsidRDefault="009B5BCB"/>
        </w:tc>
        <w:tc>
          <w:tcPr>
            <w:tcW w:w="1728" w:type="dxa"/>
          </w:tcPr>
          <w:p w14:paraId="6F575AC1" w14:textId="77777777" w:rsidR="009B5BCB" w:rsidRDefault="009B5BCB"/>
        </w:tc>
      </w:tr>
      <w:tr w:rsidR="009B5BCB" w14:paraId="158B5E3A" w14:textId="77777777">
        <w:trPr>
          <w:jc w:val="center"/>
        </w:trPr>
        <w:tc>
          <w:tcPr>
            <w:tcW w:w="1728" w:type="dxa"/>
          </w:tcPr>
          <w:p w14:paraId="3F4CB33A" w14:textId="77777777" w:rsidR="009B5BCB" w:rsidRDefault="00000000">
            <w:r>
              <w:t>5</w:t>
            </w:r>
          </w:p>
        </w:tc>
        <w:tc>
          <w:tcPr>
            <w:tcW w:w="1728" w:type="dxa"/>
          </w:tcPr>
          <w:p w14:paraId="7C8497AD" w14:textId="77777777" w:rsidR="009B5BCB" w:rsidRDefault="00000000">
            <w:r>
              <w:t>UAT测试报告</w:t>
            </w:r>
          </w:p>
        </w:tc>
        <w:tc>
          <w:tcPr>
            <w:tcW w:w="1728" w:type="dxa"/>
          </w:tcPr>
          <w:p w14:paraId="05BBBF5D" w14:textId="77777777" w:rsidR="009B5BCB" w:rsidRDefault="00000000">
            <w:r>
              <w:t>□已交付 □未交付</w:t>
            </w:r>
          </w:p>
        </w:tc>
        <w:tc>
          <w:tcPr>
            <w:tcW w:w="1728" w:type="dxa"/>
          </w:tcPr>
          <w:p w14:paraId="0EA8FB79" w14:textId="77777777" w:rsidR="009B5BCB" w:rsidRDefault="009B5BCB"/>
        </w:tc>
        <w:tc>
          <w:tcPr>
            <w:tcW w:w="1728" w:type="dxa"/>
          </w:tcPr>
          <w:p w14:paraId="03C41CA3" w14:textId="77777777" w:rsidR="009B5BCB" w:rsidRDefault="009B5BCB"/>
        </w:tc>
      </w:tr>
      <w:tr w:rsidR="009B5BCB" w14:paraId="59A9F9AC" w14:textId="77777777">
        <w:trPr>
          <w:jc w:val="center"/>
        </w:trPr>
        <w:tc>
          <w:tcPr>
            <w:tcW w:w="1728" w:type="dxa"/>
          </w:tcPr>
          <w:p w14:paraId="1EAA95B6" w14:textId="77777777" w:rsidR="009B5BCB" w:rsidRDefault="00000000">
            <w:r>
              <w:t>6</w:t>
            </w:r>
          </w:p>
        </w:tc>
        <w:tc>
          <w:tcPr>
            <w:tcW w:w="1728" w:type="dxa"/>
          </w:tcPr>
          <w:p w14:paraId="113E3B44" w14:textId="77777777" w:rsidR="009B5BCB" w:rsidRDefault="00000000">
            <w:r>
              <w:t>上线切换方案</w:t>
            </w:r>
          </w:p>
        </w:tc>
        <w:tc>
          <w:tcPr>
            <w:tcW w:w="1728" w:type="dxa"/>
          </w:tcPr>
          <w:p w14:paraId="1B745282" w14:textId="77777777" w:rsidR="009B5BCB" w:rsidRDefault="00000000">
            <w:r>
              <w:t>□已交付 □未交</w:t>
            </w:r>
            <w:r>
              <w:lastRenderedPageBreak/>
              <w:t>付</w:t>
            </w:r>
          </w:p>
        </w:tc>
        <w:tc>
          <w:tcPr>
            <w:tcW w:w="1728" w:type="dxa"/>
          </w:tcPr>
          <w:p w14:paraId="588DFE8C" w14:textId="77777777" w:rsidR="009B5BCB" w:rsidRDefault="009B5BCB"/>
        </w:tc>
        <w:tc>
          <w:tcPr>
            <w:tcW w:w="1728" w:type="dxa"/>
          </w:tcPr>
          <w:p w14:paraId="5A6B18F9" w14:textId="77777777" w:rsidR="009B5BCB" w:rsidRDefault="009B5BCB"/>
        </w:tc>
      </w:tr>
      <w:tr w:rsidR="009B5BCB" w14:paraId="180E11DC" w14:textId="77777777">
        <w:trPr>
          <w:jc w:val="center"/>
        </w:trPr>
        <w:tc>
          <w:tcPr>
            <w:tcW w:w="1728" w:type="dxa"/>
          </w:tcPr>
          <w:p w14:paraId="68DC26EE" w14:textId="77777777" w:rsidR="009B5BCB" w:rsidRDefault="00000000">
            <w:r>
              <w:t>7</w:t>
            </w:r>
          </w:p>
        </w:tc>
        <w:tc>
          <w:tcPr>
            <w:tcW w:w="1728" w:type="dxa"/>
          </w:tcPr>
          <w:p w14:paraId="60CE646E" w14:textId="77777777" w:rsidR="009B5BCB" w:rsidRDefault="00000000">
            <w:r>
              <w:t>项目总结报告</w:t>
            </w:r>
          </w:p>
        </w:tc>
        <w:tc>
          <w:tcPr>
            <w:tcW w:w="1728" w:type="dxa"/>
          </w:tcPr>
          <w:p w14:paraId="68EFC658" w14:textId="77777777" w:rsidR="009B5BCB" w:rsidRDefault="00000000">
            <w:r>
              <w:t>□已交付 □未交付</w:t>
            </w:r>
          </w:p>
        </w:tc>
        <w:tc>
          <w:tcPr>
            <w:tcW w:w="1728" w:type="dxa"/>
          </w:tcPr>
          <w:p w14:paraId="51991DDF" w14:textId="77777777" w:rsidR="009B5BCB" w:rsidRDefault="009B5BCB"/>
        </w:tc>
        <w:tc>
          <w:tcPr>
            <w:tcW w:w="1728" w:type="dxa"/>
          </w:tcPr>
          <w:p w14:paraId="7A1BD02C" w14:textId="77777777" w:rsidR="009B5BCB" w:rsidRDefault="009B5BCB"/>
        </w:tc>
      </w:tr>
      <w:tr w:rsidR="009B5BCB" w14:paraId="290A89D0" w14:textId="77777777">
        <w:trPr>
          <w:jc w:val="center"/>
        </w:trPr>
        <w:tc>
          <w:tcPr>
            <w:tcW w:w="1728" w:type="dxa"/>
          </w:tcPr>
          <w:p w14:paraId="6ECFF1B9" w14:textId="77777777" w:rsidR="009B5BCB" w:rsidRDefault="00000000">
            <w:r>
              <w:t>8</w:t>
            </w:r>
          </w:p>
        </w:tc>
        <w:tc>
          <w:tcPr>
            <w:tcW w:w="1728" w:type="dxa"/>
          </w:tcPr>
          <w:p w14:paraId="3A792704" w14:textId="77777777" w:rsidR="009B5BCB" w:rsidRDefault="00000000">
            <w:r>
              <w:t>验收报告</w:t>
            </w:r>
          </w:p>
        </w:tc>
        <w:tc>
          <w:tcPr>
            <w:tcW w:w="1728" w:type="dxa"/>
          </w:tcPr>
          <w:p w14:paraId="54DA9201" w14:textId="77777777" w:rsidR="009B5BCB" w:rsidRDefault="00000000">
            <w:r>
              <w:t>□已交付 □未交付</w:t>
            </w:r>
          </w:p>
        </w:tc>
        <w:tc>
          <w:tcPr>
            <w:tcW w:w="1728" w:type="dxa"/>
          </w:tcPr>
          <w:p w14:paraId="60200A20" w14:textId="77777777" w:rsidR="009B5BCB" w:rsidRDefault="009B5BCB"/>
        </w:tc>
        <w:tc>
          <w:tcPr>
            <w:tcW w:w="1728" w:type="dxa"/>
          </w:tcPr>
          <w:p w14:paraId="48315EB1" w14:textId="77777777" w:rsidR="009B5BCB" w:rsidRDefault="009B5BCB"/>
        </w:tc>
      </w:tr>
      <w:tr w:rsidR="009B5BCB" w14:paraId="2A842955" w14:textId="77777777">
        <w:trPr>
          <w:jc w:val="center"/>
        </w:trPr>
        <w:tc>
          <w:tcPr>
            <w:tcW w:w="1728" w:type="dxa"/>
          </w:tcPr>
          <w:p w14:paraId="1455BE6A" w14:textId="77777777" w:rsidR="009B5BCB" w:rsidRDefault="00000000">
            <w:r>
              <w:t>9</w:t>
            </w:r>
          </w:p>
        </w:tc>
        <w:tc>
          <w:tcPr>
            <w:tcW w:w="1728" w:type="dxa"/>
          </w:tcPr>
          <w:p w14:paraId="3876B7C8" w14:textId="77777777" w:rsidR="009B5BCB" w:rsidRDefault="00000000">
            <w:r>
              <w:t>项目操作手册</w:t>
            </w:r>
          </w:p>
        </w:tc>
        <w:tc>
          <w:tcPr>
            <w:tcW w:w="1728" w:type="dxa"/>
          </w:tcPr>
          <w:p w14:paraId="3D75543D" w14:textId="77777777" w:rsidR="009B5BCB" w:rsidRDefault="00000000">
            <w:r>
              <w:t>□已交付 □未交付</w:t>
            </w:r>
          </w:p>
        </w:tc>
        <w:tc>
          <w:tcPr>
            <w:tcW w:w="1728" w:type="dxa"/>
          </w:tcPr>
          <w:p w14:paraId="592D872B" w14:textId="77777777" w:rsidR="009B5BCB" w:rsidRDefault="009B5BCB"/>
        </w:tc>
        <w:tc>
          <w:tcPr>
            <w:tcW w:w="1728" w:type="dxa"/>
          </w:tcPr>
          <w:p w14:paraId="42A762C0" w14:textId="77777777" w:rsidR="009B5BCB" w:rsidRDefault="009B5BCB"/>
        </w:tc>
      </w:tr>
    </w:tbl>
    <w:p w14:paraId="2B326398" w14:textId="77777777" w:rsidR="009B5BCB" w:rsidRDefault="009B5BCB"/>
    <w:p w14:paraId="47237D29" w14:textId="77777777" w:rsidR="009B5BCB" w:rsidRDefault="00000000">
      <w:r>
        <w:rPr>
          <w:b/>
        </w:rPr>
        <w:t>2.2 系统功能验收</w:t>
      </w:r>
    </w:p>
    <w:p w14:paraId="3785578D" w14:textId="77777777" w:rsidR="009B5BCB" w:rsidRDefault="009B5BCB"/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9B5BCB" w14:paraId="638A9A42" w14:textId="77777777">
        <w:trPr>
          <w:jc w:val="center"/>
        </w:trPr>
        <w:tc>
          <w:tcPr>
            <w:tcW w:w="2160" w:type="dxa"/>
            <w:shd w:val="clear" w:color="auto" w:fill="D9E2F3"/>
          </w:tcPr>
          <w:p w14:paraId="117C84E8" w14:textId="77777777" w:rsidR="009B5BCB" w:rsidRDefault="00000000">
            <w:r>
              <w:rPr>
                <w:b/>
              </w:rPr>
              <w:t>模块</w:t>
            </w:r>
          </w:p>
        </w:tc>
        <w:tc>
          <w:tcPr>
            <w:tcW w:w="2160" w:type="dxa"/>
            <w:shd w:val="clear" w:color="auto" w:fill="D9E2F3"/>
          </w:tcPr>
          <w:p w14:paraId="71037319" w14:textId="77777777" w:rsidR="009B5BCB" w:rsidRDefault="00000000">
            <w:r>
              <w:rPr>
                <w:b/>
              </w:rPr>
              <w:t>验收内容</w:t>
            </w:r>
          </w:p>
        </w:tc>
        <w:tc>
          <w:tcPr>
            <w:tcW w:w="2160" w:type="dxa"/>
            <w:shd w:val="clear" w:color="auto" w:fill="D9E2F3"/>
          </w:tcPr>
          <w:p w14:paraId="2C63767A" w14:textId="77777777" w:rsidR="009B5BCB" w:rsidRDefault="00000000">
            <w:r>
              <w:rPr>
                <w:b/>
              </w:rPr>
              <w:t>验收结果</w:t>
            </w:r>
          </w:p>
        </w:tc>
        <w:tc>
          <w:tcPr>
            <w:tcW w:w="2160" w:type="dxa"/>
            <w:shd w:val="clear" w:color="auto" w:fill="D9E2F3"/>
          </w:tcPr>
          <w:p w14:paraId="7EC4EB7A" w14:textId="77777777" w:rsidR="009B5BCB" w:rsidRDefault="00000000">
            <w:r>
              <w:rPr>
                <w:b/>
              </w:rPr>
              <w:t>确认签字</w:t>
            </w:r>
          </w:p>
        </w:tc>
      </w:tr>
      <w:tr w:rsidR="009B5BCB" w14:paraId="3960E05C" w14:textId="77777777">
        <w:trPr>
          <w:jc w:val="center"/>
        </w:trPr>
        <w:tc>
          <w:tcPr>
            <w:tcW w:w="2160" w:type="dxa"/>
          </w:tcPr>
          <w:p w14:paraId="574CC864" w14:textId="77777777" w:rsidR="009B5BCB" w:rsidRDefault="00000000">
            <w:r>
              <w:t>FI</w:t>
            </w:r>
          </w:p>
        </w:tc>
        <w:tc>
          <w:tcPr>
            <w:tcW w:w="2160" w:type="dxa"/>
          </w:tcPr>
          <w:p w14:paraId="37B08C2E" w14:textId="77777777" w:rsidR="009B5BC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总账、应收账款、应付账款、资产会计、月末结账</w:t>
            </w:r>
          </w:p>
        </w:tc>
        <w:tc>
          <w:tcPr>
            <w:tcW w:w="2160" w:type="dxa"/>
          </w:tcPr>
          <w:p w14:paraId="0AFE911D" w14:textId="77777777" w:rsidR="009B5BC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□通过 □有条件 □不通过</w:t>
            </w:r>
          </w:p>
        </w:tc>
        <w:tc>
          <w:tcPr>
            <w:tcW w:w="2160" w:type="dxa"/>
          </w:tcPr>
          <w:p w14:paraId="6311B530" w14:textId="77777777" w:rsidR="009B5BCB" w:rsidRDefault="009B5BCB">
            <w:pPr>
              <w:rPr>
                <w:lang w:eastAsia="zh-CN"/>
              </w:rPr>
            </w:pPr>
          </w:p>
        </w:tc>
      </w:tr>
      <w:tr w:rsidR="009B5BCB" w14:paraId="3C4D41A9" w14:textId="77777777">
        <w:trPr>
          <w:jc w:val="center"/>
        </w:trPr>
        <w:tc>
          <w:tcPr>
            <w:tcW w:w="2160" w:type="dxa"/>
          </w:tcPr>
          <w:p w14:paraId="548BEECE" w14:textId="77777777" w:rsidR="009B5BCB" w:rsidRDefault="00000000">
            <w:r>
              <w:t>CO</w:t>
            </w:r>
          </w:p>
        </w:tc>
        <w:tc>
          <w:tcPr>
            <w:tcW w:w="2160" w:type="dxa"/>
          </w:tcPr>
          <w:p w14:paraId="17553652" w14:textId="77777777" w:rsidR="009B5BC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成本中心、内部订单、产品成本、获利能力分析</w:t>
            </w:r>
          </w:p>
        </w:tc>
        <w:tc>
          <w:tcPr>
            <w:tcW w:w="2160" w:type="dxa"/>
          </w:tcPr>
          <w:p w14:paraId="3B11A754" w14:textId="77777777" w:rsidR="009B5BC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□通过 □有条件 □不通过</w:t>
            </w:r>
          </w:p>
        </w:tc>
        <w:tc>
          <w:tcPr>
            <w:tcW w:w="2160" w:type="dxa"/>
          </w:tcPr>
          <w:p w14:paraId="2F4D1C8E" w14:textId="77777777" w:rsidR="009B5BCB" w:rsidRDefault="009B5BCB">
            <w:pPr>
              <w:rPr>
                <w:lang w:eastAsia="zh-CN"/>
              </w:rPr>
            </w:pPr>
          </w:p>
        </w:tc>
      </w:tr>
      <w:tr w:rsidR="009B5BCB" w14:paraId="5C27A69A" w14:textId="77777777">
        <w:trPr>
          <w:jc w:val="center"/>
        </w:trPr>
        <w:tc>
          <w:tcPr>
            <w:tcW w:w="2160" w:type="dxa"/>
          </w:tcPr>
          <w:p w14:paraId="7ADCD492" w14:textId="77777777" w:rsidR="009B5BCB" w:rsidRDefault="00000000">
            <w:r>
              <w:t>MM</w:t>
            </w:r>
          </w:p>
        </w:tc>
        <w:tc>
          <w:tcPr>
            <w:tcW w:w="2160" w:type="dxa"/>
          </w:tcPr>
          <w:p w14:paraId="04D3DFA0" w14:textId="77777777" w:rsidR="009B5BC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采购管理、库存管理、物料估价、发票校验</w:t>
            </w:r>
          </w:p>
        </w:tc>
        <w:tc>
          <w:tcPr>
            <w:tcW w:w="2160" w:type="dxa"/>
          </w:tcPr>
          <w:p w14:paraId="4F36B6E5" w14:textId="77777777" w:rsidR="009B5BC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□通过 □有条件 □不通过</w:t>
            </w:r>
          </w:p>
        </w:tc>
        <w:tc>
          <w:tcPr>
            <w:tcW w:w="2160" w:type="dxa"/>
          </w:tcPr>
          <w:p w14:paraId="01134AC2" w14:textId="77777777" w:rsidR="009B5BCB" w:rsidRDefault="009B5BCB">
            <w:pPr>
              <w:rPr>
                <w:lang w:eastAsia="zh-CN"/>
              </w:rPr>
            </w:pPr>
          </w:p>
        </w:tc>
      </w:tr>
      <w:tr w:rsidR="009B5BCB" w14:paraId="4AACDC9A" w14:textId="77777777">
        <w:trPr>
          <w:jc w:val="center"/>
        </w:trPr>
        <w:tc>
          <w:tcPr>
            <w:tcW w:w="2160" w:type="dxa"/>
          </w:tcPr>
          <w:p w14:paraId="782F4FA3" w14:textId="77777777" w:rsidR="009B5BCB" w:rsidRDefault="00000000">
            <w:r>
              <w:t>SD</w:t>
            </w:r>
          </w:p>
        </w:tc>
        <w:tc>
          <w:tcPr>
            <w:tcW w:w="2160" w:type="dxa"/>
          </w:tcPr>
          <w:p w14:paraId="4A0F28E2" w14:textId="77777777" w:rsidR="009B5BC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销售订单、交货、开票、定价、信用管理</w:t>
            </w:r>
          </w:p>
        </w:tc>
        <w:tc>
          <w:tcPr>
            <w:tcW w:w="2160" w:type="dxa"/>
          </w:tcPr>
          <w:p w14:paraId="42A04BEE" w14:textId="77777777" w:rsidR="009B5BC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□通过 □有条件 □不通过</w:t>
            </w:r>
          </w:p>
        </w:tc>
        <w:tc>
          <w:tcPr>
            <w:tcW w:w="2160" w:type="dxa"/>
          </w:tcPr>
          <w:p w14:paraId="1A8DBD88" w14:textId="77777777" w:rsidR="009B5BCB" w:rsidRDefault="009B5BCB">
            <w:pPr>
              <w:rPr>
                <w:lang w:eastAsia="zh-CN"/>
              </w:rPr>
            </w:pPr>
          </w:p>
        </w:tc>
      </w:tr>
      <w:tr w:rsidR="009B5BCB" w14:paraId="401CDEDF" w14:textId="77777777">
        <w:trPr>
          <w:jc w:val="center"/>
        </w:trPr>
        <w:tc>
          <w:tcPr>
            <w:tcW w:w="2160" w:type="dxa"/>
          </w:tcPr>
          <w:p w14:paraId="6497E3BF" w14:textId="77777777" w:rsidR="009B5BCB" w:rsidRDefault="00000000">
            <w:r>
              <w:t>PP</w:t>
            </w:r>
          </w:p>
        </w:tc>
        <w:tc>
          <w:tcPr>
            <w:tcW w:w="2160" w:type="dxa"/>
          </w:tcPr>
          <w:p w14:paraId="3209147E" w14:textId="77777777" w:rsidR="009B5BC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物料需求计划、生产订单、工序确认</w:t>
            </w:r>
          </w:p>
        </w:tc>
        <w:tc>
          <w:tcPr>
            <w:tcW w:w="2160" w:type="dxa"/>
          </w:tcPr>
          <w:p w14:paraId="2163F427" w14:textId="77777777" w:rsidR="009B5BC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□通过 □有条件 □不通过</w:t>
            </w:r>
          </w:p>
        </w:tc>
        <w:tc>
          <w:tcPr>
            <w:tcW w:w="2160" w:type="dxa"/>
          </w:tcPr>
          <w:p w14:paraId="129A2F7F" w14:textId="77777777" w:rsidR="009B5BCB" w:rsidRDefault="009B5BCB">
            <w:pPr>
              <w:rPr>
                <w:lang w:eastAsia="zh-CN"/>
              </w:rPr>
            </w:pPr>
          </w:p>
        </w:tc>
      </w:tr>
      <w:tr w:rsidR="009B5BCB" w14:paraId="0A273F0E" w14:textId="77777777">
        <w:trPr>
          <w:jc w:val="center"/>
        </w:trPr>
        <w:tc>
          <w:tcPr>
            <w:tcW w:w="2160" w:type="dxa"/>
          </w:tcPr>
          <w:p w14:paraId="2E9EF2A5" w14:textId="77777777" w:rsidR="009B5BCB" w:rsidRDefault="00000000">
            <w:r>
              <w:t>QM</w:t>
            </w:r>
          </w:p>
        </w:tc>
        <w:tc>
          <w:tcPr>
            <w:tcW w:w="2160" w:type="dxa"/>
          </w:tcPr>
          <w:p w14:paraId="22CF716B" w14:textId="77777777" w:rsidR="009B5BC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检验计划、检验批、质量通知单</w:t>
            </w:r>
          </w:p>
        </w:tc>
        <w:tc>
          <w:tcPr>
            <w:tcW w:w="2160" w:type="dxa"/>
          </w:tcPr>
          <w:p w14:paraId="0B3EE8AC" w14:textId="77777777" w:rsidR="009B5BC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□通过 □有条件 □不通过</w:t>
            </w:r>
          </w:p>
        </w:tc>
        <w:tc>
          <w:tcPr>
            <w:tcW w:w="2160" w:type="dxa"/>
          </w:tcPr>
          <w:p w14:paraId="0770B6F3" w14:textId="77777777" w:rsidR="009B5BCB" w:rsidRDefault="009B5BCB">
            <w:pPr>
              <w:rPr>
                <w:lang w:eastAsia="zh-CN"/>
              </w:rPr>
            </w:pPr>
          </w:p>
        </w:tc>
      </w:tr>
      <w:tr w:rsidR="009B5BCB" w14:paraId="23518291" w14:textId="77777777">
        <w:trPr>
          <w:jc w:val="center"/>
        </w:trPr>
        <w:tc>
          <w:tcPr>
            <w:tcW w:w="2160" w:type="dxa"/>
          </w:tcPr>
          <w:p w14:paraId="1EAAA719" w14:textId="77777777" w:rsidR="009B5BCB" w:rsidRDefault="00000000">
            <w:proofErr w:type="spellStart"/>
            <w:r>
              <w:t>接口</w:t>
            </w:r>
            <w:proofErr w:type="spellEnd"/>
          </w:p>
        </w:tc>
        <w:tc>
          <w:tcPr>
            <w:tcW w:w="2160" w:type="dxa"/>
          </w:tcPr>
          <w:p w14:paraId="13D9279A" w14:textId="77777777" w:rsidR="009B5BCB" w:rsidRDefault="00000000">
            <w:r>
              <w:t>金蝶SRM系统、金蝶ERP系统（5个HTTP REST接口）</w:t>
            </w:r>
          </w:p>
        </w:tc>
        <w:tc>
          <w:tcPr>
            <w:tcW w:w="2160" w:type="dxa"/>
          </w:tcPr>
          <w:p w14:paraId="0CD0F74B" w14:textId="77777777" w:rsidR="009B5BC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□通过 □有条件 □不通过</w:t>
            </w:r>
          </w:p>
        </w:tc>
        <w:tc>
          <w:tcPr>
            <w:tcW w:w="2160" w:type="dxa"/>
          </w:tcPr>
          <w:p w14:paraId="47ABC280" w14:textId="77777777" w:rsidR="009B5BCB" w:rsidRDefault="009B5BCB">
            <w:pPr>
              <w:rPr>
                <w:lang w:eastAsia="zh-CN"/>
              </w:rPr>
            </w:pPr>
          </w:p>
        </w:tc>
      </w:tr>
    </w:tbl>
    <w:p w14:paraId="090AB4E5" w14:textId="77777777" w:rsidR="009B5BCB" w:rsidRDefault="009B5BCB">
      <w:pPr>
        <w:rPr>
          <w:lang w:eastAsia="zh-CN"/>
        </w:rPr>
      </w:pPr>
    </w:p>
    <w:p w14:paraId="7ACA5BDA" w14:textId="77777777" w:rsidR="009B5BCB" w:rsidRDefault="00000000">
      <w:r>
        <w:rPr>
          <w:b/>
          <w:sz w:val="24"/>
        </w:rPr>
        <w:lastRenderedPageBreak/>
        <w:t>3. 验收结论</w:t>
      </w:r>
    </w:p>
    <w:p w14:paraId="4032AFE8" w14:textId="77777777" w:rsidR="009B5BCB" w:rsidRDefault="009B5BCB"/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4320"/>
      </w:tblGrid>
      <w:tr w:rsidR="009B5BCB" w14:paraId="43671D3F" w14:textId="77777777">
        <w:trPr>
          <w:jc w:val="center"/>
        </w:trPr>
        <w:tc>
          <w:tcPr>
            <w:tcW w:w="4320" w:type="dxa"/>
            <w:shd w:val="clear" w:color="auto" w:fill="D9E2F3"/>
          </w:tcPr>
          <w:p w14:paraId="73933EE7" w14:textId="77777777" w:rsidR="009B5BCB" w:rsidRDefault="00000000">
            <w:r>
              <w:rPr>
                <w:b/>
              </w:rPr>
              <w:t>项目</w:t>
            </w:r>
          </w:p>
        </w:tc>
        <w:tc>
          <w:tcPr>
            <w:tcW w:w="4320" w:type="dxa"/>
            <w:shd w:val="clear" w:color="auto" w:fill="D9E2F3"/>
          </w:tcPr>
          <w:p w14:paraId="72E12C23" w14:textId="77777777" w:rsidR="009B5BCB" w:rsidRDefault="00000000">
            <w:r>
              <w:rPr>
                <w:b/>
              </w:rPr>
              <w:t>内容</w:t>
            </w:r>
          </w:p>
        </w:tc>
      </w:tr>
      <w:tr w:rsidR="009B5BCB" w14:paraId="352453C9" w14:textId="77777777">
        <w:trPr>
          <w:jc w:val="center"/>
        </w:trPr>
        <w:tc>
          <w:tcPr>
            <w:tcW w:w="4320" w:type="dxa"/>
          </w:tcPr>
          <w:p w14:paraId="65D9CE54" w14:textId="77777777" w:rsidR="009B5BCB" w:rsidRDefault="00000000">
            <w:r>
              <w:t>验收结论</w:t>
            </w:r>
          </w:p>
        </w:tc>
        <w:tc>
          <w:tcPr>
            <w:tcW w:w="4320" w:type="dxa"/>
          </w:tcPr>
          <w:p w14:paraId="6FCD618D" w14:textId="77777777" w:rsidR="009B5BC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□ 验收通过     □ 有条件通过     □ 验收不通过</w:t>
            </w:r>
          </w:p>
        </w:tc>
      </w:tr>
      <w:tr w:rsidR="009B5BCB" w14:paraId="537128D3" w14:textId="77777777">
        <w:trPr>
          <w:jc w:val="center"/>
        </w:trPr>
        <w:tc>
          <w:tcPr>
            <w:tcW w:w="4320" w:type="dxa"/>
          </w:tcPr>
          <w:p w14:paraId="4DAF1FB5" w14:textId="77777777" w:rsidR="009B5BCB" w:rsidRDefault="00000000">
            <w:proofErr w:type="spellStart"/>
            <w:r>
              <w:t>验收意见</w:t>
            </w:r>
            <w:proofErr w:type="spellEnd"/>
          </w:p>
        </w:tc>
        <w:tc>
          <w:tcPr>
            <w:tcW w:w="4320" w:type="dxa"/>
          </w:tcPr>
          <w:p w14:paraId="52604CDA" w14:textId="77777777" w:rsidR="009B5BCB" w:rsidRDefault="009B5BCB"/>
        </w:tc>
      </w:tr>
      <w:tr w:rsidR="009B5BCB" w14:paraId="569D7DDD" w14:textId="77777777">
        <w:trPr>
          <w:jc w:val="center"/>
        </w:trPr>
        <w:tc>
          <w:tcPr>
            <w:tcW w:w="4320" w:type="dxa"/>
          </w:tcPr>
          <w:p w14:paraId="37381A7E" w14:textId="77777777" w:rsidR="009B5BC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（详细说明验收过程中发现的问题、条件或整改要求）</w:t>
            </w:r>
          </w:p>
        </w:tc>
        <w:tc>
          <w:tcPr>
            <w:tcW w:w="4320" w:type="dxa"/>
          </w:tcPr>
          <w:p w14:paraId="7E5D2691" w14:textId="77777777" w:rsidR="009B5BCB" w:rsidRDefault="009B5BCB">
            <w:pPr>
              <w:rPr>
                <w:lang w:eastAsia="zh-CN"/>
              </w:rPr>
            </w:pPr>
          </w:p>
        </w:tc>
      </w:tr>
      <w:tr w:rsidR="009B5BCB" w14:paraId="12D1A257" w14:textId="77777777">
        <w:trPr>
          <w:jc w:val="center"/>
        </w:trPr>
        <w:tc>
          <w:tcPr>
            <w:tcW w:w="4320" w:type="dxa"/>
          </w:tcPr>
          <w:p w14:paraId="72F2646B" w14:textId="77777777" w:rsidR="009B5BCB" w:rsidRDefault="009B5BCB">
            <w:pPr>
              <w:rPr>
                <w:lang w:eastAsia="zh-CN"/>
              </w:rPr>
            </w:pPr>
          </w:p>
        </w:tc>
        <w:tc>
          <w:tcPr>
            <w:tcW w:w="4320" w:type="dxa"/>
          </w:tcPr>
          <w:p w14:paraId="5803549B" w14:textId="77777777" w:rsidR="009B5BCB" w:rsidRDefault="009B5BCB">
            <w:pPr>
              <w:rPr>
                <w:lang w:eastAsia="zh-CN"/>
              </w:rPr>
            </w:pPr>
          </w:p>
        </w:tc>
      </w:tr>
      <w:tr w:rsidR="009B5BCB" w14:paraId="62FF7FEB" w14:textId="77777777">
        <w:trPr>
          <w:jc w:val="center"/>
        </w:trPr>
        <w:tc>
          <w:tcPr>
            <w:tcW w:w="4320" w:type="dxa"/>
          </w:tcPr>
          <w:p w14:paraId="0F4DA9E4" w14:textId="77777777" w:rsidR="009B5BCB" w:rsidRDefault="009B5BCB">
            <w:pPr>
              <w:rPr>
                <w:lang w:eastAsia="zh-CN"/>
              </w:rPr>
            </w:pPr>
          </w:p>
        </w:tc>
        <w:tc>
          <w:tcPr>
            <w:tcW w:w="4320" w:type="dxa"/>
          </w:tcPr>
          <w:p w14:paraId="317B51D7" w14:textId="77777777" w:rsidR="009B5BCB" w:rsidRDefault="009B5BCB">
            <w:pPr>
              <w:rPr>
                <w:lang w:eastAsia="zh-CN"/>
              </w:rPr>
            </w:pPr>
          </w:p>
        </w:tc>
      </w:tr>
    </w:tbl>
    <w:p w14:paraId="7EDB39E7" w14:textId="77777777" w:rsidR="009B5BCB" w:rsidRDefault="009B5BCB">
      <w:pPr>
        <w:rPr>
          <w:lang w:eastAsia="zh-CN"/>
        </w:rPr>
      </w:pPr>
    </w:p>
    <w:p w14:paraId="3B494376" w14:textId="77777777" w:rsidR="009B5BCB" w:rsidRDefault="00000000">
      <w:r>
        <w:rPr>
          <w:b/>
          <w:sz w:val="24"/>
        </w:rPr>
        <w:t xml:space="preserve">4. </w:t>
      </w:r>
      <w:proofErr w:type="spellStart"/>
      <w:r>
        <w:rPr>
          <w:b/>
          <w:sz w:val="24"/>
        </w:rPr>
        <w:t>遗留问题清单</w:t>
      </w:r>
      <w:proofErr w:type="spellEnd"/>
    </w:p>
    <w:p w14:paraId="04ADD91E" w14:textId="77777777" w:rsidR="009B5BCB" w:rsidRDefault="009B5BCB"/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9B5BCB" w14:paraId="7080D830" w14:textId="77777777">
        <w:trPr>
          <w:jc w:val="center"/>
        </w:trPr>
        <w:tc>
          <w:tcPr>
            <w:tcW w:w="1440" w:type="dxa"/>
            <w:shd w:val="clear" w:color="auto" w:fill="D9E2F3"/>
          </w:tcPr>
          <w:p w14:paraId="1C6EFFCF" w14:textId="77777777" w:rsidR="009B5BCB" w:rsidRDefault="00000000">
            <w:r>
              <w:rPr>
                <w:b/>
              </w:rPr>
              <w:t>序号</w:t>
            </w:r>
          </w:p>
        </w:tc>
        <w:tc>
          <w:tcPr>
            <w:tcW w:w="1440" w:type="dxa"/>
            <w:shd w:val="clear" w:color="auto" w:fill="D9E2F3"/>
          </w:tcPr>
          <w:p w14:paraId="69586C9B" w14:textId="77777777" w:rsidR="009B5BCB" w:rsidRDefault="00000000">
            <w:r>
              <w:rPr>
                <w:b/>
              </w:rPr>
              <w:t>问题描述</w:t>
            </w:r>
          </w:p>
        </w:tc>
        <w:tc>
          <w:tcPr>
            <w:tcW w:w="1440" w:type="dxa"/>
            <w:shd w:val="clear" w:color="auto" w:fill="D9E2F3"/>
          </w:tcPr>
          <w:p w14:paraId="004B704C" w14:textId="77777777" w:rsidR="009B5BCB" w:rsidRDefault="00000000">
            <w:r>
              <w:rPr>
                <w:b/>
              </w:rPr>
              <w:t>模块</w:t>
            </w:r>
          </w:p>
        </w:tc>
        <w:tc>
          <w:tcPr>
            <w:tcW w:w="1440" w:type="dxa"/>
            <w:shd w:val="clear" w:color="auto" w:fill="D9E2F3"/>
          </w:tcPr>
          <w:p w14:paraId="691FBBFE" w14:textId="77777777" w:rsidR="009B5BCB" w:rsidRDefault="00000000">
            <w:r>
              <w:rPr>
                <w:b/>
              </w:rPr>
              <w:t>严重级别</w:t>
            </w:r>
          </w:p>
        </w:tc>
        <w:tc>
          <w:tcPr>
            <w:tcW w:w="1440" w:type="dxa"/>
            <w:shd w:val="clear" w:color="auto" w:fill="D9E2F3"/>
          </w:tcPr>
          <w:p w14:paraId="017BFBCF" w14:textId="77777777" w:rsidR="009B5BCB" w:rsidRDefault="00000000">
            <w:r>
              <w:rPr>
                <w:b/>
              </w:rPr>
              <w:t>责任方</w:t>
            </w:r>
          </w:p>
        </w:tc>
        <w:tc>
          <w:tcPr>
            <w:tcW w:w="1440" w:type="dxa"/>
            <w:shd w:val="clear" w:color="auto" w:fill="D9E2F3"/>
          </w:tcPr>
          <w:p w14:paraId="0C77F1B8" w14:textId="77777777" w:rsidR="009B5BCB" w:rsidRDefault="00000000">
            <w:r>
              <w:rPr>
                <w:b/>
              </w:rPr>
              <w:t>计划完成日期</w:t>
            </w:r>
          </w:p>
        </w:tc>
      </w:tr>
      <w:tr w:rsidR="009B5BCB" w14:paraId="693D5533" w14:textId="77777777">
        <w:trPr>
          <w:jc w:val="center"/>
        </w:trPr>
        <w:tc>
          <w:tcPr>
            <w:tcW w:w="1440" w:type="dxa"/>
          </w:tcPr>
          <w:p w14:paraId="19F2A58F" w14:textId="77777777" w:rsidR="009B5BCB" w:rsidRDefault="00000000">
            <w:r>
              <w:t>1</w:t>
            </w:r>
          </w:p>
        </w:tc>
        <w:tc>
          <w:tcPr>
            <w:tcW w:w="1440" w:type="dxa"/>
          </w:tcPr>
          <w:p w14:paraId="0CC6216A" w14:textId="77777777" w:rsidR="009B5BCB" w:rsidRDefault="009B5BCB"/>
        </w:tc>
        <w:tc>
          <w:tcPr>
            <w:tcW w:w="1440" w:type="dxa"/>
          </w:tcPr>
          <w:p w14:paraId="27FC9768" w14:textId="77777777" w:rsidR="009B5BCB" w:rsidRDefault="009B5BCB"/>
        </w:tc>
        <w:tc>
          <w:tcPr>
            <w:tcW w:w="1440" w:type="dxa"/>
          </w:tcPr>
          <w:p w14:paraId="20493797" w14:textId="77777777" w:rsidR="009B5BCB" w:rsidRDefault="00000000">
            <w:r>
              <w:t>□高 □中 □低</w:t>
            </w:r>
          </w:p>
        </w:tc>
        <w:tc>
          <w:tcPr>
            <w:tcW w:w="1440" w:type="dxa"/>
          </w:tcPr>
          <w:p w14:paraId="33E66849" w14:textId="77777777" w:rsidR="009B5BCB" w:rsidRDefault="009B5BCB"/>
        </w:tc>
        <w:tc>
          <w:tcPr>
            <w:tcW w:w="1440" w:type="dxa"/>
          </w:tcPr>
          <w:p w14:paraId="293B767D" w14:textId="77777777" w:rsidR="009B5BCB" w:rsidRDefault="009B5BCB"/>
        </w:tc>
      </w:tr>
      <w:tr w:rsidR="009B5BCB" w14:paraId="3F00635D" w14:textId="77777777">
        <w:trPr>
          <w:jc w:val="center"/>
        </w:trPr>
        <w:tc>
          <w:tcPr>
            <w:tcW w:w="1440" w:type="dxa"/>
          </w:tcPr>
          <w:p w14:paraId="70FA83C7" w14:textId="77777777" w:rsidR="009B5BCB" w:rsidRDefault="00000000">
            <w:r>
              <w:t>2</w:t>
            </w:r>
          </w:p>
        </w:tc>
        <w:tc>
          <w:tcPr>
            <w:tcW w:w="1440" w:type="dxa"/>
          </w:tcPr>
          <w:p w14:paraId="559E6BF8" w14:textId="77777777" w:rsidR="009B5BCB" w:rsidRDefault="009B5BCB"/>
        </w:tc>
        <w:tc>
          <w:tcPr>
            <w:tcW w:w="1440" w:type="dxa"/>
          </w:tcPr>
          <w:p w14:paraId="39A0DA8B" w14:textId="77777777" w:rsidR="009B5BCB" w:rsidRDefault="009B5BCB"/>
        </w:tc>
        <w:tc>
          <w:tcPr>
            <w:tcW w:w="1440" w:type="dxa"/>
          </w:tcPr>
          <w:p w14:paraId="6AECCAFA" w14:textId="77777777" w:rsidR="009B5BCB" w:rsidRDefault="00000000">
            <w:r>
              <w:t>□高 □中 □低</w:t>
            </w:r>
          </w:p>
        </w:tc>
        <w:tc>
          <w:tcPr>
            <w:tcW w:w="1440" w:type="dxa"/>
          </w:tcPr>
          <w:p w14:paraId="1933D9C6" w14:textId="77777777" w:rsidR="009B5BCB" w:rsidRDefault="009B5BCB"/>
        </w:tc>
        <w:tc>
          <w:tcPr>
            <w:tcW w:w="1440" w:type="dxa"/>
          </w:tcPr>
          <w:p w14:paraId="75364BA1" w14:textId="77777777" w:rsidR="009B5BCB" w:rsidRDefault="009B5BCB"/>
        </w:tc>
      </w:tr>
      <w:tr w:rsidR="009B5BCB" w14:paraId="31FFBF29" w14:textId="77777777">
        <w:trPr>
          <w:jc w:val="center"/>
        </w:trPr>
        <w:tc>
          <w:tcPr>
            <w:tcW w:w="1440" w:type="dxa"/>
          </w:tcPr>
          <w:p w14:paraId="0CF0B4A4" w14:textId="77777777" w:rsidR="009B5BCB" w:rsidRDefault="00000000">
            <w:r>
              <w:t>3</w:t>
            </w:r>
          </w:p>
        </w:tc>
        <w:tc>
          <w:tcPr>
            <w:tcW w:w="1440" w:type="dxa"/>
          </w:tcPr>
          <w:p w14:paraId="094EA07E" w14:textId="77777777" w:rsidR="009B5BCB" w:rsidRDefault="009B5BCB"/>
        </w:tc>
        <w:tc>
          <w:tcPr>
            <w:tcW w:w="1440" w:type="dxa"/>
          </w:tcPr>
          <w:p w14:paraId="286FBBFF" w14:textId="77777777" w:rsidR="009B5BCB" w:rsidRDefault="009B5BCB"/>
        </w:tc>
        <w:tc>
          <w:tcPr>
            <w:tcW w:w="1440" w:type="dxa"/>
          </w:tcPr>
          <w:p w14:paraId="618BDE48" w14:textId="77777777" w:rsidR="009B5BCB" w:rsidRDefault="00000000">
            <w:r>
              <w:t>□高 □中 □低</w:t>
            </w:r>
          </w:p>
        </w:tc>
        <w:tc>
          <w:tcPr>
            <w:tcW w:w="1440" w:type="dxa"/>
          </w:tcPr>
          <w:p w14:paraId="4DDB5648" w14:textId="77777777" w:rsidR="009B5BCB" w:rsidRDefault="009B5BCB"/>
        </w:tc>
        <w:tc>
          <w:tcPr>
            <w:tcW w:w="1440" w:type="dxa"/>
          </w:tcPr>
          <w:p w14:paraId="7289F819" w14:textId="77777777" w:rsidR="009B5BCB" w:rsidRDefault="009B5BCB"/>
        </w:tc>
      </w:tr>
      <w:tr w:rsidR="009B5BCB" w14:paraId="4E3C7C2E" w14:textId="77777777">
        <w:trPr>
          <w:jc w:val="center"/>
        </w:trPr>
        <w:tc>
          <w:tcPr>
            <w:tcW w:w="1440" w:type="dxa"/>
          </w:tcPr>
          <w:p w14:paraId="3B5546E9" w14:textId="77777777" w:rsidR="009B5BCB" w:rsidRDefault="00000000">
            <w:r>
              <w:t>4</w:t>
            </w:r>
          </w:p>
        </w:tc>
        <w:tc>
          <w:tcPr>
            <w:tcW w:w="1440" w:type="dxa"/>
          </w:tcPr>
          <w:p w14:paraId="518E2944" w14:textId="77777777" w:rsidR="009B5BCB" w:rsidRDefault="009B5BCB"/>
        </w:tc>
        <w:tc>
          <w:tcPr>
            <w:tcW w:w="1440" w:type="dxa"/>
          </w:tcPr>
          <w:p w14:paraId="55D200A0" w14:textId="77777777" w:rsidR="009B5BCB" w:rsidRDefault="009B5BCB"/>
        </w:tc>
        <w:tc>
          <w:tcPr>
            <w:tcW w:w="1440" w:type="dxa"/>
          </w:tcPr>
          <w:p w14:paraId="746EDBAE" w14:textId="77777777" w:rsidR="009B5BCB" w:rsidRDefault="00000000">
            <w:r>
              <w:t>□高 □中 □低</w:t>
            </w:r>
          </w:p>
        </w:tc>
        <w:tc>
          <w:tcPr>
            <w:tcW w:w="1440" w:type="dxa"/>
          </w:tcPr>
          <w:p w14:paraId="5BEE8F15" w14:textId="77777777" w:rsidR="009B5BCB" w:rsidRDefault="009B5BCB"/>
        </w:tc>
        <w:tc>
          <w:tcPr>
            <w:tcW w:w="1440" w:type="dxa"/>
          </w:tcPr>
          <w:p w14:paraId="69F3EF9E" w14:textId="77777777" w:rsidR="009B5BCB" w:rsidRDefault="009B5BCB"/>
        </w:tc>
      </w:tr>
      <w:tr w:rsidR="009B5BCB" w14:paraId="1A2DF502" w14:textId="77777777">
        <w:trPr>
          <w:jc w:val="center"/>
        </w:trPr>
        <w:tc>
          <w:tcPr>
            <w:tcW w:w="1440" w:type="dxa"/>
          </w:tcPr>
          <w:p w14:paraId="0174CD40" w14:textId="77777777" w:rsidR="009B5BCB" w:rsidRDefault="00000000">
            <w:r>
              <w:t>5</w:t>
            </w:r>
          </w:p>
        </w:tc>
        <w:tc>
          <w:tcPr>
            <w:tcW w:w="1440" w:type="dxa"/>
          </w:tcPr>
          <w:p w14:paraId="78F2D03C" w14:textId="77777777" w:rsidR="009B5BCB" w:rsidRDefault="009B5BCB"/>
        </w:tc>
        <w:tc>
          <w:tcPr>
            <w:tcW w:w="1440" w:type="dxa"/>
          </w:tcPr>
          <w:p w14:paraId="162B92A6" w14:textId="77777777" w:rsidR="009B5BCB" w:rsidRDefault="009B5BCB"/>
        </w:tc>
        <w:tc>
          <w:tcPr>
            <w:tcW w:w="1440" w:type="dxa"/>
          </w:tcPr>
          <w:p w14:paraId="20A5AB45" w14:textId="77777777" w:rsidR="009B5BCB" w:rsidRDefault="00000000">
            <w:r>
              <w:t>□高 □中 □低</w:t>
            </w:r>
          </w:p>
        </w:tc>
        <w:tc>
          <w:tcPr>
            <w:tcW w:w="1440" w:type="dxa"/>
          </w:tcPr>
          <w:p w14:paraId="0EA83C0E" w14:textId="77777777" w:rsidR="009B5BCB" w:rsidRDefault="009B5BCB"/>
        </w:tc>
        <w:tc>
          <w:tcPr>
            <w:tcW w:w="1440" w:type="dxa"/>
          </w:tcPr>
          <w:p w14:paraId="67148B39" w14:textId="77777777" w:rsidR="009B5BCB" w:rsidRDefault="009B5BCB"/>
        </w:tc>
      </w:tr>
    </w:tbl>
    <w:p w14:paraId="701D0565" w14:textId="77777777" w:rsidR="009B5BCB" w:rsidRDefault="009B5BCB"/>
    <w:p w14:paraId="2464F252" w14:textId="77777777" w:rsidR="009B5BCB" w:rsidRDefault="00000000">
      <w:r>
        <w:rPr>
          <w:b/>
          <w:sz w:val="24"/>
        </w:rPr>
        <w:t>5. 签字确认</w:t>
      </w:r>
    </w:p>
    <w:p w14:paraId="4FB10CBA" w14:textId="77777777" w:rsidR="009B5BCB" w:rsidRDefault="009B5BCB"/>
    <w:p w14:paraId="56422CB6" w14:textId="77777777" w:rsidR="009B5BCB" w:rsidRDefault="00000000">
      <w:pPr>
        <w:rPr>
          <w:lang w:eastAsia="zh-CN"/>
        </w:rPr>
      </w:pPr>
      <w:r>
        <w:rPr>
          <w:lang w:eastAsia="zh-CN"/>
        </w:rPr>
        <w:t>双方确认以上验收内容真实、准确、完整。</w:t>
      </w:r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9B5BCB" w14:paraId="69EAAC2D" w14:textId="77777777">
        <w:trPr>
          <w:jc w:val="center"/>
        </w:trPr>
        <w:tc>
          <w:tcPr>
            <w:tcW w:w="2880" w:type="dxa"/>
            <w:shd w:val="clear" w:color="auto" w:fill="D9E2F3"/>
          </w:tcPr>
          <w:p w14:paraId="43BA2699" w14:textId="77777777" w:rsidR="009B5BCB" w:rsidRDefault="009B5BCB">
            <w:pPr>
              <w:rPr>
                <w:lang w:eastAsia="zh-CN"/>
              </w:rPr>
            </w:pPr>
          </w:p>
        </w:tc>
        <w:tc>
          <w:tcPr>
            <w:tcW w:w="2880" w:type="dxa"/>
            <w:shd w:val="clear" w:color="auto" w:fill="D9E2F3"/>
          </w:tcPr>
          <w:p w14:paraId="5767854F" w14:textId="77777777" w:rsidR="009B5BCB" w:rsidRDefault="00000000">
            <w:proofErr w:type="spellStart"/>
            <w:r>
              <w:rPr>
                <w:b/>
              </w:rPr>
              <w:t>甲方</w:t>
            </w:r>
            <w:proofErr w:type="spellEnd"/>
          </w:p>
        </w:tc>
        <w:tc>
          <w:tcPr>
            <w:tcW w:w="2880" w:type="dxa"/>
            <w:shd w:val="clear" w:color="auto" w:fill="D9E2F3"/>
          </w:tcPr>
          <w:p w14:paraId="39721DB6" w14:textId="77777777" w:rsidR="009B5BCB" w:rsidRDefault="00000000">
            <w:r>
              <w:rPr>
                <w:b/>
              </w:rPr>
              <w:t>乙方</w:t>
            </w:r>
          </w:p>
        </w:tc>
      </w:tr>
      <w:tr w:rsidR="009B5BCB" w14:paraId="3106FE96" w14:textId="77777777">
        <w:trPr>
          <w:jc w:val="center"/>
        </w:trPr>
        <w:tc>
          <w:tcPr>
            <w:tcW w:w="2880" w:type="dxa"/>
          </w:tcPr>
          <w:p w14:paraId="6ADC2B1D" w14:textId="77777777" w:rsidR="009B5BCB" w:rsidRDefault="00000000">
            <w:r>
              <w:t>公司名称</w:t>
            </w:r>
          </w:p>
        </w:tc>
        <w:tc>
          <w:tcPr>
            <w:tcW w:w="2880" w:type="dxa"/>
          </w:tcPr>
          <w:p w14:paraId="1B6EDF8A" w14:textId="77777777" w:rsidR="009B5BCB" w:rsidRDefault="00000000">
            <w:r>
              <w:t>浙江阜康机械有限公司</w:t>
            </w:r>
          </w:p>
        </w:tc>
        <w:tc>
          <w:tcPr>
            <w:tcW w:w="2880" w:type="dxa"/>
          </w:tcPr>
          <w:p w14:paraId="0782691C" w14:textId="77777777" w:rsidR="009B5BC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帛丝（上海）软件技术有限公司</w:t>
            </w:r>
          </w:p>
        </w:tc>
      </w:tr>
      <w:tr w:rsidR="009B5BCB" w14:paraId="08F557D1" w14:textId="77777777">
        <w:trPr>
          <w:jc w:val="center"/>
        </w:trPr>
        <w:tc>
          <w:tcPr>
            <w:tcW w:w="2880" w:type="dxa"/>
          </w:tcPr>
          <w:p w14:paraId="746188CC" w14:textId="77777777" w:rsidR="009B5BCB" w:rsidRDefault="00000000">
            <w:proofErr w:type="spellStart"/>
            <w:r>
              <w:lastRenderedPageBreak/>
              <w:t>项目经理签字</w:t>
            </w:r>
            <w:proofErr w:type="spellEnd"/>
          </w:p>
        </w:tc>
        <w:tc>
          <w:tcPr>
            <w:tcW w:w="2880" w:type="dxa"/>
          </w:tcPr>
          <w:p w14:paraId="5CC9DED0" w14:textId="77777777" w:rsidR="009B5BCB" w:rsidRDefault="009B5BCB"/>
        </w:tc>
        <w:tc>
          <w:tcPr>
            <w:tcW w:w="2880" w:type="dxa"/>
          </w:tcPr>
          <w:p w14:paraId="4775B032" w14:textId="77777777" w:rsidR="009B5BCB" w:rsidRDefault="009B5BCB"/>
        </w:tc>
      </w:tr>
      <w:tr w:rsidR="009B5BCB" w14:paraId="2FBE0160" w14:textId="77777777">
        <w:trPr>
          <w:jc w:val="center"/>
        </w:trPr>
        <w:tc>
          <w:tcPr>
            <w:tcW w:w="2880" w:type="dxa"/>
          </w:tcPr>
          <w:p w14:paraId="4736A4BF" w14:textId="77777777" w:rsidR="009B5BCB" w:rsidRDefault="00000000">
            <w:r>
              <w:t>日期</w:t>
            </w:r>
          </w:p>
        </w:tc>
        <w:tc>
          <w:tcPr>
            <w:tcW w:w="2880" w:type="dxa"/>
          </w:tcPr>
          <w:p w14:paraId="165B1997" w14:textId="77777777" w:rsidR="009B5BCB" w:rsidRDefault="009B5BCB"/>
        </w:tc>
        <w:tc>
          <w:tcPr>
            <w:tcW w:w="2880" w:type="dxa"/>
          </w:tcPr>
          <w:p w14:paraId="3FF18667" w14:textId="77777777" w:rsidR="009B5BCB" w:rsidRDefault="009B5BCB"/>
        </w:tc>
      </w:tr>
    </w:tbl>
    <w:p w14:paraId="27477F31" w14:textId="77777777" w:rsidR="004844D8" w:rsidRDefault="004844D8"/>
    <w:sectPr w:rsidR="004844D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80112245">
    <w:abstractNumId w:val="8"/>
  </w:num>
  <w:num w:numId="2" w16cid:durableId="990602266">
    <w:abstractNumId w:val="6"/>
  </w:num>
  <w:num w:numId="3" w16cid:durableId="13894769">
    <w:abstractNumId w:val="5"/>
  </w:num>
  <w:num w:numId="4" w16cid:durableId="698435095">
    <w:abstractNumId w:val="4"/>
  </w:num>
  <w:num w:numId="5" w16cid:durableId="1578633923">
    <w:abstractNumId w:val="7"/>
  </w:num>
  <w:num w:numId="6" w16cid:durableId="629822792">
    <w:abstractNumId w:val="3"/>
  </w:num>
  <w:num w:numId="7" w16cid:durableId="1085688995">
    <w:abstractNumId w:val="2"/>
  </w:num>
  <w:num w:numId="8" w16cid:durableId="1814441866">
    <w:abstractNumId w:val="1"/>
  </w:num>
  <w:num w:numId="9" w16cid:durableId="1099913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844D8"/>
    <w:rsid w:val="00845571"/>
    <w:rsid w:val="009B5BC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B2EB43"/>
  <w14:defaultImageDpi w14:val="300"/>
  <w15:docId w15:val="{5126B6FA-C4EB-4BF6-B6DD-4968323CB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line="400" w:lineRule="exact"/>
    </w:pPr>
    <w:rPr>
      <w:rFonts w:ascii="微软雅黑" w:eastAsia="微软雅黑" w:hAnsi="微软雅黑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2">
    <w:name w:val="toc 2"/>
    <w:basedOn w:val="a1"/>
    <w:next w:val="a1"/>
    <w:autoRedefine/>
    <w:uiPriority w:val="39"/>
    <w:unhideWhenUsed/>
    <w:rsid w:val="00845571"/>
    <w:pPr>
      <w:spacing w:after="100" w:line="259" w:lineRule="auto"/>
      <w:ind w:left="220"/>
    </w:pPr>
    <w:rPr>
      <w:rFonts w:asciiTheme="minorHAnsi" w:eastAsiaTheme="minorEastAsia" w:hAnsiTheme="minorHAnsi" w:cs="Times New Roman"/>
      <w:sz w:val="22"/>
      <w:lang w:eastAsia="zh-CN"/>
    </w:rPr>
  </w:style>
  <w:style w:type="paragraph" w:styleId="TOC1">
    <w:name w:val="toc 1"/>
    <w:basedOn w:val="a1"/>
    <w:next w:val="a1"/>
    <w:autoRedefine/>
    <w:uiPriority w:val="39"/>
    <w:unhideWhenUsed/>
    <w:rsid w:val="00845571"/>
    <w:pPr>
      <w:spacing w:after="100" w:line="259" w:lineRule="auto"/>
    </w:pPr>
    <w:rPr>
      <w:rFonts w:asciiTheme="minorHAnsi" w:eastAsiaTheme="minorEastAsia" w:hAnsiTheme="minorHAnsi" w:cs="Times New Roman"/>
      <w:sz w:val="22"/>
      <w:lang w:eastAsia="zh-CN"/>
    </w:rPr>
  </w:style>
  <w:style w:type="paragraph" w:styleId="TOC3">
    <w:name w:val="toc 3"/>
    <w:basedOn w:val="a1"/>
    <w:next w:val="a1"/>
    <w:autoRedefine/>
    <w:uiPriority w:val="39"/>
    <w:unhideWhenUsed/>
    <w:rsid w:val="00845571"/>
    <w:pPr>
      <w:spacing w:after="100" w:line="259" w:lineRule="auto"/>
      <w:ind w:left="440"/>
    </w:pPr>
    <w:rPr>
      <w:rFonts w:asciiTheme="minorHAnsi" w:eastAsiaTheme="minorEastAsia" w:hAnsiTheme="minorHAnsi" w:cs="Times New Roma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Xinyan Jia</cp:lastModifiedBy>
  <cp:revision>3</cp:revision>
  <dcterms:created xsi:type="dcterms:W3CDTF">2013-12-23T23:15:00Z</dcterms:created>
  <dcterms:modified xsi:type="dcterms:W3CDTF">2026-06-15T15:19:00Z</dcterms:modified>
  <cp:category/>
</cp:coreProperties>
</file>