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73129C" w14:textId="77777777" w:rsidR="00502D93" w:rsidRDefault="00000000">
      <w:pPr>
        <w:spacing w:before="400" w:after="120" w:line="400" w:lineRule="exact"/>
        <w:jc w:val="center"/>
      </w:pPr>
      <w:r>
        <w:rPr>
          <w:b/>
        </w:rPr>
        <w:t>阜康 S/4HANA 1709 → 2025 升级项目</w:t>
      </w:r>
    </w:p>
    <w:p w14:paraId="499DACD5" w14:textId="77777777" w:rsidR="00502D93" w:rsidRDefault="00000000">
      <w:pPr>
        <w:spacing w:after="120"/>
        <w:jc w:val="center"/>
      </w:pPr>
      <w:r>
        <w:rPr>
          <w:b/>
        </w:rPr>
        <w:t>UAT测试报告</w:t>
      </w:r>
    </w:p>
    <w:p w14:paraId="40FC5021" w14:textId="77777777" w:rsidR="00502D93" w:rsidRDefault="00000000">
      <w:r>
        <w:br w:type="page"/>
      </w:r>
    </w:p>
    <w:p w14:paraId="2A9AD948" w14:textId="77777777" w:rsidR="00502D93" w:rsidRDefault="00000000">
      <w:pPr>
        <w:spacing w:before="120" w:after="80" w:line="320" w:lineRule="exact"/>
      </w:pPr>
      <w:r>
        <w:rPr>
          <w:b/>
        </w:rPr>
        <w:lastRenderedPageBreak/>
        <w:t>目  录</w:t>
      </w:r>
    </w:p>
    <w:p w14:paraId="0661BC86" w14:textId="6C20F203" w:rsidR="00AC4F59" w:rsidRDefault="00000000">
      <w:pPr>
        <w:pStyle w:val="TOC2"/>
        <w:tabs>
          <w:tab w:val="right" w:leader="dot" w:pos="8630"/>
        </w:tabs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2370565" w:history="1">
        <w:r w:rsidR="00AC4F59" w:rsidRPr="00A11EEA">
          <w:rPr>
            <w:rStyle w:val="aff9"/>
            <w:noProof/>
          </w:rPr>
          <w:t>1. 测试范围</w:t>
        </w:r>
        <w:r w:rsidR="00AC4F59">
          <w:rPr>
            <w:noProof/>
            <w:webHidden/>
          </w:rPr>
          <w:tab/>
        </w:r>
        <w:r w:rsidR="00AC4F59">
          <w:rPr>
            <w:noProof/>
            <w:webHidden/>
          </w:rPr>
          <w:fldChar w:fldCharType="begin"/>
        </w:r>
        <w:r w:rsidR="00AC4F59">
          <w:rPr>
            <w:noProof/>
            <w:webHidden/>
          </w:rPr>
          <w:instrText xml:space="preserve"> PAGEREF _Toc232370565 \h </w:instrText>
        </w:r>
        <w:r w:rsidR="00AC4F59">
          <w:rPr>
            <w:noProof/>
            <w:webHidden/>
          </w:rPr>
        </w:r>
        <w:r w:rsidR="00AC4F59">
          <w:rPr>
            <w:noProof/>
            <w:webHidden/>
          </w:rPr>
          <w:fldChar w:fldCharType="separate"/>
        </w:r>
        <w:r w:rsidR="00AC4F59">
          <w:rPr>
            <w:noProof/>
            <w:webHidden/>
          </w:rPr>
          <w:t>3</w:t>
        </w:r>
        <w:r w:rsidR="00AC4F59">
          <w:rPr>
            <w:noProof/>
            <w:webHidden/>
          </w:rPr>
          <w:fldChar w:fldCharType="end"/>
        </w:r>
      </w:hyperlink>
    </w:p>
    <w:p w14:paraId="6E8A1128" w14:textId="654AE1B3" w:rsidR="00AC4F59" w:rsidRDefault="00AC4F59">
      <w:pPr>
        <w:pStyle w:val="TOC2"/>
        <w:tabs>
          <w:tab w:val="right" w:leader="dot" w:pos="8630"/>
        </w:tabs>
        <w:rPr>
          <w:noProof/>
        </w:rPr>
      </w:pPr>
      <w:hyperlink w:anchor="_Toc232370566" w:history="1">
        <w:r w:rsidRPr="00A11EEA">
          <w:rPr>
            <w:rStyle w:val="aff9"/>
            <w:noProof/>
          </w:rPr>
          <w:t>2. 测试结果摘要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1C11960" w14:textId="294A7190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67" w:history="1">
        <w:r w:rsidRPr="00A11EEA">
          <w:rPr>
            <w:rStyle w:val="aff9"/>
            <w:noProof/>
          </w:rPr>
          <w:t>2.1 按模块统计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7F75CCE" w14:textId="1DC5B94F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68" w:history="1">
        <w:r w:rsidRPr="00A11EEA">
          <w:rPr>
            <w:rStyle w:val="aff9"/>
            <w:noProof/>
          </w:rPr>
          <w:t>2.2 按严重级别统计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B01803" w14:textId="44581A50" w:rsidR="00AC4F59" w:rsidRDefault="00AC4F59">
      <w:pPr>
        <w:pStyle w:val="TOC2"/>
        <w:tabs>
          <w:tab w:val="right" w:leader="dot" w:pos="8630"/>
        </w:tabs>
        <w:rPr>
          <w:noProof/>
        </w:rPr>
      </w:pPr>
      <w:hyperlink w:anchor="_Toc232370569" w:history="1">
        <w:r w:rsidRPr="00A11EEA">
          <w:rPr>
            <w:rStyle w:val="aff9"/>
            <w:noProof/>
          </w:rPr>
          <w:t>3. 测试用例明细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960861" w14:textId="15DD6C8F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0" w:history="1">
        <w:r w:rsidRPr="00A11EEA">
          <w:rPr>
            <w:rStyle w:val="aff9"/>
            <w:noProof/>
          </w:rPr>
          <w:t>FI模块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CC2A2F" w14:textId="536D7C64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1" w:history="1">
        <w:r w:rsidRPr="00A11EEA">
          <w:rPr>
            <w:rStyle w:val="aff9"/>
            <w:noProof/>
          </w:rPr>
          <w:t>CO模块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7B28B6" w14:textId="69951648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2" w:history="1">
        <w:r w:rsidRPr="00A11EEA">
          <w:rPr>
            <w:rStyle w:val="aff9"/>
            <w:noProof/>
          </w:rPr>
          <w:t>MM模块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D5AD93" w14:textId="55550109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3" w:history="1">
        <w:r w:rsidRPr="00A11EEA">
          <w:rPr>
            <w:rStyle w:val="aff9"/>
            <w:noProof/>
          </w:rPr>
          <w:t>SD模块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570C9F9" w14:textId="1C50B180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4" w:history="1">
        <w:r w:rsidRPr="00A11EEA">
          <w:rPr>
            <w:rStyle w:val="aff9"/>
            <w:noProof/>
          </w:rPr>
          <w:t>PP模块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301530A" w14:textId="43A04951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5" w:history="1">
        <w:r w:rsidRPr="00A11EEA">
          <w:rPr>
            <w:rStyle w:val="aff9"/>
            <w:noProof/>
          </w:rPr>
          <w:t>QM模块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4DB6A97" w14:textId="7F431C14" w:rsidR="00AC4F59" w:rsidRDefault="00AC4F59">
      <w:pPr>
        <w:pStyle w:val="TOC3"/>
        <w:tabs>
          <w:tab w:val="right" w:leader="dot" w:pos="8630"/>
        </w:tabs>
        <w:rPr>
          <w:noProof/>
        </w:rPr>
      </w:pPr>
      <w:hyperlink w:anchor="_Toc232370576" w:history="1">
        <w:r w:rsidRPr="00A11EEA">
          <w:rPr>
            <w:rStyle w:val="aff9"/>
            <w:noProof/>
          </w:rPr>
          <w:t>Fiori模块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951965" w14:textId="36AD7389" w:rsidR="00AC4F59" w:rsidRDefault="00AC4F59">
      <w:pPr>
        <w:pStyle w:val="TOC2"/>
        <w:tabs>
          <w:tab w:val="right" w:leader="dot" w:pos="8630"/>
        </w:tabs>
        <w:rPr>
          <w:noProof/>
        </w:rPr>
      </w:pPr>
      <w:hyperlink w:anchor="_Toc232370577" w:history="1">
        <w:r w:rsidRPr="00A11EEA">
          <w:rPr>
            <w:rStyle w:val="aff9"/>
            <w:noProof/>
          </w:rPr>
          <w:t>4. 缺陷清单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2FC0FD0" w14:textId="4A61B995" w:rsidR="00AC4F59" w:rsidRDefault="00AC4F59">
      <w:pPr>
        <w:pStyle w:val="TOC2"/>
        <w:tabs>
          <w:tab w:val="right" w:leader="dot" w:pos="8630"/>
        </w:tabs>
        <w:rPr>
          <w:noProof/>
        </w:rPr>
      </w:pPr>
      <w:hyperlink w:anchor="_Toc232370578" w:history="1">
        <w:r w:rsidRPr="00A11EEA">
          <w:rPr>
            <w:rStyle w:val="aff9"/>
            <w:noProof/>
          </w:rPr>
          <w:t>5. 测试结论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_Toc232370578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8E6A16" w14:textId="1AF7430E" w:rsidR="00502D93" w:rsidRDefault="00000000">
      <w:r>
        <w:fldChar w:fldCharType="end"/>
      </w:r>
    </w:p>
    <w:p w14:paraId="1F889A0C" w14:textId="77777777" w:rsidR="00502D93" w:rsidRDefault="00000000">
      <w:r>
        <w:br w:type="page"/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502D93" w14:paraId="28AC4574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568A7FD8" w14:textId="77777777" w:rsidR="00502D93" w:rsidRDefault="00000000">
            <w:r>
              <w:rPr>
                <w:b/>
              </w:rPr>
              <w:lastRenderedPageBreak/>
              <w:t>项目</w:t>
            </w:r>
          </w:p>
        </w:tc>
        <w:tc>
          <w:tcPr>
            <w:tcW w:w="4320" w:type="dxa"/>
            <w:shd w:val="clear" w:color="auto" w:fill="D9E2F3"/>
          </w:tcPr>
          <w:p w14:paraId="1A57783C" w14:textId="77777777" w:rsidR="00502D93" w:rsidRDefault="00000000">
            <w:r>
              <w:rPr>
                <w:b/>
              </w:rPr>
              <w:t>内容</w:t>
            </w:r>
          </w:p>
        </w:tc>
      </w:tr>
      <w:tr w:rsidR="00502D93" w14:paraId="3F475FC7" w14:textId="77777777">
        <w:trPr>
          <w:jc w:val="center"/>
        </w:trPr>
        <w:tc>
          <w:tcPr>
            <w:tcW w:w="4320" w:type="dxa"/>
          </w:tcPr>
          <w:p w14:paraId="73F13AB2" w14:textId="77777777" w:rsidR="00502D93" w:rsidRDefault="00000000">
            <w:r>
              <w:t>测试轮次</w:t>
            </w:r>
          </w:p>
        </w:tc>
        <w:tc>
          <w:tcPr>
            <w:tcW w:w="4320" w:type="dxa"/>
          </w:tcPr>
          <w:p w14:paraId="0865AA6A" w14:textId="77777777" w:rsidR="00502D93" w:rsidRDefault="00000000">
            <w:r>
              <w:t>第1轮 / 第2轮</w:t>
            </w:r>
          </w:p>
        </w:tc>
      </w:tr>
      <w:tr w:rsidR="00502D93" w14:paraId="7B03689B" w14:textId="77777777">
        <w:trPr>
          <w:jc w:val="center"/>
        </w:trPr>
        <w:tc>
          <w:tcPr>
            <w:tcW w:w="4320" w:type="dxa"/>
          </w:tcPr>
          <w:p w14:paraId="303222C5" w14:textId="77777777" w:rsidR="00502D93" w:rsidRDefault="00000000">
            <w:r>
              <w:t>测试日期</w:t>
            </w:r>
          </w:p>
        </w:tc>
        <w:tc>
          <w:tcPr>
            <w:tcW w:w="4320" w:type="dxa"/>
          </w:tcPr>
          <w:p w14:paraId="0E6CB25E" w14:textId="77777777" w:rsidR="00502D93" w:rsidRDefault="00000000">
            <w:r>
              <w:t>（填写实际日期）</w:t>
            </w:r>
          </w:p>
        </w:tc>
      </w:tr>
      <w:tr w:rsidR="00502D93" w14:paraId="57A44FCA" w14:textId="77777777">
        <w:trPr>
          <w:jc w:val="center"/>
        </w:trPr>
        <w:tc>
          <w:tcPr>
            <w:tcW w:w="4320" w:type="dxa"/>
          </w:tcPr>
          <w:p w14:paraId="4CD105CF" w14:textId="77777777" w:rsidR="00502D93" w:rsidRDefault="00000000">
            <w:r>
              <w:t>测试环境</w:t>
            </w:r>
          </w:p>
        </w:tc>
        <w:tc>
          <w:tcPr>
            <w:tcW w:w="4320" w:type="dxa"/>
          </w:tcPr>
          <w:p w14:paraId="09D8A7A6" w14:textId="77777777" w:rsidR="00502D93" w:rsidRDefault="00000000">
            <w:r>
              <w:t>QA / PROD</w:t>
            </w:r>
          </w:p>
        </w:tc>
      </w:tr>
    </w:tbl>
    <w:p w14:paraId="5595D2F8" w14:textId="77777777" w:rsidR="00502D93" w:rsidRDefault="00000000">
      <w:pPr>
        <w:pStyle w:val="21"/>
        <w:spacing w:before="120" w:after="60" w:line="320" w:lineRule="exact"/>
      </w:pPr>
      <w:bookmarkStart w:id="0" w:name="_Toc232370565"/>
      <w:r>
        <w:rPr>
          <w:rFonts w:ascii="微软雅黑" w:eastAsia="微软雅黑" w:hAnsi="微软雅黑"/>
        </w:rPr>
        <w:t>1. 测试范围</w:t>
      </w:r>
      <w:bookmarkEnd w:id="0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502D93" w14:paraId="3D7476BB" w14:textId="77777777">
        <w:trPr>
          <w:jc w:val="center"/>
        </w:trPr>
        <w:tc>
          <w:tcPr>
            <w:tcW w:w="2160" w:type="dxa"/>
            <w:shd w:val="clear" w:color="auto" w:fill="D9E2F3"/>
          </w:tcPr>
          <w:p w14:paraId="6FCB6515" w14:textId="77777777" w:rsidR="00502D93" w:rsidRDefault="00000000">
            <w:r>
              <w:rPr>
                <w:b/>
              </w:rPr>
              <w:t>模块</w:t>
            </w:r>
          </w:p>
        </w:tc>
        <w:tc>
          <w:tcPr>
            <w:tcW w:w="2160" w:type="dxa"/>
            <w:shd w:val="clear" w:color="auto" w:fill="D9E2F3"/>
          </w:tcPr>
          <w:p w14:paraId="68F1D388" w14:textId="77777777" w:rsidR="00502D93" w:rsidRDefault="00000000">
            <w:r>
              <w:rPr>
                <w:b/>
              </w:rPr>
              <w:t>关键用户数</w:t>
            </w:r>
          </w:p>
        </w:tc>
        <w:tc>
          <w:tcPr>
            <w:tcW w:w="2160" w:type="dxa"/>
            <w:shd w:val="clear" w:color="auto" w:fill="D9E2F3"/>
          </w:tcPr>
          <w:p w14:paraId="204D00D1" w14:textId="77777777" w:rsidR="00502D93" w:rsidRDefault="00000000">
            <w:r>
              <w:rPr>
                <w:b/>
              </w:rPr>
              <w:t>测试场景数</w:t>
            </w:r>
          </w:p>
        </w:tc>
        <w:tc>
          <w:tcPr>
            <w:tcW w:w="2160" w:type="dxa"/>
            <w:shd w:val="clear" w:color="auto" w:fill="D9E2F3"/>
          </w:tcPr>
          <w:p w14:paraId="452527CB" w14:textId="77777777" w:rsidR="00502D93" w:rsidRDefault="00000000">
            <w:r>
              <w:rPr>
                <w:b/>
              </w:rPr>
              <w:t>测试用例数</w:t>
            </w:r>
          </w:p>
        </w:tc>
      </w:tr>
      <w:tr w:rsidR="00502D93" w14:paraId="118BC634" w14:textId="77777777">
        <w:trPr>
          <w:jc w:val="center"/>
        </w:trPr>
        <w:tc>
          <w:tcPr>
            <w:tcW w:w="2160" w:type="dxa"/>
          </w:tcPr>
          <w:p w14:paraId="37FBB18F" w14:textId="77777777" w:rsidR="00502D93" w:rsidRDefault="00000000">
            <w:r>
              <w:t>FI</w:t>
            </w:r>
          </w:p>
        </w:tc>
        <w:tc>
          <w:tcPr>
            <w:tcW w:w="2160" w:type="dxa"/>
          </w:tcPr>
          <w:p w14:paraId="4DD79BAE" w14:textId="77777777" w:rsidR="00502D93" w:rsidRDefault="00502D93"/>
        </w:tc>
        <w:tc>
          <w:tcPr>
            <w:tcW w:w="2160" w:type="dxa"/>
          </w:tcPr>
          <w:p w14:paraId="637C4F28" w14:textId="77777777" w:rsidR="00502D93" w:rsidRDefault="00000000">
            <w:r>
              <w:t>15</w:t>
            </w:r>
          </w:p>
        </w:tc>
        <w:tc>
          <w:tcPr>
            <w:tcW w:w="2160" w:type="dxa"/>
          </w:tcPr>
          <w:p w14:paraId="32F58F6B" w14:textId="77777777" w:rsidR="00502D93" w:rsidRDefault="00502D93"/>
        </w:tc>
      </w:tr>
      <w:tr w:rsidR="00502D93" w14:paraId="39C65CDD" w14:textId="77777777">
        <w:trPr>
          <w:jc w:val="center"/>
        </w:trPr>
        <w:tc>
          <w:tcPr>
            <w:tcW w:w="2160" w:type="dxa"/>
          </w:tcPr>
          <w:p w14:paraId="3A3F738F" w14:textId="77777777" w:rsidR="00502D93" w:rsidRDefault="00000000">
            <w:r>
              <w:t>CO</w:t>
            </w:r>
          </w:p>
        </w:tc>
        <w:tc>
          <w:tcPr>
            <w:tcW w:w="2160" w:type="dxa"/>
          </w:tcPr>
          <w:p w14:paraId="2F411768" w14:textId="77777777" w:rsidR="00502D93" w:rsidRDefault="00502D93"/>
        </w:tc>
        <w:tc>
          <w:tcPr>
            <w:tcW w:w="2160" w:type="dxa"/>
          </w:tcPr>
          <w:p w14:paraId="6F2BBE2E" w14:textId="77777777" w:rsidR="00502D93" w:rsidRDefault="00000000">
            <w:r>
              <w:t>10</w:t>
            </w:r>
          </w:p>
        </w:tc>
        <w:tc>
          <w:tcPr>
            <w:tcW w:w="2160" w:type="dxa"/>
          </w:tcPr>
          <w:p w14:paraId="7C2BDCE6" w14:textId="77777777" w:rsidR="00502D93" w:rsidRDefault="00502D93"/>
        </w:tc>
      </w:tr>
      <w:tr w:rsidR="00502D93" w14:paraId="1D059396" w14:textId="77777777">
        <w:trPr>
          <w:jc w:val="center"/>
        </w:trPr>
        <w:tc>
          <w:tcPr>
            <w:tcW w:w="2160" w:type="dxa"/>
          </w:tcPr>
          <w:p w14:paraId="09E56720" w14:textId="77777777" w:rsidR="00502D93" w:rsidRDefault="00000000">
            <w:r>
              <w:t>MM</w:t>
            </w:r>
          </w:p>
        </w:tc>
        <w:tc>
          <w:tcPr>
            <w:tcW w:w="2160" w:type="dxa"/>
          </w:tcPr>
          <w:p w14:paraId="40B1EC20" w14:textId="77777777" w:rsidR="00502D93" w:rsidRDefault="00502D93"/>
        </w:tc>
        <w:tc>
          <w:tcPr>
            <w:tcW w:w="2160" w:type="dxa"/>
          </w:tcPr>
          <w:p w14:paraId="04BC55A1" w14:textId="77777777" w:rsidR="00502D93" w:rsidRDefault="00000000">
            <w:r>
              <w:t>15</w:t>
            </w:r>
          </w:p>
        </w:tc>
        <w:tc>
          <w:tcPr>
            <w:tcW w:w="2160" w:type="dxa"/>
          </w:tcPr>
          <w:p w14:paraId="482DB856" w14:textId="77777777" w:rsidR="00502D93" w:rsidRDefault="00502D93"/>
        </w:tc>
      </w:tr>
      <w:tr w:rsidR="00502D93" w14:paraId="44919535" w14:textId="77777777">
        <w:trPr>
          <w:jc w:val="center"/>
        </w:trPr>
        <w:tc>
          <w:tcPr>
            <w:tcW w:w="2160" w:type="dxa"/>
          </w:tcPr>
          <w:p w14:paraId="79FB9AE2" w14:textId="77777777" w:rsidR="00502D93" w:rsidRDefault="00000000">
            <w:r>
              <w:t>SD</w:t>
            </w:r>
          </w:p>
        </w:tc>
        <w:tc>
          <w:tcPr>
            <w:tcW w:w="2160" w:type="dxa"/>
          </w:tcPr>
          <w:p w14:paraId="4471D58D" w14:textId="77777777" w:rsidR="00502D93" w:rsidRDefault="00502D93"/>
        </w:tc>
        <w:tc>
          <w:tcPr>
            <w:tcW w:w="2160" w:type="dxa"/>
          </w:tcPr>
          <w:p w14:paraId="5E1A4907" w14:textId="77777777" w:rsidR="00502D93" w:rsidRDefault="00000000">
            <w:r>
              <w:t>15</w:t>
            </w:r>
          </w:p>
        </w:tc>
        <w:tc>
          <w:tcPr>
            <w:tcW w:w="2160" w:type="dxa"/>
          </w:tcPr>
          <w:p w14:paraId="31708456" w14:textId="77777777" w:rsidR="00502D93" w:rsidRDefault="00502D93"/>
        </w:tc>
      </w:tr>
      <w:tr w:rsidR="00502D93" w14:paraId="52F51840" w14:textId="77777777">
        <w:trPr>
          <w:jc w:val="center"/>
        </w:trPr>
        <w:tc>
          <w:tcPr>
            <w:tcW w:w="2160" w:type="dxa"/>
          </w:tcPr>
          <w:p w14:paraId="2015F46A" w14:textId="77777777" w:rsidR="00502D93" w:rsidRDefault="00000000">
            <w:r>
              <w:t>PP</w:t>
            </w:r>
          </w:p>
        </w:tc>
        <w:tc>
          <w:tcPr>
            <w:tcW w:w="2160" w:type="dxa"/>
          </w:tcPr>
          <w:p w14:paraId="054E380A" w14:textId="77777777" w:rsidR="00502D93" w:rsidRDefault="00502D93"/>
        </w:tc>
        <w:tc>
          <w:tcPr>
            <w:tcW w:w="2160" w:type="dxa"/>
          </w:tcPr>
          <w:p w14:paraId="24C88D95" w14:textId="77777777" w:rsidR="00502D93" w:rsidRDefault="00000000">
            <w:r>
              <w:t>10</w:t>
            </w:r>
          </w:p>
        </w:tc>
        <w:tc>
          <w:tcPr>
            <w:tcW w:w="2160" w:type="dxa"/>
          </w:tcPr>
          <w:p w14:paraId="3CEC5E94" w14:textId="77777777" w:rsidR="00502D93" w:rsidRDefault="00502D93"/>
        </w:tc>
      </w:tr>
      <w:tr w:rsidR="00502D93" w14:paraId="78568529" w14:textId="77777777">
        <w:trPr>
          <w:jc w:val="center"/>
        </w:trPr>
        <w:tc>
          <w:tcPr>
            <w:tcW w:w="2160" w:type="dxa"/>
          </w:tcPr>
          <w:p w14:paraId="1FB029D7" w14:textId="77777777" w:rsidR="00502D93" w:rsidRDefault="00000000">
            <w:r>
              <w:t>QM</w:t>
            </w:r>
          </w:p>
        </w:tc>
        <w:tc>
          <w:tcPr>
            <w:tcW w:w="2160" w:type="dxa"/>
          </w:tcPr>
          <w:p w14:paraId="4441E7BC" w14:textId="77777777" w:rsidR="00502D93" w:rsidRDefault="00502D93"/>
        </w:tc>
        <w:tc>
          <w:tcPr>
            <w:tcW w:w="2160" w:type="dxa"/>
          </w:tcPr>
          <w:p w14:paraId="2F63EDD7" w14:textId="77777777" w:rsidR="00502D93" w:rsidRDefault="00000000">
            <w:r>
              <w:t>5</w:t>
            </w:r>
          </w:p>
        </w:tc>
        <w:tc>
          <w:tcPr>
            <w:tcW w:w="2160" w:type="dxa"/>
          </w:tcPr>
          <w:p w14:paraId="27A82314" w14:textId="77777777" w:rsidR="00502D93" w:rsidRDefault="00502D93"/>
        </w:tc>
      </w:tr>
      <w:tr w:rsidR="00502D93" w14:paraId="5A5B09BC" w14:textId="77777777">
        <w:trPr>
          <w:jc w:val="center"/>
        </w:trPr>
        <w:tc>
          <w:tcPr>
            <w:tcW w:w="2160" w:type="dxa"/>
          </w:tcPr>
          <w:p w14:paraId="2A3F805D" w14:textId="77777777" w:rsidR="00502D93" w:rsidRDefault="00000000">
            <w:r>
              <w:t>Fiori</w:t>
            </w:r>
          </w:p>
        </w:tc>
        <w:tc>
          <w:tcPr>
            <w:tcW w:w="2160" w:type="dxa"/>
          </w:tcPr>
          <w:p w14:paraId="612C3D09" w14:textId="77777777" w:rsidR="00502D93" w:rsidRDefault="00502D93"/>
        </w:tc>
        <w:tc>
          <w:tcPr>
            <w:tcW w:w="2160" w:type="dxa"/>
          </w:tcPr>
          <w:p w14:paraId="792E6685" w14:textId="77777777" w:rsidR="00502D93" w:rsidRDefault="00000000">
            <w:r>
              <w:t>5-10</w:t>
            </w:r>
          </w:p>
        </w:tc>
        <w:tc>
          <w:tcPr>
            <w:tcW w:w="2160" w:type="dxa"/>
          </w:tcPr>
          <w:p w14:paraId="041FFDDF" w14:textId="77777777" w:rsidR="00502D93" w:rsidRDefault="00502D93"/>
        </w:tc>
      </w:tr>
      <w:tr w:rsidR="00502D93" w14:paraId="1B5CD0AF" w14:textId="77777777">
        <w:trPr>
          <w:jc w:val="center"/>
        </w:trPr>
        <w:tc>
          <w:tcPr>
            <w:tcW w:w="2160" w:type="dxa"/>
          </w:tcPr>
          <w:p w14:paraId="71915433" w14:textId="77777777" w:rsidR="00502D93" w:rsidRDefault="00000000">
            <w:r>
              <w:t>合计</w:t>
            </w:r>
          </w:p>
        </w:tc>
        <w:tc>
          <w:tcPr>
            <w:tcW w:w="2160" w:type="dxa"/>
          </w:tcPr>
          <w:p w14:paraId="6F581FBC" w14:textId="77777777" w:rsidR="00502D93" w:rsidRDefault="00502D93"/>
        </w:tc>
        <w:tc>
          <w:tcPr>
            <w:tcW w:w="2160" w:type="dxa"/>
          </w:tcPr>
          <w:p w14:paraId="22C66F34" w14:textId="77777777" w:rsidR="00502D93" w:rsidRDefault="00000000">
            <w:r>
              <w:t>75-80</w:t>
            </w:r>
          </w:p>
        </w:tc>
        <w:tc>
          <w:tcPr>
            <w:tcW w:w="2160" w:type="dxa"/>
          </w:tcPr>
          <w:p w14:paraId="31A4D3C4" w14:textId="77777777" w:rsidR="00502D93" w:rsidRDefault="00502D93"/>
        </w:tc>
      </w:tr>
    </w:tbl>
    <w:p w14:paraId="52BE922E" w14:textId="77777777" w:rsidR="00502D93" w:rsidRDefault="00000000">
      <w:pPr>
        <w:pStyle w:val="21"/>
        <w:spacing w:before="120" w:after="60" w:line="320" w:lineRule="exact"/>
      </w:pPr>
      <w:bookmarkStart w:id="1" w:name="_Toc232370566"/>
      <w:r>
        <w:rPr>
          <w:rFonts w:ascii="微软雅黑" w:eastAsia="微软雅黑" w:hAnsi="微软雅黑"/>
        </w:rPr>
        <w:t>2. 测试结果摘要</w:t>
      </w:r>
      <w:bookmarkEnd w:id="1"/>
    </w:p>
    <w:p w14:paraId="73FAC8EC" w14:textId="77777777" w:rsidR="00502D93" w:rsidRDefault="00000000">
      <w:pPr>
        <w:pStyle w:val="31"/>
        <w:spacing w:before="80" w:after="40" w:line="300" w:lineRule="exact"/>
      </w:pPr>
      <w:bookmarkStart w:id="2" w:name="_Toc232370567"/>
      <w:r>
        <w:rPr>
          <w:rFonts w:ascii="微软雅黑" w:eastAsia="微软雅黑" w:hAnsi="微软雅黑"/>
        </w:rPr>
        <w:t>2.1 按模块统计</w:t>
      </w:r>
      <w:bookmarkEnd w:id="2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502D93" w14:paraId="2A2613B8" w14:textId="77777777">
        <w:trPr>
          <w:jc w:val="center"/>
        </w:trPr>
        <w:tc>
          <w:tcPr>
            <w:tcW w:w="1080" w:type="dxa"/>
            <w:shd w:val="clear" w:color="auto" w:fill="D9E2F3"/>
          </w:tcPr>
          <w:p w14:paraId="76FAFA3F" w14:textId="77777777" w:rsidR="00502D93" w:rsidRDefault="00000000">
            <w:r>
              <w:rPr>
                <w:b/>
              </w:rPr>
              <w:t>模块</w:t>
            </w:r>
          </w:p>
        </w:tc>
        <w:tc>
          <w:tcPr>
            <w:tcW w:w="1080" w:type="dxa"/>
            <w:shd w:val="clear" w:color="auto" w:fill="D9E2F3"/>
          </w:tcPr>
          <w:p w14:paraId="155F2E1D" w14:textId="77777777" w:rsidR="00502D93" w:rsidRDefault="00000000">
            <w:r>
              <w:rPr>
                <w:b/>
              </w:rPr>
              <w:t>用例数</w:t>
            </w:r>
          </w:p>
        </w:tc>
        <w:tc>
          <w:tcPr>
            <w:tcW w:w="1080" w:type="dxa"/>
            <w:shd w:val="clear" w:color="auto" w:fill="D9E2F3"/>
          </w:tcPr>
          <w:p w14:paraId="7F78BF4F" w14:textId="77777777" w:rsidR="00502D93" w:rsidRDefault="00000000">
            <w:r>
              <w:rPr>
                <w:b/>
              </w:rPr>
              <w:t>通过</w:t>
            </w:r>
          </w:p>
        </w:tc>
        <w:tc>
          <w:tcPr>
            <w:tcW w:w="1080" w:type="dxa"/>
            <w:shd w:val="clear" w:color="auto" w:fill="D9E2F3"/>
          </w:tcPr>
          <w:p w14:paraId="5650436B" w14:textId="77777777" w:rsidR="00502D93" w:rsidRDefault="00000000">
            <w:r>
              <w:rPr>
                <w:b/>
              </w:rPr>
              <w:t>失败</w:t>
            </w:r>
          </w:p>
        </w:tc>
        <w:tc>
          <w:tcPr>
            <w:tcW w:w="1080" w:type="dxa"/>
            <w:shd w:val="clear" w:color="auto" w:fill="D9E2F3"/>
          </w:tcPr>
          <w:p w14:paraId="60373450" w14:textId="77777777" w:rsidR="00502D93" w:rsidRDefault="00000000">
            <w:r>
              <w:rPr>
                <w:b/>
              </w:rPr>
              <w:t>阻塞</w:t>
            </w:r>
          </w:p>
        </w:tc>
        <w:tc>
          <w:tcPr>
            <w:tcW w:w="1080" w:type="dxa"/>
            <w:shd w:val="clear" w:color="auto" w:fill="D9E2F3"/>
          </w:tcPr>
          <w:p w14:paraId="40DED61A" w14:textId="77777777" w:rsidR="00502D93" w:rsidRDefault="00000000">
            <w:r>
              <w:rPr>
                <w:b/>
              </w:rPr>
              <w:t>未执行</w:t>
            </w:r>
          </w:p>
        </w:tc>
        <w:tc>
          <w:tcPr>
            <w:tcW w:w="1080" w:type="dxa"/>
            <w:shd w:val="clear" w:color="auto" w:fill="D9E2F3"/>
          </w:tcPr>
          <w:p w14:paraId="3FC872A5" w14:textId="77777777" w:rsidR="00502D93" w:rsidRDefault="00000000">
            <w:r>
              <w:rPr>
                <w:b/>
              </w:rPr>
              <w:t>通过率</w:t>
            </w:r>
          </w:p>
        </w:tc>
        <w:tc>
          <w:tcPr>
            <w:tcW w:w="1080" w:type="dxa"/>
            <w:shd w:val="clear" w:color="auto" w:fill="D9E2F3"/>
          </w:tcPr>
          <w:p w14:paraId="07E2FD8F" w14:textId="77777777" w:rsidR="00502D93" w:rsidRDefault="00000000">
            <w:r>
              <w:rPr>
                <w:b/>
              </w:rPr>
              <w:t>结论</w:t>
            </w:r>
          </w:p>
        </w:tc>
      </w:tr>
      <w:tr w:rsidR="00502D93" w14:paraId="40C82EDA" w14:textId="77777777">
        <w:trPr>
          <w:jc w:val="center"/>
        </w:trPr>
        <w:tc>
          <w:tcPr>
            <w:tcW w:w="1080" w:type="dxa"/>
          </w:tcPr>
          <w:p w14:paraId="11CF393C" w14:textId="77777777" w:rsidR="00502D93" w:rsidRDefault="00000000">
            <w:r>
              <w:t>FI</w:t>
            </w:r>
          </w:p>
        </w:tc>
        <w:tc>
          <w:tcPr>
            <w:tcW w:w="1080" w:type="dxa"/>
          </w:tcPr>
          <w:p w14:paraId="55D37FE6" w14:textId="77777777" w:rsidR="00502D93" w:rsidRDefault="00502D93"/>
        </w:tc>
        <w:tc>
          <w:tcPr>
            <w:tcW w:w="1080" w:type="dxa"/>
          </w:tcPr>
          <w:p w14:paraId="2DDE70E0" w14:textId="77777777" w:rsidR="00502D93" w:rsidRDefault="00502D93"/>
        </w:tc>
        <w:tc>
          <w:tcPr>
            <w:tcW w:w="1080" w:type="dxa"/>
          </w:tcPr>
          <w:p w14:paraId="499CFE71" w14:textId="77777777" w:rsidR="00502D93" w:rsidRDefault="00502D93"/>
        </w:tc>
        <w:tc>
          <w:tcPr>
            <w:tcW w:w="1080" w:type="dxa"/>
          </w:tcPr>
          <w:p w14:paraId="26DA1051" w14:textId="77777777" w:rsidR="00502D93" w:rsidRDefault="00502D93"/>
        </w:tc>
        <w:tc>
          <w:tcPr>
            <w:tcW w:w="1080" w:type="dxa"/>
          </w:tcPr>
          <w:p w14:paraId="16B0B00C" w14:textId="77777777" w:rsidR="00502D93" w:rsidRDefault="00502D93"/>
        </w:tc>
        <w:tc>
          <w:tcPr>
            <w:tcW w:w="1080" w:type="dxa"/>
          </w:tcPr>
          <w:p w14:paraId="135E6DD1" w14:textId="77777777" w:rsidR="00502D93" w:rsidRDefault="00502D93"/>
        </w:tc>
        <w:tc>
          <w:tcPr>
            <w:tcW w:w="1080" w:type="dxa"/>
          </w:tcPr>
          <w:p w14:paraId="28A799E8" w14:textId="77777777" w:rsidR="00502D93" w:rsidRDefault="00000000">
            <w:r>
              <w:t>□通过 □未通过</w:t>
            </w:r>
          </w:p>
        </w:tc>
      </w:tr>
      <w:tr w:rsidR="00502D93" w14:paraId="262A7BEB" w14:textId="77777777">
        <w:trPr>
          <w:jc w:val="center"/>
        </w:trPr>
        <w:tc>
          <w:tcPr>
            <w:tcW w:w="1080" w:type="dxa"/>
          </w:tcPr>
          <w:p w14:paraId="5ABA254E" w14:textId="77777777" w:rsidR="00502D93" w:rsidRDefault="00000000">
            <w:r>
              <w:t>CO</w:t>
            </w:r>
          </w:p>
        </w:tc>
        <w:tc>
          <w:tcPr>
            <w:tcW w:w="1080" w:type="dxa"/>
          </w:tcPr>
          <w:p w14:paraId="3235FF72" w14:textId="77777777" w:rsidR="00502D93" w:rsidRDefault="00502D93"/>
        </w:tc>
        <w:tc>
          <w:tcPr>
            <w:tcW w:w="1080" w:type="dxa"/>
          </w:tcPr>
          <w:p w14:paraId="5C9597A6" w14:textId="77777777" w:rsidR="00502D93" w:rsidRDefault="00502D93"/>
        </w:tc>
        <w:tc>
          <w:tcPr>
            <w:tcW w:w="1080" w:type="dxa"/>
          </w:tcPr>
          <w:p w14:paraId="71E78FF9" w14:textId="77777777" w:rsidR="00502D93" w:rsidRDefault="00502D93"/>
        </w:tc>
        <w:tc>
          <w:tcPr>
            <w:tcW w:w="1080" w:type="dxa"/>
          </w:tcPr>
          <w:p w14:paraId="5B8B2709" w14:textId="77777777" w:rsidR="00502D93" w:rsidRDefault="00502D93"/>
        </w:tc>
        <w:tc>
          <w:tcPr>
            <w:tcW w:w="1080" w:type="dxa"/>
          </w:tcPr>
          <w:p w14:paraId="04656D8C" w14:textId="77777777" w:rsidR="00502D93" w:rsidRDefault="00502D93"/>
        </w:tc>
        <w:tc>
          <w:tcPr>
            <w:tcW w:w="1080" w:type="dxa"/>
          </w:tcPr>
          <w:p w14:paraId="42284F34" w14:textId="77777777" w:rsidR="00502D93" w:rsidRDefault="00502D93"/>
        </w:tc>
        <w:tc>
          <w:tcPr>
            <w:tcW w:w="1080" w:type="dxa"/>
          </w:tcPr>
          <w:p w14:paraId="1F735256" w14:textId="77777777" w:rsidR="00502D93" w:rsidRDefault="00000000">
            <w:r>
              <w:t>□通过 □未通过</w:t>
            </w:r>
          </w:p>
        </w:tc>
      </w:tr>
      <w:tr w:rsidR="00502D93" w14:paraId="6E62792F" w14:textId="77777777">
        <w:trPr>
          <w:jc w:val="center"/>
        </w:trPr>
        <w:tc>
          <w:tcPr>
            <w:tcW w:w="1080" w:type="dxa"/>
          </w:tcPr>
          <w:p w14:paraId="46E0B592" w14:textId="77777777" w:rsidR="00502D93" w:rsidRDefault="00000000">
            <w:r>
              <w:t>MM</w:t>
            </w:r>
          </w:p>
        </w:tc>
        <w:tc>
          <w:tcPr>
            <w:tcW w:w="1080" w:type="dxa"/>
          </w:tcPr>
          <w:p w14:paraId="35A27BA7" w14:textId="77777777" w:rsidR="00502D93" w:rsidRDefault="00502D93"/>
        </w:tc>
        <w:tc>
          <w:tcPr>
            <w:tcW w:w="1080" w:type="dxa"/>
          </w:tcPr>
          <w:p w14:paraId="356E98CD" w14:textId="77777777" w:rsidR="00502D93" w:rsidRDefault="00502D93"/>
        </w:tc>
        <w:tc>
          <w:tcPr>
            <w:tcW w:w="1080" w:type="dxa"/>
          </w:tcPr>
          <w:p w14:paraId="6EE8AFDC" w14:textId="77777777" w:rsidR="00502D93" w:rsidRDefault="00502D93"/>
        </w:tc>
        <w:tc>
          <w:tcPr>
            <w:tcW w:w="1080" w:type="dxa"/>
          </w:tcPr>
          <w:p w14:paraId="6FAF7E62" w14:textId="77777777" w:rsidR="00502D93" w:rsidRDefault="00502D93"/>
        </w:tc>
        <w:tc>
          <w:tcPr>
            <w:tcW w:w="1080" w:type="dxa"/>
          </w:tcPr>
          <w:p w14:paraId="3A90725C" w14:textId="77777777" w:rsidR="00502D93" w:rsidRDefault="00502D93"/>
        </w:tc>
        <w:tc>
          <w:tcPr>
            <w:tcW w:w="1080" w:type="dxa"/>
          </w:tcPr>
          <w:p w14:paraId="527FF788" w14:textId="77777777" w:rsidR="00502D93" w:rsidRDefault="00502D93"/>
        </w:tc>
        <w:tc>
          <w:tcPr>
            <w:tcW w:w="1080" w:type="dxa"/>
          </w:tcPr>
          <w:p w14:paraId="1247FA85" w14:textId="77777777" w:rsidR="00502D93" w:rsidRDefault="00000000">
            <w:r>
              <w:t>□通过 □未通过</w:t>
            </w:r>
          </w:p>
        </w:tc>
      </w:tr>
      <w:tr w:rsidR="00502D93" w14:paraId="2821ACC4" w14:textId="77777777">
        <w:trPr>
          <w:jc w:val="center"/>
        </w:trPr>
        <w:tc>
          <w:tcPr>
            <w:tcW w:w="1080" w:type="dxa"/>
          </w:tcPr>
          <w:p w14:paraId="52CFFB1B" w14:textId="77777777" w:rsidR="00502D93" w:rsidRDefault="00000000">
            <w:r>
              <w:t>SD</w:t>
            </w:r>
          </w:p>
        </w:tc>
        <w:tc>
          <w:tcPr>
            <w:tcW w:w="1080" w:type="dxa"/>
          </w:tcPr>
          <w:p w14:paraId="0FE11E8B" w14:textId="77777777" w:rsidR="00502D93" w:rsidRDefault="00502D93"/>
        </w:tc>
        <w:tc>
          <w:tcPr>
            <w:tcW w:w="1080" w:type="dxa"/>
          </w:tcPr>
          <w:p w14:paraId="4A5D64E8" w14:textId="77777777" w:rsidR="00502D93" w:rsidRDefault="00502D93"/>
        </w:tc>
        <w:tc>
          <w:tcPr>
            <w:tcW w:w="1080" w:type="dxa"/>
          </w:tcPr>
          <w:p w14:paraId="7BF4EAC6" w14:textId="77777777" w:rsidR="00502D93" w:rsidRDefault="00502D93"/>
        </w:tc>
        <w:tc>
          <w:tcPr>
            <w:tcW w:w="1080" w:type="dxa"/>
          </w:tcPr>
          <w:p w14:paraId="7DDFAD9B" w14:textId="77777777" w:rsidR="00502D93" w:rsidRDefault="00502D93"/>
        </w:tc>
        <w:tc>
          <w:tcPr>
            <w:tcW w:w="1080" w:type="dxa"/>
          </w:tcPr>
          <w:p w14:paraId="091400EF" w14:textId="77777777" w:rsidR="00502D93" w:rsidRDefault="00502D93"/>
        </w:tc>
        <w:tc>
          <w:tcPr>
            <w:tcW w:w="1080" w:type="dxa"/>
          </w:tcPr>
          <w:p w14:paraId="5F747A68" w14:textId="77777777" w:rsidR="00502D93" w:rsidRDefault="00502D93"/>
        </w:tc>
        <w:tc>
          <w:tcPr>
            <w:tcW w:w="1080" w:type="dxa"/>
          </w:tcPr>
          <w:p w14:paraId="1288E0B8" w14:textId="77777777" w:rsidR="00502D93" w:rsidRDefault="00000000">
            <w:r>
              <w:t>□通过 □未通过</w:t>
            </w:r>
          </w:p>
        </w:tc>
      </w:tr>
      <w:tr w:rsidR="00502D93" w14:paraId="099748C9" w14:textId="77777777">
        <w:trPr>
          <w:jc w:val="center"/>
        </w:trPr>
        <w:tc>
          <w:tcPr>
            <w:tcW w:w="1080" w:type="dxa"/>
          </w:tcPr>
          <w:p w14:paraId="2EED9E57" w14:textId="77777777" w:rsidR="00502D93" w:rsidRDefault="00000000">
            <w:r>
              <w:t>PP</w:t>
            </w:r>
          </w:p>
        </w:tc>
        <w:tc>
          <w:tcPr>
            <w:tcW w:w="1080" w:type="dxa"/>
          </w:tcPr>
          <w:p w14:paraId="6CE03FDA" w14:textId="77777777" w:rsidR="00502D93" w:rsidRDefault="00502D93"/>
        </w:tc>
        <w:tc>
          <w:tcPr>
            <w:tcW w:w="1080" w:type="dxa"/>
          </w:tcPr>
          <w:p w14:paraId="71FE7CA3" w14:textId="77777777" w:rsidR="00502D93" w:rsidRDefault="00502D93"/>
        </w:tc>
        <w:tc>
          <w:tcPr>
            <w:tcW w:w="1080" w:type="dxa"/>
          </w:tcPr>
          <w:p w14:paraId="4B006F87" w14:textId="77777777" w:rsidR="00502D93" w:rsidRDefault="00502D93"/>
        </w:tc>
        <w:tc>
          <w:tcPr>
            <w:tcW w:w="1080" w:type="dxa"/>
          </w:tcPr>
          <w:p w14:paraId="6AC360B0" w14:textId="77777777" w:rsidR="00502D93" w:rsidRDefault="00502D93"/>
        </w:tc>
        <w:tc>
          <w:tcPr>
            <w:tcW w:w="1080" w:type="dxa"/>
          </w:tcPr>
          <w:p w14:paraId="64612730" w14:textId="77777777" w:rsidR="00502D93" w:rsidRDefault="00502D93"/>
        </w:tc>
        <w:tc>
          <w:tcPr>
            <w:tcW w:w="1080" w:type="dxa"/>
          </w:tcPr>
          <w:p w14:paraId="7E2941D0" w14:textId="77777777" w:rsidR="00502D93" w:rsidRDefault="00502D93"/>
        </w:tc>
        <w:tc>
          <w:tcPr>
            <w:tcW w:w="1080" w:type="dxa"/>
          </w:tcPr>
          <w:p w14:paraId="0FCEBF8D" w14:textId="77777777" w:rsidR="00502D93" w:rsidRDefault="00000000">
            <w:r>
              <w:t>□通过 □未通过</w:t>
            </w:r>
          </w:p>
        </w:tc>
      </w:tr>
      <w:tr w:rsidR="00502D93" w14:paraId="1BB9EB79" w14:textId="77777777">
        <w:trPr>
          <w:jc w:val="center"/>
        </w:trPr>
        <w:tc>
          <w:tcPr>
            <w:tcW w:w="1080" w:type="dxa"/>
          </w:tcPr>
          <w:p w14:paraId="0BD00237" w14:textId="77777777" w:rsidR="00502D93" w:rsidRDefault="00000000">
            <w:r>
              <w:t>QM</w:t>
            </w:r>
          </w:p>
        </w:tc>
        <w:tc>
          <w:tcPr>
            <w:tcW w:w="1080" w:type="dxa"/>
          </w:tcPr>
          <w:p w14:paraId="45F1BE7D" w14:textId="77777777" w:rsidR="00502D93" w:rsidRDefault="00502D93"/>
        </w:tc>
        <w:tc>
          <w:tcPr>
            <w:tcW w:w="1080" w:type="dxa"/>
          </w:tcPr>
          <w:p w14:paraId="66259853" w14:textId="77777777" w:rsidR="00502D93" w:rsidRDefault="00502D93"/>
        </w:tc>
        <w:tc>
          <w:tcPr>
            <w:tcW w:w="1080" w:type="dxa"/>
          </w:tcPr>
          <w:p w14:paraId="4B519CF7" w14:textId="77777777" w:rsidR="00502D93" w:rsidRDefault="00502D93"/>
        </w:tc>
        <w:tc>
          <w:tcPr>
            <w:tcW w:w="1080" w:type="dxa"/>
          </w:tcPr>
          <w:p w14:paraId="14FF9064" w14:textId="77777777" w:rsidR="00502D93" w:rsidRDefault="00502D93"/>
        </w:tc>
        <w:tc>
          <w:tcPr>
            <w:tcW w:w="1080" w:type="dxa"/>
          </w:tcPr>
          <w:p w14:paraId="2B530BF2" w14:textId="77777777" w:rsidR="00502D93" w:rsidRDefault="00502D93"/>
        </w:tc>
        <w:tc>
          <w:tcPr>
            <w:tcW w:w="1080" w:type="dxa"/>
          </w:tcPr>
          <w:p w14:paraId="2BFDFE8F" w14:textId="77777777" w:rsidR="00502D93" w:rsidRDefault="00502D93"/>
        </w:tc>
        <w:tc>
          <w:tcPr>
            <w:tcW w:w="1080" w:type="dxa"/>
          </w:tcPr>
          <w:p w14:paraId="4A1B7DE7" w14:textId="77777777" w:rsidR="00502D93" w:rsidRDefault="00000000">
            <w:r>
              <w:t>□通过 □未通过</w:t>
            </w:r>
          </w:p>
        </w:tc>
      </w:tr>
      <w:tr w:rsidR="00502D93" w14:paraId="0AAA8992" w14:textId="77777777">
        <w:trPr>
          <w:jc w:val="center"/>
        </w:trPr>
        <w:tc>
          <w:tcPr>
            <w:tcW w:w="1080" w:type="dxa"/>
          </w:tcPr>
          <w:p w14:paraId="468B51A8" w14:textId="77777777" w:rsidR="00502D93" w:rsidRDefault="00000000">
            <w:r>
              <w:t>Fiori</w:t>
            </w:r>
          </w:p>
        </w:tc>
        <w:tc>
          <w:tcPr>
            <w:tcW w:w="1080" w:type="dxa"/>
          </w:tcPr>
          <w:p w14:paraId="69C8658F" w14:textId="77777777" w:rsidR="00502D93" w:rsidRDefault="00502D93"/>
        </w:tc>
        <w:tc>
          <w:tcPr>
            <w:tcW w:w="1080" w:type="dxa"/>
          </w:tcPr>
          <w:p w14:paraId="47ECFC62" w14:textId="77777777" w:rsidR="00502D93" w:rsidRDefault="00502D93"/>
        </w:tc>
        <w:tc>
          <w:tcPr>
            <w:tcW w:w="1080" w:type="dxa"/>
          </w:tcPr>
          <w:p w14:paraId="699B28D8" w14:textId="77777777" w:rsidR="00502D93" w:rsidRDefault="00502D93"/>
        </w:tc>
        <w:tc>
          <w:tcPr>
            <w:tcW w:w="1080" w:type="dxa"/>
          </w:tcPr>
          <w:p w14:paraId="007AE03B" w14:textId="77777777" w:rsidR="00502D93" w:rsidRDefault="00502D93"/>
        </w:tc>
        <w:tc>
          <w:tcPr>
            <w:tcW w:w="1080" w:type="dxa"/>
          </w:tcPr>
          <w:p w14:paraId="04F8F148" w14:textId="77777777" w:rsidR="00502D93" w:rsidRDefault="00502D93"/>
        </w:tc>
        <w:tc>
          <w:tcPr>
            <w:tcW w:w="1080" w:type="dxa"/>
          </w:tcPr>
          <w:p w14:paraId="5D4D1353" w14:textId="77777777" w:rsidR="00502D93" w:rsidRDefault="00502D93"/>
        </w:tc>
        <w:tc>
          <w:tcPr>
            <w:tcW w:w="1080" w:type="dxa"/>
          </w:tcPr>
          <w:p w14:paraId="70EB3704" w14:textId="77777777" w:rsidR="00502D93" w:rsidRDefault="00000000">
            <w:r>
              <w:t>□通过 □未通过</w:t>
            </w:r>
          </w:p>
        </w:tc>
      </w:tr>
      <w:tr w:rsidR="00502D93" w14:paraId="522F5A25" w14:textId="77777777">
        <w:trPr>
          <w:jc w:val="center"/>
        </w:trPr>
        <w:tc>
          <w:tcPr>
            <w:tcW w:w="1080" w:type="dxa"/>
          </w:tcPr>
          <w:p w14:paraId="4B6C55EB" w14:textId="77777777" w:rsidR="00502D93" w:rsidRDefault="00000000">
            <w:r>
              <w:t>合计</w:t>
            </w:r>
          </w:p>
        </w:tc>
        <w:tc>
          <w:tcPr>
            <w:tcW w:w="1080" w:type="dxa"/>
          </w:tcPr>
          <w:p w14:paraId="1628F4D6" w14:textId="77777777" w:rsidR="00502D93" w:rsidRDefault="00502D93"/>
        </w:tc>
        <w:tc>
          <w:tcPr>
            <w:tcW w:w="1080" w:type="dxa"/>
          </w:tcPr>
          <w:p w14:paraId="3C456EC3" w14:textId="77777777" w:rsidR="00502D93" w:rsidRDefault="00502D93"/>
        </w:tc>
        <w:tc>
          <w:tcPr>
            <w:tcW w:w="1080" w:type="dxa"/>
          </w:tcPr>
          <w:p w14:paraId="4EB71172" w14:textId="77777777" w:rsidR="00502D93" w:rsidRDefault="00502D93"/>
        </w:tc>
        <w:tc>
          <w:tcPr>
            <w:tcW w:w="1080" w:type="dxa"/>
          </w:tcPr>
          <w:p w14:paraId="60251DC0" w14:textId="77777777" w:rsidR="00502D93" w:rsidRDefault="00502D93"/>
        </w:tc>
        <w:tc>
          <w:tcPr>
            <w:tcW w:w="1080" w:type="dxa"/>
          </w:tcPr>
          <w:p w14:paraId="0AF338B4" w14:textId="77777777" w:rsidR="00502D93" w:rsidRDefault="00502D93"/>
        </w:tc>
        <w:tc>
          <w:tcPr>
            <w:tcW w:w="1080" w:type="dxa"/>
          </w:tcPr>
          <w:p w14:paraId="2FD2FEB9" w14:textId="77777777" w:rsidR="00502D93" w:rsidRDefault="00502D93"/>
        </w:tc>
        <w:tc>
          <w:tcPr>
            <w:tcW w:w="1080" w:type="dxa"/>
          </w:tcPr>
          <w:p w14:paraId="4C82D4ED" w14:textId="77777777" w:rsidR="00502D93" w:rsidRDefault="00502D93"/>
        </w:tc>
      </w:tr>
    </w:tbl>
    <w:p w14:paraId="7DA2134E" w14:textId="77777777" w:rsidR="00502D93" w:rsidRDefault="00000000">
      <w:pPr>
        <w:pStyle w:val="31"/>
        <w:spacing w:before="80" w:after="40" w:line="300" w:lineRule="exact"/>
      </w:pPr>
      <w:bookmarkStart w:id="3" w:name="_Toc232370568"/>
      <w:r>
        <w:rPr>
          <w:rFonts w:ascii="微软雅黑" w:eastAsia="微软雅黑" w:hAnsi="微软雅黑"/>
        </w:rPr>
        <w:t>2.2 按严重级别统计</w:t>
      </w:r>
      <w:bookmarkEnd w:id="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502D93" w14:paraId="45011BD0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4DCB9DAF" w14:textId="77777777" w:rsidR="00502D93" w:rsidRDefault="00000000">
            <w:r>
              <w:rPr>
                <w:b/>
              </w:rPr>
              <w:t>缺陷级别</w:t>
            </w:r>
          </w:p>
        </w:tc>
        <w:tc>
          <w:tcPr>
            <w:tcW w:w="2880" w:type="dxa"/>
            <w:shd w:val="clear" w:color="auto" w:fill="D9E2F3"/>
          </w:tcPr>
          <w:p w14:paraId="176D1047" w14:textId="77777777" w:rsidR="00502D93" w:rsidRDefault="00000000">
            <w:r>
              <w:rPr>
                <w:b/>
              </w:rPr>
              <w:t>数量</w:t>
            </w:r>
          </w:p>
        </w:tc>
        <w:tc>
          <w:tcPr>
            <w:tcW w:w="2880" w:type="dxa"/>
            <w:shd w:val="clear" w:color="auto" w:fill="D9E2F3"/>
          </w:tcPr>
          <w:p w14:paraId="4E163521" w14:textId="77777777" w:rsidR="00502D93" w:rsidRDefault="00000000">
            <w:r>
              <w:rPr>
                <w:b/>
              </w:rPr>
              <w:t>说明</w:t>
            </w:r>
          </w:p>
        </w:tc>
      </w:tr>
      <w:tr w:rsidR="00502D93" w14:paraId="74815592" w14:textId="77777777">
        <w:trPr>
          <w:jc w:val="center"/>
        </w:trPr>
        <w:tc>
          <w:tcPr>
            <w:tcW w:w="2880" w:type="dxa"/>
          </w:tcPr>
          <w:p w14:paraId="5694D8D2" w14:textId="77777777" w:rsidR="00502D93" w:rsidRDefault="00000000">
            <w:r>
              <w:t>Critical（阻塞）</w:t>
            </w:r>
          </w:p>
        </w:tc>
        <w:tc>
          <w:tcPr>
            <w:tcW w:w="2880" w:type="dxa"/>
          </w:tcPr>
          <w:p w14:paraId="274EDD76" w14:textId="77777777" w:rsidR="00502D93" w:rsidRDefault="00502D93"/>
        </w:tc>
        <w:tc>
          <w:tcPr>
            <w:tcW w:w="2880" w:type="dxa"/>
          </w:tcPr>
          <w:p w14:paraId="1792C44C" w14:textId="77777777" w:rsidR="00502D9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阻塞业务流程，必须修复</w:t>
            </w:r>
          </w:p>
        </w:tc>
      </w:tr>
      <w:tr w:rsidR="00502D93" w14:paraId="3D5B111A" w14:textId="77777777">
        <w:trPr>
          <w:jc w:val="center"/>
        </w:trPr>
        <w:tc>
          <w:tcPr>
            <w:tcW w:w="2880" w:type="dxa"/>
          </w:tcPr>
          <w:p w14:paraId="20BCCA90" w14:textId="77777777" w:rsidR="00502D93" w:rsidRDefault="00000000">
            <w:r>
              <w:t>Major（严重）</w:t>
            </w:r>
          </w:p>
        </w:tc>
        <w:tc>
          <w:tcPr>
            <w:tcW w:w="2880" w:type="dxa"/>
          </w:tcPr>
          <w:p w14:paraId="05B3A7FE" w14:textId="77777777" w:rsidR="00502D93" w:rsidRDefault="00502D93"/>
        </w:tc>
        <w:tc>
          <w:tcPr>
            <w:tcW w:w="2880" w:type="dxa"/>
          </w:tcPr>
          <w:p w14:paraId="58407F28" w14:textId="77777777" w:rsidR="00502D93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影响核心功能，需修复</w:t>
            </w:r>
          </w:p>
        </w:tc>
      </w:tr>
      <w:tr w:rsidR="00502D93" w14:paraId="5852B944" w14:textId="77777777">
        <w:trPr>
          <w:jc w:val="center"/>
        </w:trPr>
        <w:tc>
          <w:tcPr>
            <w:tcW w:w="2880" w:type="dxa"/>
          </w:tcPr>
          <w:p w14:paraId="69ABD7AD" w14:textId="77777777" w:rsidR="00502D93" w:rsidRDefault="00000000">
            <w:r>
              <w:t>Minor（一般）</w:t>
            </w:r>
          </w:p>
        </w:tc>
        <w:tc>
          <w:tcPr>
            <w:tcW w:w="2880" w:type="dxa"/>
          </w:tcPr>
          <w:p w14:paraId="007E01C3" w14:textId="77777777" w:rsidR="00502D93" w:rsidRDefault="00502D93"/>
        </w:tc>
        <w:tc>
          <w:tcPr>
            <w:tcW w:w="2880" w:type="dxa"/>
          </w:tcPr>
          <w:p w14:paraId="7D163741" w14:textId="77777777" w:rsidR="00502D93" w:rsidRDefault="00000000">
            <w:r>
              <w:t>非核心功能，可延后</w:t>
            </w:r>
          </w:p>
        </w:tc>
      </w:tr>
      <w:tr w:rsidR="00502D93" w14:paraId="45D8A3B6" w14:textId="77777777">
        <w:trPr>
          <w:jc w:val="center"/>
        </w:trPr>
        <w:tc>
          <w:tcPr>
            <w:tcW w:w="2880" w:type="dxa"/>
          </w:tcPr>
          <w:p w14:paraId="789A466F" w14:textId="77777777" w:rsidR="00502D93" w:rsidRDefault="00000000">
            <w:r>
              <w:t>Suggestion（建议）</w:t>
            </w:r>
          </w:p>
        </w:tc>
        <w:tc>
          <w:tcPr>
            <w:tcW w:w="2880" w:type="dxa"/>
          </w:tcPr>
          <w:p w14:paraId="518CFD45" w14:textId="77777777" w:rsidR="00502D93" w:rsidRDefault="00502D93"/>
        </w:tc>
        <w:tc>
          <w:tcPr>
            <w:tcW w:w="2880" w:type="dxa"/>
          </w:tcPr>
          <w:p w14:paraId="28DD1E1A" w14:textId="77777777" w:rsidR="00502D93" w:rsidRDefault="00000000">
            <w:r>
              <w:t>界面/体验优化</w:t>
            </w:r>
          </w:p>
        </w:tc>
      </w:tr>
    </w:tbl>
    <w:p w14:paraId="230D55E9" w14:textId="77777777" w:rsidR="00502D93" w:rsidRDefault="00000000">
      <w:pPr>
        <w:pStyle w:val="21"/>
        <w:spacing w:before="120" w:after="60" w:line="320" w:lineRule="exact"/>
      </w:pPr>
      <w:bookmarkStart w:id="4" w:name="_Toc232370569"/>
      <w:r>
        <w:rPr>
          <w:rFonts w:ascii="微软雅黑" w:eastAsia="微软雅黑" w:hAnsi="微软雅黑"/>
        </w:rPr>
        <w:lastRenderedPageBreak/>
        <w:t>3. 测试用例明细</w:t>
      </w:r>
      <w:bookmarkEnd w:id="4"/>
    </w:p>
    <w:p w14:paraId="51A5887C" w14:textId="77777777" w:rsidR="00502D93" w:rsidRDefault="00000000">
      <w:pPr>
        <w:pStyle w:val="31"/>
        <w:spacing w:before="80" w:after="40" w:line="300" w:lineRule="exact"/>
      </w:pPr>
      <w:bookmarkStart w:id="5" w:name="_Toc232370570"/>
      <w:r>
        <w:rPr>
          <w:rFonts w:ascii="微软雅黑" w:eastAsia="微软雅黑" w:hAnsi="微软雅黑"/>
        </w:rPr>
        <w:t>FI模块</w:t>
      </w:r>
      <w:bookmarkEnd w:id="5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4925EB05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5671E9C4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6B21F38B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1089188E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767FB934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1CF0F3E2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62C8DF78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4F31EB8A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00EC9842" w14:textId="77777777">
        <w:trPr>
          <w:jc w:val="center"/>
        </w:trPr>
        <w:tc>
          <w:tcPr>
            <w:tcW w:w="1234" w:type="dxa"/>
          </w:tcPr>
          <w:p w14:paraId="4EB5E925" w14:textId="77777777" w:rsidR="00502D93" w:rsidRDefault="00000000">
            <w:r>
              <w:t>FI-001</w:t>
            </w:r>
          </w:p>
        </w:tc>
        <w:tc>
          <w:tcPr>
            <w:tcW w:w="1234" w:type="dxa"/>
          </w:tcPr>
          <w:p w14:paraId="33BE117A" w14:textId="77777777" w:rsidR="00502D93" w:rsidRDefault="00502D93"/>
        </w:tc>
        <w:tc>
          <w:tcPr>
            <w:tcW w:w="1234" w:type="dxa"/>
          </w:tcPr>
          <w:p w14:paraId="1DB1316A" w14:textId="77777777" w:rsidR="00502D93" w:rsidRDefault="00502D93"/>
        </w:tc>
        <w:tc>
          <w:tcPr>
            <w:tcW w:w="1234" w:type="dxa"/>
          </w:tcPr>
          <w:p w14:paraId="31C17CE9" w14:textId="77777777" w:rsidR="00502D93" w:rsidRDefault="00502D93"/>
        </w:tc>
        <w:tc>
          <w:tcPr>
            <w:tcW w:w="1234" w:type="dxa"/>
          </w:tcPr>
          <w:p w14:paraId="66E1C278" w14:textId="77777777" w:rsidR="00502D93" w:rsidRDefault="00502D93"/>
        </w:tc>
        <w:tc>
          <w:tcPr>
            <w:tcW w:w="1234" w:type="dxa"/>
          </w:tcPr>
          <w:p w14:paraId="7DEE6EE6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3F2170AE" w14:textId="77777777" w:rsidR="00502D93" w:rsidRDefault="00502D93"/>
        </w:tc>
      </w:tr>
      <w:tr w:rsidR="00502D93" w14:paraId="6AEBA50E" w14:textId="77777777">
        <w:trPr>
          <w:jc w:val="center"/>
        </w:trPr>
        <w:tc>
          <w:tcPr>
            <w:tcW w:w="1234" w:type="dxa"/>
          </w:tcPr>
          <w:p w14:paraId="0F99D5AD" w14:textId="77777777" w:rsidR="00502D93" w:rsidRDefault="00000000">
            <w:r>
              <w:t>FI-002</w:t>
            </w:r>
          </w:p>
        </w:tc>
        <w:tc>
          <w:tcPr>
            <w:tcW w:w="1234" w:type="dxa"/>
          </w:tcPr>
          <w:p w14:paraId="1BA6FC15" w14:textId="77777777" w:rsidR="00502D93" w:rsidRDefault="00502D93"/>
        </w:tc>
        <w:tc>
          <w:tcPr>
            <w:tcW w:w="1234" w:type="dxa"/>
          </w:tcPr>
          <w:p w14:paraId="70217360" w14:textId="77777777" w:rsidR="00502D93" w:rsidRDefault="00502D93"/>
        </w:tc>
        <w:tc>
          <w:tcPr>
            <w:tcW w:w="1234" w:type="dxa"/>
          </w:tcPr>
          <w:p w14:paraId="4E5425D8" w14:textId="77777777" w:rsidR="00502D93" w:rsidRDefault="00502D93"/>
        </w:tc>
        <w:tc>
          <w:tcPr>
            <w:tcW w:w="1234" w:type="dxa"/>
          </w:tcPr>
          <w:p w14:paraId="0D3CAA5C" w14:textId="77777777" w:rsidR="00502D93" w:rsidRDefault="00502D93"/>
        </w:tc>
        <w:tc>
          <w:tcPr>
            <w:tcW w:w="1234" w:type="dxa"/>
          </w:tcPr>
          <w:p w14:paraId="6B604B8F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683F995E" w14:textId="77777777" w:rsidR="00502D93" w:rsidRDefault="00502D93"/>
        </w:tc>
      </w:tr>
      <w:tr w:rsidR="00502D93" w14:paraId="2B7D1DFD" w14:textId="77777777">
        <w:trPr>
          <w:jc w:val="center"/>
        </w:trPr>
        <w:tc>
          <w:tcPr>
            <w:tcW w:w="1234" w:type="dxa"/>
          </w:tcPr>
          <w:p w14:paraId="6D27F83A" w14:textId="77777777" w:rsidR="00502D93" w:rsidRDefault="00000000">
            <w:r>
              <w:t>FI-003</w:t>
            </w:r>
          </w:p>
        </w:tc>
        <w:tc>
          <w:tcPr>
            <w:tcW w:w="1234" w:type="dxa"/>
          </w:tcPr>
          <w:p w14:paraId="316AC9E0" w14:textId="77777777" w:rsidR="00502D93" w:rsidRDefault="00502D93"/>
        </w:tc>
        <w:tc>
          <w:tcPr>
            <w:tcW w:w="1234" w:type="dxa"/>
          </w:tcPr>
          <w:p w14:paraId="68CF5324" w14:textId="77777777" w:rsidR="00502D93" w:rsidRDefault="00502D93"/>
        </w:tc>
        <w:tc>
          <w:tcPr>
            <w:tcW w:w="1234" w:type="dxa"/>
          </w:tcPr>
          <w:p w14:paraId="74B571D4" w14:textId="77777777" w:rsidR="00502D93" w:rsidRDefault="00502D93"/>
        </w:tc>
        <w:tc>
          <w:tcPr>
            <w:tcW w:w="1234" w:type="dxa"/>
          </w:tcPr>
          <w:p w14:paraId="6FDCC57A" w14:textId="77777777" w:rsidR="00502D93" w:rsidRDefault="00502D93"/>
        </w:tc>
        <w:tc>
          <w:tcPr>
            <w:tcW w:w="1234" w:type="dxa"/>
          </w:tcPr>
          <w:p w14:paraId="0390D614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66718160" w14:textId="77777777" w:rsidR="00502D93" w:rsidRDefault="00502D93"/>
        </w:tc>
      </w:tr>
    </w:tbl>
    <w:p w14:paraId="79F42BC7" w14:textId="77777777" w:rsidR="00502D93" w:rsidRDefault="00000000">
      <w:pPr>
        <w:pStyle w:val="31"/>
        <w:spacing w:before="80" w:after="40" w:line="300" w:lineRule="exact"/>
      </w:pPr>
      <w:bookmarkStart w:id="6" w:name="_Toc232370571"/>
      <w:r>
        <w:rPr>
          <w:rFonts w:ascii="微软雅黑" w:eastAsia="微软雅黑" w:hAnsi="微软雅黑"/>
        </w:rPr>
        <w:t>CO模块</w:t>
      </w:r>
      <w:bookmarkEnd w:id="6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307E14F6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27406C54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6D888FE1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2B04A1E0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6BC2E105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2E3F6412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50EEC5B4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732368F3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2C7A23BB" w14:textId="77777777">
        <w:trPr>
          <w:jc w:val="center"/>
        </w:trPr>
        <w:tc>
          <w:tcPr>
            <w:tcW w:w="1234" w:type="dxa"/>
          </w:tcPr>
          <w:p w14:paraId="6FF6DD62" w14:textId="77777777" w:rsidR="00502D93" w:rsidRDefault="00000000">
            <w:r>
              <w:t>CO-001</w:t>
            </w:r>
          </w:p>
        </w:tc>
        <w:tc>
          <w:tcPr>
            <w:tcW w:w="1234" w:type="dxa"/>
          </w:tcPr>
          <w:p w14:paraId="6C97E565" w14:textId="77777777" w:rsidR="00502D93" w:rsidRDefault="00502D93"/>
        </w:tc>
        <w:tc>
          <w:tcPr>
            <w:tcW w:w="1234" w:type="dxa"/>
          </w:tcPr>
          <w:p w14:paraId="1A484A01" w14:textId="77777777" w:rsidR="00502D93" w:rsidRDefault="00502D93"/>
        </w:tc>
        <w:tc>
          <w:tcPr>
            <w:tcW w:w="1234" w:type="dxa"/>
          </w:tcPr>
          <w:p w14:paraId="624BDB02" w14:textId="77777777" w:rsidR="00502D93" w:rsidRDefault="00502D93"/>
        </w:tc>
        <w:tc>
          <w:tcPr>
            <w:tcW w:w="1234" w:type="dxa"/>
          </w:tcPr>
          <w:p w14:paraId="131DC2FB" w14:textId="77777777" w:rsidR="00502D93" w:rsidRDefault="00502D93"/>
        </w:tc>
        <w:tc>
          <w:tcPr>
            <w:tcW w:w="1234" w:type="dxa"/>
          </w:tcPr>
          <w:p w14:paraId="77CDD632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2E9F3327" w14:textId="77777777" w:rsidR="00502D93" w:rsidRDefault="00502D93"/>
        </w:tc>
      </w:tr>
      <w:tr w:rsidR="00502D93" w14:paraId="0FA5601A" w14:textId="77777777">
        <w:trPr>
          <w:jc w:val="center"/>
        </w:trPr>
        <w:tc>
          <w:tcPr>
            <w:tcW w:w="1234" w:type="dxa"/>
          </w:tcPr>
          <w:p w14:paraId="64B97820" w14:textId="77777777" w:rsidR="00502D93" w:rsidRDefault="00000000">
            <w:r>
              <w:t>CO-002</w:t>
            </w:r>
          </w:p>
        </w:tc>
        <w:tc>
          <w:tcPr>
            <w:tcW w:w="1234" w:type="dxa"/>
          </w:tcPr>
          <w:p w14:paraId="3A42507F" w14:textId="77777777" w:rsidR="00502D93" w:rsidRDefault="00502D93"/>
        </w:tc>
        <w:tc>
          <w:tcPr>
            <w:tcW w:w="1234" w:type="dxa"/>
          </w:tcPr>
          <w:p w14:paraId="1D16EF0E" w14:textId="77777777" w:rsidR="00502D93" w:rsidRDefault="00502D93"/>
        </w:tc>
        <w:tc>
          <w:tcPr>
            <w:tcW w:w="1234" w:type="dxa"/>
          </w:tcPr>
          <w:p w14:paraId="13DDBA8A" w14:textId="77777777" w:rsidR="00502D93" w:rsidRDefault="00502D93"/>
        </w:tc>
        <w:tc>
          <w:tcPr>
            <w:tcW w:w="1234" w:type="dxa"/>
          </w:tcPr>
          <w:p w14:paraId="3C49FA6D" w14:textId="77777777" w:rsidR="00502D93" w:rsidRDefault="00502D93"/>
        </w:tc>
        <w:tc>
          <w:tcPr>
            <w:tcW w:w="1234" w:type="dxa"/>
          </w:tcPr>
          <w:p w14:paraId="7D190D92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452AA269" w14:textId="77777777" w:rsidR="00502D93" w:rsidRDefault="00502D93"/>
        </w:tc>
      </w:tr>
      <w:tr w:rsidR="00502D93" w14:paraId="214364A4" w14:textId="77777777">
        <w:trPr>
          <w:jc w:val="center"/>
        </w:trPr>
        <w:tc>
          <w:tcPr>
            <w:tcW w:w="1234" w:type="dxa"/>
          </w:tcPr>
          <w:p w14:paraId="566483A2" w14:textId="77777777" w:rsidR="00502D93" w:rsidRDefault="00000000">
            <w:r>
              <w:t>CO-003</w:t>
            </w:r>
          </w:p>
        </w:tc>
        <w:tc>
          <w:tcPr>
            <w:tcW w:w="1234" w:type="dxa"/>
          </w:tcPr>
          <w:p w14:paraId="691AD4E9" w14:textId="77777777" w:rsidR="00502D93" w:rsidRDefault="00502D93"/>
        </w:tc>
        <w:tc>
          <w:tcPr>
            <w:tcW w:w="1234" w:type="dxa"/>
          </w:tcPr>
          <w:p w14:paraId="4566E089" w14:textId="77777777" w:rsidR="00502D93" w:rsidRDefault="00502D93"/>
        </w:tc>
        <w:tc>
          <w:tcPr>
            <w:tcW w:w="1234" w:type="dxa"/>
          </w:tcPr>
          <w:p w14:paraId="16C0C535" w14:textId="77777777" w:rsidR="00502D93" w:rsidRDefault="00502D93"/>
        </w:tc>
        <w:tc>
          <w:tcPr>
            <w:tcW w:w="1234" w:type="dxa"/>
          </w:tcPr>
          <w:p w14:paraId="7C5A4922" w14:textId="77777777" w:rsidR="00502D93" w:rsidRDefault="00502D93"/>
        </w:tc>
        <w:tc>
          <w:tcPr>
            <w:tcW w:w="1234" w:type="dxa"/>
          </w:tcPr>
          <w:p w14:paraId="2EB4971D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6115ED74" w14:textId="77777777" w:rsidR="00502D93" w:rsidRDefault="00502D93"/>
        </w:tc>
      </w:tr>
    </w:tbl>
    <w:p w14:paraId="3178B7D4" w14:textId="77777777" w:rsidR="00502D93" w:rsidRDefault="00000000">
      <w:pPr>
        <w:pStyle w:val="31"/>
        <w:spacing w:before="80" w:after="40" w:line="300" w:lineRule="exact"/>
      </w:pPr>
      <w:bookmarkStart w:id="7" w:name="_Toc232370572"/>
      <w:r>
        <w:rPr>
          <w:rFonts w:ascii="微软雅黑" w:eastAsia="微软雅黑" w:hAnsi="微软雅黑"/>
        </w:rPr>
        <w:t>MM模块</w:t>
      </w:r>
      <w:bookmarkEnd w:id="7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3B550D81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7F310818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171076E2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6DAD80CF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343374B2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35108EEE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57481820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03D27166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5214163D" w14:textId="77777777">
        <w:trPr>
          <w:jc w:val="center"/>
        </w:trPr>
        <w:tc>
          <w:tcPr>
            <w:tcW w:w="1234" w:type="dxa"/>
          </w:tcPr>
          <w:p w14:paraId="48F3D139" w14:textId="77777777" w:rsidR="00502D93" w:rsidRDefault="00000000">
            <w:r>
              <w:t>MM-001</w:t>
            </w:r>
          </w:p>
        </w:tc>
        <w:tc>
          <w:tcPr>
            <w:tcW w:w="1234" w:type="dxa"/>
          </w:tcPr>
          <w:p w14:paraId="4CAE5CDC" w14:textId="77777777" w:rsidR="00502D93" w:rsidRDefault="00502D93"/>
        </w:tc>
        <w:tc>
          <w:tcPr>
            <w:tcW w:w="1234" w:type="dxa"/>
          </w:tcPr>
          <w:p w14:paraId="582D4600" w14:textId="77777777" w:rsidR="00502D93" w:rsidRDefault="00502D93"/>
        </w:tc>
        <w:tc>
          <w:tcPr>
            <w:tcW w:w="1234" w:type="dxa"/>
          </w:tcPr>
          <w:p w14:paraId="5BE36549" w14:textId="77777777" w:rsidR="00502D93" w:rsidRDefault="00502D93"/>
        </w:tc>
        <w:tc>
          <w:tcPr>
            <w:tcW w:w="1234" w:type="dxa"/>
          </w:tcPr>
          <w:p w14:paraId="3DB181F4" w14:textId="77777777" w:rsidR="00502D93" w:rsidRDefault="00502D93"/>
        </w:tc>
        <w:tc>
          <w:tcPr>
            <w:tcW w:w="1234" w:type="dxa"/>
          </w:tcPr>
          <w:p w14:paraId="5DD33EB6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0C19BA7D" w14:textId="77777777" w:rsidR="00502D93" w:rsidRDefault="00502D93"/>
        </w:tc>
      </w:tr>
      <w:tr w:rsidR="00502D93" w14:paraId="58B5AF91" w14:textId="77777777">
        <w:trPr>
          <w:jc w:val="center"/>
        </w:trPr>
        <w:tc>
          <w:tcPr>
            <w:tcW w:w="1234" w:type="dxa"/>
          </w:tcPr>
          <w:p w14:paraId="67A61147" w14:textId="77777777" w:rsidR="00502D93" w:rsidRDefault="00000000">
            <w:r>
              <w:t>MM-002</w:t>
            </w:r>
          </w:p>
        </w:tc>
        <w:tc>
          <w:tcPr>
            <w:tcW w:w="1234" w:type="dxa"/>
          </w:tcPr>
          <w:p w14:paraId="68F1B8F1" w14:textId="77777777" w:rsidR="00502D93" w:rsidRDefault="00502D93"/>
        </w:tc>
        <w:tc>
          <w:tcPr>
            <w:tcW w:w="1234" w:type="dxa"/>
          </w:tcPr>
          <w:p w14:paraId="1C50E1D3" w14:textId="77777777" w:rsidR="00502D93" w:rsidRDefault="00502D93"/>
        </w:tc>
        <w:tc>
          <w:tcPr>
            <w:tcW w:w="1234" w:type="dxa"/>
          </w:tcPr>
          <w:p w14:paraId="65F4212F" w14:textId="77777777" w:rsidR="00502D93" w:rsidRDefault="00502D93"/>
        </w:tc>
        <w:tc>
          <w:tcPr>
            <w:tcW w:w="1234" w:type="dxa"/>
          </w:tcPr>
          <w:p w14:paraId="61A9F77E" w14:textId="77777777" w:rsidR="00502D93" w:rsidRDefault="00502D93"/>
        </w:tc>
        <w:tc>
          <w:tcPr>
            <w:tcW w:w="1234" w:type="dxa"/>
          </w:tcPr>
          <w:p w14:paraId="50887A6F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1ECDD01D" w14:textId="77777777" w:rsidR="00502D93" w:rsidRDefault="00502D93"/>
        </w:tc>
      </w:tr>
      <w:tr w:rsidR="00502D93" w14:paraId="6B496AC8" w14:textId="77777777">
        <w:trPr>
          <w:jc w:val="center"/>
        </w:trPr>
        <w:tc>
          <w:tcPr>
            <w:tcW w:w="1234" w:type="dxa"/>
          </w:tcPr>
          <w:p w14:paraId="4D1D2F02" w14:textId="77777777" w:rsidR="00502D93" w:rsidRDefault="00000000">
            <w:r>
              <w:t>MM-003</w:t>
            </w:r>
          </w:p>
        </w:tc>
        <w:tc>
          <w:tcPr>
            <w:tcW w:w="1234" w:type="dxa"/>
          </w:tcPr>
          <w:p w14:paraId="73A137B1" w14:textId="77777777" w:rsidR="00502D93" w:rsidRDefault="00502D93"/>
        </w:tc>
        <w:tc>
          <w:tcPr>
            <w:tcW w:w="1234" w:type="dxa"/>
          </w:tcPr>
          <w:p w14:paraId="0AE26496" w14:textId="77777777" w:rsidR="00502D93" w:rsidRDefault="00502D93"/>
        </w:tc>
        <w:tc>
          <w:tcPr>
            <w:tcW w:w="1234" w:type="dxa"/>
          </w:tcPr>
          <w:p w14:paraId="2A397588" w14:textId="77777777" w:rsidR="00502D93" w:rsidRDefault="00502D93"/>
        </w:tc>
        <w:tc>
          <w:tcPr>
            <w:tcW w:w="1234" w:type="dxa"/>
          </w:tcPr>
          <w:p w14:paraId="795EAE3B" w14:textId="77777777" w:rsidR="00502D93" w:rsidRDefault="00502D93"/>
        </w:tc>
        <w:tc>
          <w:tcPr>
            <w:tcW w:w="1234" w:type="dxa"/>
          </w:tcPr>
          <w:p w14:paraId="404F06BE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32C283DC" w14:textId="77777777" w:rsidR="00502D93" w:rsidRDefault="00502D93"/>
        </w:tc>
      </w:tr>
    </w:tbl>
    <w:p w14:paraId="7A926F04" w14:textId="77777777" w:rsidR="00502D93" w:rsidRDefault="00000000">
      <w:pPr>
        <w:pStyle w:val="31"/>
        <w:spacing w:before="80" w:after="40" w:line="300" w:lineRule="exact"/>
      </w:pPr>
      <w:bookmarkStart w:id="8" w:name="_Toc232370573"/>
      <w:r>
        <w:rPr>
          <w:rFonts w:ascii="微软雅黑" w:eastAsia="微软雅黑" w:hAnsi="微软雅黑"/>
        </w:rPr>
        <w:t>SD模块</w:t>
      </w:r>
      <w:bookmarkEnd w:id="8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331E41CE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5EB9F01A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1E3CF4D5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23894BA0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6526EE19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21891F08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2478499A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35AC6EAA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5CF01AF3" w14:textId="77777777">
        <w:trPr>
          <w:jc w:val="center"/>
        </w:trPr>
        <w:tc>
          <w:tcPr>
            <w:tcW w:w="1234" w:type="dxa"/>
          </w:tcPr>
          <w:p w14:paraId="2ACF51B5" w14:textId="77777777" w:rsidR="00502D93" w:rsidRDefault="00000000">
            <w:r>
              <w:t>SD-001</w:t>
            </w:r>
          </w:p>
        </w:tc>
        <w:tc>
          <w:tcPr>
            <w:tcW w:w="1234" w:type="dxa"/>
          </w:tcPr>
          <w:p w14:paraId="6E7E465F" w14:textId="77777777" w:rsidR="00502D93" w:rsidRDefault="00502D93"/>
        </w:tc>
        <w:tc>
          <w:tcPr>
            <w:tcW w:w="1234" w:type="dxa"/>
          </w:tcPr>
          <w:p w14:paraId="7D5E9E7F" w14:textId="77777777" w:rsidR="00502D93" w:rsidRDefault="00502D93"/>
        </w:tc>
        <w:tc>
          <w:tcPr>
            <w:tcW w:w="1234" w:type="dxa"/>
          </w:tcPr>
          <w:p w14:paraId="31F3753C" w14:textId="77777777" w:rsidR="00502D93" w:rsidRDefault="00502D93"/>
        </w:tc>
        <w:tc>
          <w:tcPr>
            <w:tcW w:w="1234" w:type="dxa"/>
          </w:tcPr>
          <w:p w14:paraId="63E54574" w14:textId="77777777" w:rsidR="00502D93" w:rsidRDefault="00502D93"/>
        </w:tc>
        <w:tc>
          <w:tcPr>
            <w:tcW w:w="1234" w:type="dxa"/>
          </w:tcPr>
          <w:p w14:paraId="6DA657FE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218A97D9" w14:textId="77777777" w:rsidR="00502D93" w:rsidRDefault="00502D93"/>
        </w:tc>
      </w:tr>
      <w:tr w:rsidR="00502D93" w14:paraId="674F3E23" w14:textId="77777777">
        <w:trPr>
          <w:jc w:val="center"/>
        </w:trPr>
        <w:tc>
          <w:tcPr>
            <w:tcW w:w="1234" w:type="dxa"/>
          </w:tcPr>
          <w:p w14:paraId="0246C22F" w14:textId="77777777" w:rsidR="00502D93" w:rsidRDefault="00000000">
            <w:r>
              <w:t>SD-002</w:t>
            </w:r>
          </w:p>
        </w:tc>
        <w:tc>
          <w:tcPr>
            <w:tcW w:w="1234" w:type="dxa"/>
          </w:tcPr>
          <w:p w14:paraId="6F9439BF" w14:textId="77777777" w:rsidR="00502D93" w:rsidRDefault="00502D93"/>
        </w:tc>
        <w:tc>
          <w:tcPr>
            <w:tcW w:w="1234" w:type="dxa"/>
          </w:tcPr>
          <w:p w14:paraId="247848D4" w14:textId="77777777" w:rsidR="00502D93" w:rsidRDefault="00502D93"/>
        </w:tc>
        <w:tc>
          <w:tcPr>
            <w:tcW w:w="1234" w:type="dxa"/>
          </w:tcPr>
          <w:p w14:paraId="358EC1E9" w14:textId="77777777" w:rsidR="00502D93" w:rsidRDefault="00502D93"/>
        </w:tc>
        <w:tc>
          <w:tcPr>
            <w:tcW w:w="1234" w:type="dxa"/>
          </w:tcPr>
          <w:p w14:paraId="40B1D9C4" w14:textId="77777777" w:rsidR="00502D93" w:rsidRDefault="00502D93"/>
        </w:tc>
        <w:tc>
          <w:tcPr>
            <w:tcW w:w="1234" w:type="dxa"/>
          </w:tcPr>
          <w:p w14:paraId="01FC110B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3E26887F" w14:textId="77777777" w:rsidR="00502D93" w:rsidRDefault="00502D93"/>
        </w:tc>
      </w:tr>
      <w:tr w:rsidR="00502D93" w14:paraId="45B3C5FD" w14:textId="77777777">
        <w:trPr>
          <w:jc w:val="center"/>
        </w:trPr>
        <w:tc>
          <w:tcPr>
            <w:tcW w:w="1234" w:type="dxa"/>
          </w:tcPr>
          <w:p w14:paraId="660FB8ED" w14:textId="77777777" w:rsidR="00502D93" w:rsidRDefault="00000000">
            <w:r>
              <w:t>SD-003</w:t>
            </w:r>
          </w:p>
        </w:tc>
        <w:tc>
          <w:tcPr>
            <w:tcW w:w="1234" w:type="dxa"/>
          </w:tcPr>
          <w:p w14:paraId="043651BD" w14:textId="77777777" w:rsidR="00502D93" w:rsidRDefault="00502D93"/>
        </w:tc>
        <w:tc>
          <w:tcPr>
            <w:tcW w:w="1234" w:type="dxa"/>
          </w:tcPr>
          <w:p w14:paraId="32EA79E1" w14:textId="77777777" w:rsidR="00502D93" w:rsidRDefault="00502D93"/>
        </w:tc>
        <w:tc>
          <w:tcPr>
            <w:tcW w:w="1234" w:type="dxa"/>
          </w:tcPr>
          <w:p w14:paraId="68528BBF" w14:textId="77777777" w:rsidR="00502D93" w:rsidRDefault="00502D93"/>
        </w:tc>
        <w:tc>
          <w:tcPr>
            <w:tcW w:w="1234" w:type="dxa"/>
          </w:tcPr>
          <w:p w14:paraId="41C80484" w14:textId="77777777" w:rsidR="00502D93" w:rsidRDefault="00502D93"/>
        </w:tc>
        <w:tc>
          <w:tcPr>
            <w:tcW w:w="1234" w:type="dxa"/>
          </w:tcPr>
          <w:p w14:paraId="31620589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187B1A7C" w14:textId="77777777" w:rsidR="00502D93" w:rsidRDefault="00502D93"/>
        </w:tc>
      </w:tr>
    </w:tbl>
    <w:p w14:paraId="1CBF4491" w14:textId="77777777" w:rsidR="00502D93" w:rsidRDefault="00000000">
      <w:pPr>
        <w:pStyle w:val="31"/>
        <w:spacing w:before="80" w:after="40" w:line="300" w:lineRule="exact"/>
      </w:pPr>
      <w:bookmarkStart w:id="9" w:name="_Toc232370574"/>
      <w:r>
        <w:rPr>
          <w:rFonts w:ascii="微软雅黑" w:eastAsia="微软雅黑" w:hAnsi="微软雅黑"/>
        </w:rPr>
        <w:t>PP模块</w:t>
      </w:r>
      <w:bookmarkEnd w:id="9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50EBD9A4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70B6375B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19767F3E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71FC37A0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73EEE79D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2F3860DB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20E87DEA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12333102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17F464BE" w14:textId="77777777">
        <w:trPr>
          <w:jc w:val="center"/>
        </w:trPr>
        <w:tc>
          <w:tcPr>
            <w:tcW w:w="1234" w:type="dxa"/>
          </w:tcPr>
          <w:p w14:paraId="03094019" w14:textId="77777777" w:rsidR="00502D93" w:rsidRDefault="00000000">
            <w:r>
              <w:t>PP-001</w:t>
            </w:r>
          </w:p>
        </w:tc>
        <w:tc>
          <w:tcPr>
            <w:tcW w:w="1234" w:type="dxa"/>
          </w:tcPr>
          <w:p w14:paraId="14ECB88E" w14:textId="77777777" w:rsidR="00502D93" w:rsidRDefault="00502D93"/>
        </w:tc>
        <w:tc>
          <w:tcPr>
            <w:tcW w:w="1234" w:type="dxa"/>
          </w:tcPr>
          <w:p w14:paraId="5870DF47" w14:textId="77777777" w:rsidR="00502D93" w:rsidRDefault="00502D93"/>
        </w:tc>
        <w:tc>
          <w:tcPr>
            <w:tcW w:w="1234" w:type="dxa"/>
          </w:tcPr>
          <w:p w14:paraId="7D328067" w14:textId="77777777" w:rsidR="00502D93" w:rsidRDefault="00502D93"/>
        </w:tc>
        <w:tc>
          <w:tcPr>
            <w:tcW w:w="1234" w:type="dxa"/>
          </w:tcPr>
          <w:p w14:paraId="1574F8EA" w14:textId="77777777" w:rsidR="00502D93" w:rsidRDefault="00502D93"/>
        </w:tc>
        <w:tc>
          <w:tcPr>
            <w:tcW w:w="1234" w:type="dxa"/>
          </w:tcPr>
          <w:p w14:paraId="437DE879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504C3E07" w14:textId="77777777" w:rsidR="00502D93" w:rsidRDefault="00502D93"/>
        </w:tc>
      </w:tr>
      <w:tr w:rsidR="00502D93" w14:paraId="1E85BD6B" w14:textId="77777777">
        <w:trPr>
          <w:jc w:val="center"/>
        </w:trPr>
        <w:tc>
          <w:tcPr>
            <w:tcW w:w="1234" w:type="dxa"/>
          </w:tcPr>
          <w:p w14:paraId="15C98A78" w14:textId="77777777" w:rsidR="00502D93" w:rsidRDefault="00000000">
            <w:r>
              <w:t>PP-002</w:t>
            </w:r>
          </w:p>
        </w:tc>
        <w:tc>
          <w:tcPr>
            <w:tcW w:w="1234" w:type="dxa"/>
          </w:tcPr>
          <w:p w14:paraId="6FD1CEF8" w14:textId="77777777" w:rsidR="00502D93" w:rsidRDefault="00502D93"/>
        </w:tc>
        <w:tc>
          <w:tcPr>
            <w:tcW w:w="1234" w:type="dxa"/>
          </w:tcPr>
          <w:p w14:paraId="5EFDF4D5" w14:textId="77777777" w:rsidR="00502D93" w:rsidRDefault="00502D93"/>
        </w:tc>
        <w:tc>
          <w:tcPr>
            <w:tcW w:w="1234" w:type="dxa"/>
          </w:tcPr>
          <w:p w14:paraId="4FA66938" w14:textId="77777777" w:rsidR="00502D93" w:rsidRDefault="00502D93"/>
        </w:tc>
        <w:tc>
          <w:tcPr>
            <w:tcW w:w="1234" w:type="dxa"/>
          </w:tcPr>
          <w:p w14:paraId="3E1F5B04" w14:textId="77777777" w:rsidR="00502D93" w:rsidRDefault="00502D93"/>
        </w:tc>
        <w:tc>
          <w:tcPr>
            <w:tcW w:w="1234" w:type="dxa"/>
          </w:tcPr>
          <w:p w14:paraId="53F381D7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3FC909B2" w14:textId="77777777" w:rsidR="00502D93" w:rsidRDefault="00502D93"/>
        </w:tc>
      </w:tr>
      <w:tr w:rsidR="00502D93" w14:paraId="7E84D68F" w14:textId="77777777">
        <w:trPr>
          <w:jc w:val="center"/>
        </w:trPr>
        <w:tc>
          <w:tcPr>
            <w:tcW w:w="1234" w:type="dxa"/>
          </w:tcPr>
          <w:p w14:paraId="0BC07DDA" w14:textId="77777777" w:rsidR="00502D93" w:rsidRDefault="00000000">
            <w:r>
              <w:lastRenderedPageBreak/>
              <w:t>PP-003</w:t>
            </w:r>
          </w:p>
        </w:tc>
        <w:tc>
          <w:tcPr>
            <w:tcW w:w="1234" w:type="dxa"/>
          </w:tcPr>
          <w:p w14:paraId="72A8CEB6" w14:textId="77777777" w:rsidR="00502D93" w:rsidRDefault="00502D93"/>
        </w:tc>
        <w:tc>
          <w:tcPr>
            <w:tcW w:w="1234" w:type="dxa"/>
          </w:tcPr>
          <w:p w14:paraId="510F1700" w14:textId="77777777" w:rsidR="00502D93" w:rsidRDefault="00502D93"/>
        </w:tc>
        <w:tc>
          <w:tcPr>
            <w:tcW w:w="1234" w:type="dxa"/>
          </w:tcPr>
          <w:p w14:paraId="4AF230A5" w14:textId="77777777" w:rsidR="00502D93" w:rsidRDefault="00502D93"/>
        </w:tc>
        <w:tc>
          <w:tcPr>
            <w:tcW w:w="1234" w:type="dxa"/>
          </w:tcPr>
          <w:p w14:paraId="4840F505" w14:textId="77777777" w:rsidR="00502D93" w:rsidRDefault="00502D93"/>
        </w:tc>
        <w:tc>
          <w:tcPr>
            <w:tcW w:w="1234" w:type="dxa"/>
          </w:tcPr>
          <w:p w14:paraId="7F049ACD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6EB3B071" w14:textId="77777777" w:rsidR="00502D93" w:rsidRDefault="00502D93"/>
        </w:tc>
      </w:tr>
    </w:tbl>
    <w:p w14:paraId="4928215D" w14:textId="77777777" w:rsidR="00502D93" w:rsidRDefault="00000000">
      <w:pPr>
        <w:pStyle w:val="31"/>
        <w:spacing w:before="80" w:after="40" w:line="300" w:lineRule="exact"/>
      </w:pPr>
      <w:bookmarkStart w:id="10" w:name="_Toc232370575"/>
      <w:r>
        <w:rPr>
          <w:rFonts w:ascii="微软雅黑" w:eastAsia="微软雅黑" w:hAnsi="微软雅黑"/>
        </w:rPr>
        <w:t>QM模块</w:t>
      </w:r>
      <w:bookmarkEnd w:id="10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7EECDAFC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2394B88A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1B78521D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71F2DD0D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0D17369C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4E96ADF3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059C34B9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549F50D5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4C61FB61" w14:textId="77777777">
        <w:trPr>
          <w:jc w:val="center"/>
        </w:trPr>
        <w:tc>
          <w:tcPr>
            <w:tcW w:w="1234" w:type="dxa"/>
          </w:tcPr>
          <w:p w14:paraId="5F99ED0E" w14:textId="77777777" w:rsidR="00502D93" w:rsidRDefault="00000000">
            <w:r>
              <w:t>QM-001</w:t>
            </w:r>
          </w:p>
        </w:tc>
        <w:tc>
          <w:tcPr>
            <w:tcW w:w="1234" w:type="dxa"/>
          </w:tcPr>
          <w:p w14:paraId="2F282780" w14:textId="77777777" w:rsidR="00502D93" w:rsidRDefault="00502D93"/>
        </w:tc>
        <w:tc>
          <w:tcPr>
            <w:tcW w:w="1234" w:type="dxa"/>
          </w:tcPr>
          <w:p w14:paraId="3280252E" w14:textId="77777777" w:rsidR="00502D93" w:rsidRDefault="00502D93"/>
        </w:tc>
        <w:tc>
          <w:tcPr>
            <w:tcW w:w="1234" w:type="dxa"/>
          </w:tcPr>
          <w:p w14:paraId="791F1AB7" w14:textId="77777777" w:rsidR="00502D93" w:rsidRDefault="00502D93"/>
        </w:tc>
        <w:tc>
          <w:tcPr>
            <w:tcW w:w="1234" w:type="dxa"/>
          </w:tcPr>
          <w:p w14:paraId="3950E9D9" w14:textId="77777777" w:rsidR="00502D93" w:rsidRDefault="00502D93"/>
        </w:tc>
        <w:tc>
          <w:tcPr>
            <w:tcW w:w="1234" w:type="dxa"/>
          </w:tcPr>
          <w:p w14:paraId="7027FDF9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494738FC" w14:textId="77777777" w:rsidR="00502D93" w:rsidRDefault="00502D93"/>
        </w:tc>
      </w:tr>
      <w:tr w:rsidR="00502D93" w14:paraId="08246F84" w14:textId="77777777">
        <w:trPr>
          <w:jc w:val="center"/>
        </w:trPr>
        <w:tc>
          <w:tcPr>
            <w:tcW w:w="1234" w:type="dxa"/>
          </w:tcPr>
          <w:p w14:paraId="65F59E4A" w14:textId="77777777" w:rsidR="00502D93" w:rsidRDefault="00000000">
            <w:r>
              <w:t>QM-002</w:t>
            </w:r>
          </w:p>
        </w:tc>
        <w:tc>
          <w:tcPr>
            <w:tcW w:w="1234" w:type="dxa"/>
          </w:tcPr>
          <w:p w14:paraId="1AC665DC" w14:textId="77777777" w:rsidR="00502D93" w:rsidRDefault="00502D93"/>
        </w:tc>
        <w:tc>
          <w:tcPr>
            <w:tcW w:w="1234" w:type="dxa"/>
          </w:tcPr>
          <w:p w14:paraId="483E6EC1" w14:textId="77777777" w:rsidR="00502D93" w:rsidRDefault="00502D93"/>
        </w:tc>
        <w:tc>
          <w:tcPr>
            <w:tcW w:w="1234" w:type="dxa"/>
          </w:tcPr>
          <w:p w14:paraId="1E2BC70B" w14:textId="77777777" w:rsidR="00502D93" w:rsidRDefault="00502D93"/>
        </w:tc>
        <w:tc>
          <w:tcPr>
            <w:tcW w:w="1234" w:type="dxa"/>
          </w:tcPr>
          <w:p w14:paraId="107FBE2D" w14:textId="77777777" w:rsidR="00502D93" w:rsidRDefault="00502D93"/>
        </w:tc>
        <w:tc>
          <w:tcPr>
            <w:tcW w:w="1234" w:type="dxa"/>
          </w:tcPr>
          <w:p w14:paraId="0FAF7B46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5A18E560" w14:textId="77777777" w:rsidR="00502D93" w:rsidRDefault="00502D93"/>
        </w:tc>
      </w:tr>
      <w:tr w:rsidR="00502D93" w14:paraId="2840FAA5" w14:textId="77777777">
        <w:trPr>
          <w:jc w:val="center"/>
        </w:trPr>
        <w:tc>
          <w:tcPr>
            <w:tcW w:w="1234" w:type="dxa"/>
          </w:tcPr>
          <w:p w14:paraId="78D6D40C" w14:textId="77777777" w:rsidR="00502D93" w:rsidRDefault="00000000">
            <w:r>
              <w:t>QM-003</w:t>
            </w:r>
          </w:p>
        </w:tc>
        <w:tc>
          <w:tcPr>
            <w:tcW w:w="1234" w:type="dxa"/>
          </w:tcPr>
          <w:p w14:paraId="6491B9EE" w14:textId="77777777" w:rsidR="00502D93" w:rsidRDefault="00502D93"/>
        </w:tc>
        <w:tc>
          <w:tcPr>
            <w:tcW w:w="1234" w:type="dxa"/>
          </w:tcPr>
          <w:p w14:paraId="4596DD1E" w14:textId="77777777" w:rsidR="00502D93" w:rsidRDefault="00502D93"/>
        </w:tc>
        <w:tc>
          <w:tcPr>
            <w:tcW w:w="1234" w:type="dxa"/>
          </w:tcPr>
          <w:p w14:paraId="47AD92D4" w14:textId="77777777" w:rsidR="00502D93" w:rsidRDefault="00502D93"/>
        </w:tc>
        <w:tc>
          <w:tcPr>
            <w:tcW w:w="1234" w:type="dxa"/>
          </w:tcPr>
          <w:p w14:paraId="68E69B11" w14:textId="77777777" w:rsidR="00502D93" w:rsidRDefault="00502D93"/>
        </w:tc>
        <w:tc>
          <w:tcPr>
            <w:tcW w:w="1234" w:type="dxa"/>
          </w:tcPr>
          <w:p w14:paraId="71D7C306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7D61B3F0" w14:textId="77777777" w:rsidR="00502D93" w:rsidRDefault="00502D93"/>
        </w:tc>
      </w:tr>
    </w:tbl>
    <w:p w14:paraId="5FDC5A8A" w14:textId="77777777" w:rsidR="00502D93" w:rsidRDefault="00000000">
      <w:pPr>
        <w:pStyle w:val="31"/>
        <w:spacing w:before="80" w:after="40" w:line="300" w:lineRule="exact"/>
      </w:pPr>
      <w:bookmarkStart w:id="11" w:name="_Toc232370576"/>
      <w:r>
        <w:rPr>
          <w:rFonts w:ascii="微软雅黑" w:eastAsia="微软雅黑" w:hAnsi="微软雅黑"/>
        </w:rPr>
        <w:t>Fiori模块</w:t>
      </w:r>
      <w:bookmarkEnd w:id="11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01A0ED00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238A4EBB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0BFB134F" w14:textId="77777777" w:rsidR="00502D93" w:rsidRDefault="00000000">
            <w:r>
              <w:rPr>
                <w:b/>
              </w:rPr>
              <w:t>测试场景</w:t>
            </w:r>
          </w:p>
        </w:tc>
        <w:tc>
          <w:tcPr>
            <w:tcW w:w="1234" w:type="dxa"/>
            <w:shd w:val="clear" w:color="auto" w:fill="D9E2F3"/>
          </w:tcPr>
          <w:p w14:paraId="3A207A18" w14:textId="77777777" w:rsidR="00502D93" w:rsidRDefault="00000000">
            <w:r>
              <w:rPr>
                <w:b/>
              </w:rPr>
              <w:t>测试步骤</w:t>
            </w:r>
          </w:p>
        </w:tc>
        <w:tc>
          <w:tcPr>
            <w:tcW w:w="1234" w:type="dxa"/>
            <w:shd w:val="clear" w:color="auto" w:fill="D9E2F3"/>
          </w:tcPr>
          <w:p w14:paraId="0AF8ADA2" w14:textId="77777777" w:rsidR="00502D93" w:rsidRDefault="00000000">
            <w:r>
              <w:rPr>
                <w:b/>
              </w:rPr>
              <w:t>预期结果</w:t>
            </w:r>
          </w:p>
        </w:tc>
        <w:tc>
          <w:tcPr>
            <w:tcW w:w="1234" w:type="dxa"/>
            <w:shd w:val="clear" w:color="auto" w:fill="D9E2F3"/>
          </w:tcPr>
          <w:p w14:paraId="0129DB33" w14:textId="77777777" w:rsidR="00502D93" w:rsidRDefault="00000000">
            <w:r>
              <w:rPr>
                <w:b/>
              </w:rPr>
              <w:t>实际结果</w:t>
            </w:r>
          </w:p>
        </w:tc>
        <w:tc>
          <w:tcPr>
            <w:tcW w:w="1234" w:type="dxa"/>
            <w:shd w:val="clear" w:color="auto" w:fill="D9E2F3"/>
          </w:tcPr>
          <w:p w14:paraId="3DCAE19C" w14:textId="77777777" w:rsidR="00502D93" w:rsidRDefault="00000000">
            <w:r>
              <w:rPr>
                <w:b/>
              </w:rPr>
              <w:t>状态</w:t>
            </w:r>
          </w:p>
        </w:tc>
        <w:tc>
          <w:tcPr>
            <w:tcW w:w="1234" w:type="dxa"/>
            <w:shd w:val="clear" w:color="auto" w:fill="D9E2F3"/>
          </w:tcPr>
          <w:p w14:paraId="2B3DEC59" w14:textId="77777777" w:rsidR="00502D93" w:rsidRDefault="00000000">
            <w:r>
              <w:rPr>
                <w:b/>
              </w:rPr>
              <w:t>执行人</w:t>
            </w:r>
          </w:p>
        </w:tc>
      </w:tr>
      <w:tr w:rsidR="00502D93" w14:paraId="2A0E35D8" w14:textId="77777777">
        <w:trPr>
          <w:jc w:val="center"/>
        </w:trPr>
        <w:tc>
          <w:tcPr>
            <w:tcW w:w="1234" w:type="dxa"/>
          </w:tcPr>
          <w:p w14:paraId="15B0C43D" w14:textId="77777777" w:rsidR="00502D93" w:rsidRDefault="00000000">
            <w:r>
              <w:t>Fiori-001</w:t>
            </w:r>
          </w:p>
        </w:tc>
        <w:tc>
          <w:tcPr>
            <w:tcW w:w="1234" w:type="dxa"/>
          </w:tcPr>
          <w:p w14:paraId="39650438" w14:textId="77777777" w:rsidR="00502D93" w:rsidRDefault="00502D93"/>
        </w:tc>
        <w:tc>
          <w:tcPr>
            <w:tcW w:w="1234" w:type="dxa"/>
          </w:tcPr>
          <w:p w14:paraId="735FB630" w14:textId="77777777" w:rsidR="00502D93" w:rsidRDefault="00502D93"/>
        </w:tc>
        <w:tc>
          <w:tcPr>
            <w:tcW w:w="1234" w:type="dxa"/>
          </w:tcPr>
          <w:p w14:paraId="39DD4FDE" w14:textId="77777777" w:rsidR="00502D93" w:rsidRDefault="00502D93"/>
        </w:tc>
        <w:tc>
          <w:tcPr>
            <w:tcW w:w="1234" w:type="dxa"/>
          </w:tcPr>
          <w:p w14:paraId="7A4DB802" w14:textId="77777777" w:rsidR="00502D93" w:rsidRDefault="00502D93"/>
        </w:tc>
        <w:tc>
          <w:tcPr>
            <w:tcW w:w="1234" w:type="dxa"/>
          </w:tcPr>
          <w:p w14:paraId="1299260E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1855AE58" w14:textId="77777777" w:rsidR="00502D93" w:rsidRDefault="00502D93"/>
        </w:tc>
      </w:tr>
      <w:tr w:rsidR="00502D93" w14:paraId="7E8B2A7E" w14:textId="77777777">
        <w:trPr>
          <w:jc w:val="center"/>
        </w:trPr>
        <w:tc>
          <w:tcPr>
            <w:tcW w:w="1234" w:type="dxa"/>
          </w:tcPr>
          <w:p w14:paraId="7E346B11" w14:textId="77777777" w:rsidR="00502D93" w:rsidRDefault="00000000">
            <w:r>
              <w:t>Fiori-002</w:t>
            </w:r>
          </w:p>
        </w:tc>
        <w:tc>
          <w:tcPr>
            <w:tcW w:w="1234" w:type="dxa"/>
          </w:tcPr>
          <w:p w14:paraId="3BFC75F2" w14:textId="77777777" w:rsidR="00502D93" w:rsidRDefault="00502D93"/>
        </w:tc>
        <w:tc>
          <w:tcPr>
            <w:tcW w:w="1234" w:type="dxa"/>
          </w:tcPr>
          <w:p w14:paraId="5F4587AC" w14:textId="77777777" w:rsidR="00502D93" w:rsidRDefault="00502D93"/>
        </w:tc>
        <w:tc>
          <w:tcPr>
            <w:tcW w:w="1234" w:type="dxa"/>
          </w:tcPr>
          <w:p w14:paraId="0972CB9F" w14:textId="77777777" w:rsidR="00502D93" w:rsidRDefault="00502D93"/>
        </w:tc>
        <w:tc>
          <w:tcPr>
            <w:tcW w:w="1234" w:type="dxa"/>
          </w:tcPr>
          <w:p w14:paraId="13FA4916" w14:textId="77777777" w:rsidR="00502D93" w:rsidRDefault="00502D93"/>
        </w:tc>
        <w:tc>
          <w:tcPr>
            <w:tcW w:w="1234" w:type="dxa"/>
          </w:tcPr>
          <w:p w14:paraId="03D29EEC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4227739D" w14:textId="77777777" w:rsidR="00502D93" w:rsidRDefault="00502D93"/>
        </w:tc>
      </w:tr>
      <w:tr w:rsidR="00502D93" w14:paraId="39DC0361" w14:textId="77777777">
        <w:trPr>
          <w:jc w:val="center"/>
        </w:trPr>
        <w:tc>
          <w:tcPr>
            <w:tcW w:w="1234" w:type="dxa"/>
          </w:tcPr>
          <w:p w14:paraId="3BEA2985" w14:textId="77777777" w:rsidR="00502D93" w:rsidRDefault="00000000">
            <w:r>
              <w:t>Fiori-003</w:t>
            </w:r>
          </w:p>
        </w:tc>
        <w:tc>
          <w:tcPr>
            <w:tcW w:w="1234" w:type="dxa"/>
          </w:tcPr>
          <w:p w14:paraId="2147B600" w14:textId="77777777" w:rsidR="00502D93" w:rsidRDefault="00502D93"/>
        </w:tc>
        <w:tc>
          <w:tcPr>
            <w:tcW w:w="1234" w:type="dxa"/>
          </w:tcPr>
          <w:p w14:paraId="571DD9F1" w14:textId="77777777" w:rsidR="00502D93" w:rsidRDefault="00502D93"/>
        </w:tc>
        <w:tc>
          <w:tcPr>
            <w:tcW w:w="1234" w:type="dxa"/>
          </w:tcPr>
          <w:p w14:paraId="2F3ED861" w14:textId="77777777" w:rsidR="00502D93" w:rsidRDefault="00502D93"/>
        </w:tc>
        <w:tc>
          <w:tcPr>
            <w:tcW w:w="1234" w:type="dxa"/>
          </w:tcPr>
          <w:p w14:paraId="18FFD54F" w14:textId="77777777" w:rsidR="00502D93" w:rsidRDefault="00502D93"/>
        </w:tc>
        <w:tc>
          <w:tcPr>
            <w:tcW w:w="1234" w:type="dxa"/>
          </w:tcPr>
          <w:p w14:paraId="29A709E6" w14:textId="77777777" w:rsidR="00502D93" w:rsidRDefault="00000000">
            <w:r>
              <w:t>□通过 □失败</w:t>
            </w:r>
          </w:p>
        </w:tc>
        <w:tc>
          <w:tcPr>
            <w:tcW w:w="1234" w:type="dxa"/>
          </w:tcPr>
          <w:p w14:paraId="08337A00" w14:textId="77777777" w:rsidR="00502D93" w:rsidRDefault="00502D93"/>
        </w:tc>
      </w:tr>
    </w:tbl>
    <w:p w14:paraId="487A6E9D" w14:textId="77777777" w:rsidR="00502D93" w:rsidRDefault="00000000">
      <w:pPr>
        <w:pStyle w:val="21"/>
        <w:spacing w:before="120" w:after="60" w:line="320" w:lineRule="exact"/>
      </w:pPr>
      <w:bookmarkStart w:id="12" w:name="_Toc232370577"/>
      <w:r>
        <w:rPr>
          <w:rFonts w:ascii="微软雅黑" w:eastAsia="微软雅黑" w:hAnsi="微软雅黑"/>
        </w:rPr>
        <w:t>4. 缺陷清单</w:t>
      </w:r>
      <w:bookmarkEnd w:id="12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 w:rsidR="00502D93" w14:paraId="278113F0" w14:textId="77777777">
        <w:trPr>
          <w:jc w:val="center"/>
        </w:trPr>
        <w:tc>
          <w:tcPr>
            <w:tcW w:w="1234" w:type="dxa"/>
            <w:shd w:val="clear" w:color="auto" w:fill="D9E2F3"/>
          </w:tcPr>
          <w:p w14:paraId="1BF256BA" w14:textId="77777777" w:rsidR="00502D93" w:rsidRDefault="00000000">
            <w:r>
              <w:rPr>
                <w:b/>
              </w:rPr>
              <w:t>缺陷编号</w:t>
            </w:r>
          </w:p>
        </w:tc>
        <w:tc>
          <w:tcPr>
            <w:tcW w:w="1234" w:type="dxa"/>
            <w:shd w:val="clear" w:color="auto" w:fill="D9E2F3"/>
          </w:tcPr>
          <w:p w14:paraId="3AF5E14E" w14:textId="77777777" w:rsidR="00502D93" w:rsidRDefault="00000000">
            <w:r>
              <w:rPr>
                <w:b/>
              </w:rPr>
              <w:t>模块</w:t>
            </w:r>
          </w:p>
        </w:tc>
        <w:tc>
          <w:tcPr>
            <w:tcW w:w="1234" w:type="dxa"/>
            <w:shd w:val="clear" w:color="auto" w:fill="D9E2F3"/>
          </w:tcPr>
          <w:p w14:paraId="05D14EF9" w14:textId="77777777" w:rsidR="00502D93" w:rsidRDefault="00000000">
            <w:r>
              <w:rPr>
                <w:b/>
              </w:rPr>
              <w:t>用例编号</w:t>
            </w:r>
          </w:p>
        </w:tc>
        <w:tc>
          <w:tcPr>
            <w:tcW w:w="1234" w:type="dxa"/>
            <w:shd w:val="clear" w:color="auto" w:fill="D9E2F3"/>
          </w:tcPr>
          <w:p w14:paraId="49CF4D92" w14:textId="77777777" w:rsidR="00502D93" w:rsidRDefault="00000000">
            <w:r>
              <w:rPr>
                <w:b/>
              </w:rPr>
              <w:t>缺陷描述</w:t>
            </w:r>
          </w:p>
        </w:tc>
        <w:tc>
          <w:tcPr>
            <w:tcW w:w="1234" w:type="dxa"/>
            <w:shd w:val="clear" w:color="auto" w:fill="D9E2F3"/>
          </w:tcPr>
          <w:p w14:paraId="30DFACD6" w14:textId="77777777" w:rsidR="00502D93" w:rsidRDefault="00000000">
            <w:r>
              <w:rPr>
                <w:b/>
              </w:rPr>
              <w:t>严重级别</w:t>
            </w:r>
          </w:p>
        </w:tc>
        <w:tc>
          <w:tcPr>
            <w:tcW w:w="1234" w:type="dxa"/>
            <w:shd w:val="clear" w:color="auto" w:fill="D9E2F3"/>
          </w:tcPr>
          <w:p w14:paraId="0FF65C92" w14:textId="77777777" w:rsidR="00502D93" w:rsidRDefault="00000000">
            <w:r>
              <w:rPr>
                <w:b/>
              </w:rPr>
              <w:t>修复状态</w:t>
            </w:r>
          </w:p>
        </w:tc>
        <w:tc>
          <w:tcPr>
            <w:tcW w:w="1234" w:type="dxa"/>
            <w:shd w:val="clear" w:color="auto" w:fill="D9E2F3"/>
          </w:tcPr>
          <w:p w14:paraId="794A03CF" w14:textId="77777777" w:rsidR="00502D93" w:rsidRDefault="00000000">
            <w:r>
              <w:rPr>
                <w:b/>
              </w:rPr>
              <w:t>验证状态</w:t>
            </w:r>
          </w:p>
        </w:tc>
      </w:tr>
      <w:tr w:rsidR="00502D93" w14:paraId="642173E4" w14:textId="77777777">
        <w:trPr>
          <w:jc w:val="center"/>
        </w:trPr>
        <w:tc>
          <w:tcPr>
            <w:tcW w:w="1234" w:type="dxa"/>
          </w:tcPr>
          <w:p w14:paraId="1DE69BDB" w14:textId="77777777" w:rsidR="00502D93" w:rsidRDefault="00502D93"/>
        </w:tc>
        <w:tc>
          <w:tcPr>
            <w:tcW w:w="1234" w:type="dxa"/>
          </w:tcPr>
          <w:p w14:paraId="32F5E6D8" w14:textId="77777777" w:rsidR="00502D93" w:rsidRDefault="00502D93"/>
        </w:tc>
        <w:tc>
          <w:tcPr>
            <w:tcW w:w="1234" w:type="dxa"/>
          </w:tcPr>
          <w:p w14:paraId="1EA5AE7C" w14:textId="77777777" w:rsidR="00502D93" w:rsidRDefault="00502D93"/>
        </w:tc>
        <w:tc>
          <w:tcPr>
            <w:tcW w:w="1234" w:type="dxa"/>
          </w:tcPr>
          <w:p w14:paraId="55237F7F" w14:textId="77777777" w:rsidR="00502D93" w:rsidRDefault="00502D93"/>
        </w:tc>
        <w:tc>
          <w:tcPr>
            <w:tcW w:w="1234" w:type="dxa"/>
          </w:tcPr>
          <w:p w14:paraId="4DDF0AAB" w14:textId="77777777" w:rsidR="00502D93" w:rsidRDefault="00502D93"/>
        </w:tc>
        <w:tc>
          <w:tcPr>
            <w:tcW w:w="1234" w:type="dxa"/>
          </w:tcPr>
          <w:p w14:paraId="00A932AB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760976DA" w14:textId="77777777" w:rsidR="00502D93" w:rsidRDefault="00502D93"/>
        </w:tc>
      </w:tr>
      <w:tr w:rsidR="00502D93" w14:paraId="28CEA3D5" w14:textId="77777777">
        <w:trPr>
          <w:jc w:val="center"/>
        </w:trPr>
        <w:tc>
          <w:tcPr>
            <w:tcW w:w="1234" w:type="dxa"/>
          </w:tcPr>
          <w:p w14:paraId="7267F061" w14:textId="77777777" w:rsidR="00502D93" w:rsidRDefault="00502D93"/>
        </w:tc>
        <w:tc>
          <w:tcPr>
            <w:tcW w:w="1234" w:type="dxa"/>
          </w:tcPr>
          <w:p w14:paraId="187DB16D" w14:textId="77777777" w:rsidR="00502D93" w:rsidRDefault="00502D93"/>
        </w:tc>
        <w:tc>
          <w:tcPr>
            <w:tcW w:w="1234" w:type="dxa"/>
          </w:tcPr>
          <w:p w14:paraId="290C6390" w14:textId="77777777" w:rsidR="00502D93" w:rsidRDefault="00502D93"/>
        </w:tc>
        <w:tc>
          <w:tcPr>
            <w:tcW w:w="1234" w:type="dxa"/>
          </w:tcPr>
          <w:p w14:paraId="5B54514B" w14:textId="77777777" w:rsidR="00502D93" w:rsidRDefault="00502D93"/>
        </w:tc>
        <w:tc>
          <w:tcPr>
            <w:tcW w:w="1234" w:type="dxa"/>
          </w:tcPr>
          <w:p w14:paraId="4CBF9D1C" w14:textId="77777777" w:rsidR="00502D93" w:rsidRDefault="00502D93"/>
        </w:tc>
        <w:tc>
          <w:tcPr>
            <w:tcW w:w="1234" w:type="dxa"/>
          </w:tcPr>
          <w:p w14:paraId="6DFB2677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56FFA7A1" w14:textId="77777777" w:rsidR="00502D93" w:rsidRDefault="00502D93"/>
        </w:tc>
      </w:tr>
      <w:tr w:rsidR="00502D93" w14:paraId="32748A2B" w14:textId="77777777">
        <w:trPr>
          <w:jc w:val="center"/>
        </w:trPr>
        <w:tc>
          <w:tcPr>
            <w:tcW w:w="1234" w:type="dxa"/>
          </w:tcPr>
          <w:p w14:paraId="1A6FDBC7" w14:textId="77777777" w:rsidR="00502D93" w:rsidRDefault="00502D93"/>
        </w:tc>
        <w:tc>
          <w:tcPr>
            <w:tcW w:w="1234" w:type="dxa"/>
          </w:tcPr>
          <w:p w14:paraId="504F1A03" w14:textId="77777777" w:rsidR="00502D93" w:rsidRDefault="00502D93"/>
        </w:tc>
        <w:tc>
          <w:tcPr>
            <w:tcW w:w="1234" w:type="dxa"/>
          </w:tcPr>
          <w:p w14:paraId="05A5D230" w14:textId="77777777" w:rsidR="00502D93" w:rsidRDefault="00502D93"/>
        </w:tc>
        <w:tc>
          <w:tcPr>
            <w:tcW w:w="1234" w:type="dxa"/>
          </w:tcPr>
          <w:p w14:paraId="457D40E5" w14:textId="77777777" w:rsidR="00502D93" w:rsidRDefault="00502D93"/>
        </w:tc>
        <w:tc>
          <w:tcPr>
            <w:tcW w:w="1234" w:type="dxa"/>
          </w:tcPr>
          <w:p w14:paraId="712F79A4" w14:textId="77777777" w:rsidR="00502D93" w:rsidRDefault="00502D93"/>
        </w:tc>
        <w:tc>
          <w:tcPr>
            <w:tcW w:w="1234" w:type="dxa"/>
          </w:tcPr>
          <w:p w14:paraId="455A6A5C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38AF26E9" w14:textId="77777777" w:rsidR="00502D93" w:rsidRDefault="00502D93"/>
        </w:tc>
      </w:tr>
      <w:tr w:rsidR="00502D93" w14:paraId="166EFC19" w14:textId="77777777">
        <w:trPr>
          <w:jc w:val="center"/>
        </w:trPr>
        <w:tc>
          <w:tcPr>
            <w:tcW w:w="1234" w:type="dxa"/>
          </w:tcPr>
          <w:p w14:paraId="3BE55F13" w14:textId="77777777" w:rsidR="00502D93" w:rsidRDefault="00502D93"/>
        </w:tc>
        <w:tc>
          <w:tcPr>
            <w:tcW w:w="1234" w:type="dxa"/>
          </w:tcPr>
          <w:p w14:paraId="697D325E" w14:textId="77777777" w:rsidR="00502D93" w:rsidRDefault="00502D93"/>
        </w:tc>
        <w:tc>
          <w:tcPr>
            <w:tcW w:w="1234" w:type="dxa"/>
          </w:tcPr>
          <w:p w14:paraId="03023185" w14:textId="77777777" w:rsidR="00502D93" w:rsidRDefault="00502D93"/>
        </w:tc>
        <w:tc>
          <w:tcPr>
            <w:tcW w:w="1234" w:type="dxa"/>
          </w:tcPr>
          <w:p w14:paraId="063267FA" w14:textId="77777777" w:rsidR="00502D93" w:rsidRDefault="00502D93"/>
        </w:tc>
        <w:tc>
          <w:tcPr>
            <w:tcW w:w="1234" w:type="dxa"/>
          </w:tcPr>
          <w:p w14:paraId="56CB9F30" w14:textId="77777777" w:rsidR="00502D93" w:rsidRDefault="00502D93"/>
        </w:tc>
        <w:tc>
          <w:tcPr>
            <w:tcW w:w="1234" w:type="dxa"/>
          </w:tcPr>
          <w:p w14:paraId="5CA6DC34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085A9767" w14:textId="77777777" w:rsidR="00502D93" w:rsidRDefault="00502D93"/>
        </w:tc>
      </w:tr>
      <w:tr w:rsidR="00502D93" w14:paraId="66F91E4B" w14:textId="77777777">
        <w:trPr>
          <w:jc w:val="center"/>
        </w:trPr>
        <w:tc>
          <w:tcPr>
            <w:tcW w:w="1234" w:type="dxa"/>
          </w:tcPr>
          <w:p w14:paraId="3ACA0EF8" w14:textId="77777777" w:rsidR="00502D93" w:rsidRDefault="00502D93"/>
        </w:tc>
        <w:tc>
          <w:tcPr>
            <w:tcW w:w="1234" w:type="dxa"/>
          </w:tcPr>
          <w:p w14:paraId="74AD094C" w14:textId="77777777" w:rsidR="00502D93" w:rsidRDefault="00502D93"/>
        </w:tc>
        <w:tc>
          <w:tcPr>
            <w:tcW w:w="1234" w:type="dxa"/>
          </w:tcPr>
          <w:p w14:paraId="2D4A9435" w14:textId="77777777" w:rsidR="00502D93" w:rsidRDefault="00502D93"/>
        </w:tc>
        <w:tc>
          <w:tcPr>
            <w:tcW w:w="1234" w:type="dxa"/>
          </w:tcPr>
          <w:p w14:paraId="212488CD" w14:textId="77777777" w:rsidR="00502D93" w:rsidRDefault="00502D93"/>
        </w:tc>
        <w:tc>
          <w:tcPr>
            <w:tcW w:w="1234" w:type="dxa"/>
          </w:tcPr>
          <w:p w14:paraId="11A0E842" w14:textId="77777777" w:rsidR="00502D93" w:rsidRDefault="00502D93"/>
        </w:tc>
        <w:tc>
          <w:tcPr>
            <w:tcW w:w="1234" w:type="dxa"/>
          </w:tcPr>
          <w:p w14:paraId="64FADFE6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076C760A" w14:textId="77777777" w:rsidR="00502D93" w:rsidRDefault="00502D93"/>
        </w:tc>
      </w:tr>
      <w:tr w:rsidR="00502D93" w14:paraId="361E666F" w14:textId="77777777">
        <w:trPr>
          <w:jc w:val="center"/>
        </w:trPr>
        <w:tc>
          <w:tcPr>
            <w:tcW w:w="1234" w:type="dxa"/>
          </w:tcPr>
          <w:p w14:paraId="7E0C1A14" w14:textId="77777777" w:rsidR="00502D93" w:rsidRDefault="00502D93"/>
        </w:tc>
        <w:tc>
          <w:tcPr>
            <w:tcW w:w="1234" w:type="dxa"/>
          </w:tcPr>
          <w:p w14:paraId="3151749E" w14:textId="77777777" w:rsidR="00502D93" w:rsidRDefault="00502D93"/>
        </w:tc>
        <w:tc>
          <w:tcPr>
            <w:tcW w:w="1234" w:type="dxa"/>
          </w:tcPr>
          <w:p w14:paraId="1CF394E9" w14:textId="77777777" w:rsidR="00502D93" w:rsidRDefault="00502D93"/>
        </w:tc>
        <w:tc>
          <w:tcPr>
            <w:tcW w:w="1234" w:type="dxa"/>
          </w:tcPr>
          <w:p w14:paraId="47A47B5F" w14:textId="77777777" w:rsidR="00502D93" w:rsidRDefault="00502D93"/>
        </w:tc>
        <w:tc>
          <w:tcPr>
            <w:tcW w:w="1234" w:type="dxa"/>
          </w:tcPr>
          <w:p w14:paraId="0C1DC55B" w14:textId="77777777" w:rsidR="00502D93" w:rsidRDefault="00502D93"/>
        </w:tc>
        <w:tc>
          <w:tcPr>
            <w:tcW w:w="1234" w:type="dxa"/>
          </w:tcPr>
          <w:p w14:paraId="6D28DF5D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540DF289" w14:textId="77777777" w:rsidR="00502D93" w:rsidRDefault="00502D93"/>
        </w:tc>
      </w:tr>
      <w:tr w:rsidR="00502D93" w14:paraId="460C2D07" w14:textId="77777777">
        <w:trPr>
          <w:jc w:val="center"/>
        </w:trPr>
        <w:tc>
          <w:tcPr>
            <w:tcW w:w="1234" w:type="dxa"/>
          </w:tcPr>
          <w:p w14:paraId="474C830C" w14:textId="77777777" w:rsidR="00502D93" w:rsidRDefault="00502D93"/>
        </w:tc>
        <w:tc>
          <w:tcPr>
            <w:tcW w:w="1234" w:type="dxa"/>
          </w:tcPr>
          <w:p w14:paraId="5D4C2B37" w14:textId="77777777" w:rsidR="00502D93" w:rsidRDefault="00502D93"/>
        </w:tc>
        <w:tc>
          <w:tcPr>
            <w:tcW w:w="1234" w:type="dxa"/>
          </w:tcPr>
          <w:p w14:paraId="4E22BE3D" w14:textId="77777777" w:rsidR="00502D93" w:rsidRDefault="00502D93"/>
        </w:tc>
        <w:tc>
          <w:tcPr>
            <w:tcW w:w="1234" w:type="dxa"/>
          </w:tcPr>
          <w:p w14:paraId="25E8FB29" w14:textId="77777777" w:rsidR="00502D93" w:rsidRDefault="00502D93"/>
        </w:tc>
        <w:tc>
          <w:tcPr>
            <w:tcW w:w="1234" w:type="dxa"/>
          </w:tcPr>
          <w:p w14:paraId="75F814EE" w14:textId="77777777" w:rsidR="00502D93" w:rsidRDefault="00502D93"/>
        </w:tc>
        <w:tc>
          <w:tcPr>
            <w:tcW w:w="1234" w:type="dxa"/>
          </w:tcPr>
          <w:p w14:paraId="4947E1C6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65AD57BF" w14:textId="77777777" w:rsidR="00502D93" w:rsidRDefault="00502D93"/>
        </w:tc>
      </w:tr>
      <w:tr w:rsidR="00502D93" w14:paraId="3AFB8BFC" w14:textId="77777777">
        <w:trPr>
          <w:jc w:val="center"/>
        </w:trPr>
        <w:tc>
          <w:tcPr>
            <w:tcW w:w="1234" w:type="dxa"/>
          </w:tcPr>
          <w:p w14:paraId="5C283BEF" w14:textId="77777777" w:rsidR="00502D93" w:rsidRDefault="00502D93"/>
        </w:tc>
        <w:tc>
          <w:tcPr>
            <w:tcW w:w="1234" w:type="dxa"/>
          </w:tcPr>
          <w:p w14:paraId="0E902A3A" w14:textId="77777777" w:rsidR="00502D93" w:rsidRDefault="00502D93"/>
        </w:tc>
        <w:tc>
          <w:tcPr>
            <w:tcW w:w="1234" w:type="dxa"/>
          </w:tcPr>
          <w:p w14:paraId="4BB0A3D9" w14:textId="77777777" w:rsidR="00502D93" w:rsidRDefault="00502D93"/>
        </w:tc>
        <w:tc>
          <w:tcPr>
            <w:tcW w:w="1234" w:type="dxa"/>
          </w:tcPr>
          <w:p w14:paraId="528A9F30" w14:textId="77777777" w:rsidR="00502D93" w:rsidRDefault="00502D93"/>
        </w:tc>
        <w:tc>
          <w:tcPr>
            <w:tcW w:w="1234" w:type="dxa"/>
          </w:tcPr>
          <w:p w14:paraId="2B09C8BC" w14:textId="77777777" w:rsidR="00502D93" w:rsidRDefault="00502D93"/>
        </w:tc>
        <w:tc>
          <w:tcPr>
            <w:tcW w:w="1234" w:type="dxa"/>
          </w:tcPr>
          <w:p w14:paraId="31669509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477051B6" w14:textId="77777777" w:rsidR="00502D93" w:rsidRDefault="00502D93"/>
        </w:tc>
      </w:tr>
      <w:tr w:rsidR="00502D93" w14:paraId="73137391" w14:textId="77777777">
        <w:trPr>
          <w:jc w:val="center"/>
        </w:trPr>
        <w:tc>
          <w:tcPr>
            <w:tcW w:w="1234" w:type="dxa"/>
          </w:tcPr>
          <w:p w14:paraId="5F36065B" w14:textId="77777777" w:rsidR="00502D93" w:rsidRDefault="00502D93"/>
        </w:tc>
        <w:tc>
          <w:tcPr>
            <w:tcW w:w="1234" w:type="dxa"/>
          </w:tcPr>
          <w:p w14:paraId="369EB9A9" w14:textId="77777777" w:rsidR="00502D93" w:rsidRDefault="00502D93"/>
        </w:tc>
        <w:tc>
          <w:tcPr>
            <w:tcW w:w="1234" w:type="dxa"/>
          </w:tcPr>
          <w:p w14:paraId="024551C1" w14:textId="77777777" w:rsidR="00502D93" w:rsidRDefault="00502D93"/>
        </w:tc>
        <w:tc>
          <w:tcPr>
            <w:tcW w:w="1234" w:type="dxa"/>
          </w:tcPr>
          <w:p w14:paraId="385E05EC" w14:textId="77777777" w:rsidR="00502D93" w:rsidRDefault="00502D93"/>
        </w:tc>
        <w:tc>
          <w:tcPr>
            <w:tcW w:w="1234" w:type="dxa"/>
          </w:tcPr>
          <w:p w14:paraId="0A15FA0B" w14:textId="77777777" w:rsidR="00502D93" w:rsidRDefault="00502D93"/>
        </w:tc>
        <w:tc>
          <w:tcPr>
            <w:tcW w:w="1234" w:type="dxa"/>
          </w:tcPr>
          <w:p w14:paraId="0826312C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3C3908CD" w14:textId="77777777" w:rsidR="00502D93" w:rsidRDefault="00502D93"/>
        </w:tc>
      </w:tr>
      <w:tr w:rsidR="00502D93" w14:paraId="61A566EE" w14:textId="77777777">
        <w:trPr>
          <w:jc w:val="center"/>
        </w:trPr>
        <w:tc>
          <w:tcPr>
            <w:tcW w:w="1234" w:type="dxa"/>
          </w:tcPr>
          <w:p w14:paraId="4C456C60" w14:textId="77777777" w:rsidR="00502D93" w:rsidRDefault="00502D93"/>
        </w:tc>
        <w:tc>
          <w:tcPr>
            <w:tcW w:w="1234" w:type="dxa"/>
          </w:tcPr>
          <w:p w14:paraId="1E5B6B87" w14:textId="77777777" w:rsidR="00502D93" w:rsidRDefault="00502D93"/>
        </w:tc>
        <w:tc>
          <w:tcPr>
            <w:tcW w:w="1234" w:type="dxa"/>
          </w:tcPr>
          <w:p w14:paraId="3438ECEA" w14:textId="77777777" w:rsidR="00502D93" w:rsidRDefault="00502D93"/>
        </w:tc>
        <w:tc>
          <w:tcPr>
            <w:tcW w:w="1234" w:type="dxa"/>
          </w:tcPr>
          <w:p w14:paraId="06E5A2CE" w14:textId="77777777" w:rsidR="00502D93" w:rsidRDefault="00502D93"/>
        </w:tc>
        <w:tc>
          <w:tcPr>
            <w:tcW w:w="1234" w:type="dxa"/>
          </w:tcPr>
          <w:p w14:paraId="32A36B7D" w14:textId="77777777" w:rsidR="00502D93" w:rsidRDefault="00502D93"/>
        </w:tc>
        <w:tc>
          <w:tcPr>
            <w:tcW w:w="1234" w:type="dxa"/>
          </w:tcPr>
          <w:p w14:paraId="425F6C28" w14:textId="77777777" w:rsidR="00502D93" w:rsidRDefault="00000000">
            <w:r>
              <w:t>□待修 □已修</w:t>
            </w:r>
          </w:p>
        </w:tc>
        <w:tc>
          <w:tcPr>
            <w:tcW w:w="1234" w:type="dxa"/>
          </w:tcPr>
          <w:p w14:paraId="61C51AE3" w14:textId="77777777" w:rsidR="00502D93" w:rsidRDefault="00502D93"/>
        </w:tc>
      </w:tr>
    </w:tbl>
    <w:p w14:paraId="216AAAF4" w14:textId="77777777" w:rsidR="00502D93" w:rsidRDefault="00000000">
      <w:pPr>
        <w:pStyle w:val="21"/>
        <w:spacing w:before="120" w:after="60" w:line="320" w:lineRule="exact"/>
      </w:pPr>
      <w:bookmarkStart w:id="13" w:name="_Toc232370578"/>
      <w:r>
        <w:rPr>
          <w:rFonts w:ascii="微软雅黑" w:eastAsia="微软雅黑" w:hAnsi="微软雅黑"/>
        </w:rPr>
        <w:lastRenderedPageBreak/>
        <w:t>5. 测试结论</w:t>
      </w:r>
      <w:bookmarkEnd w:id="1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502D93" w14:paraId="2E1851D1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142D1B19" w14:textId="77777777" w:rsidR="00502D93" w:rsidRDefault="00000000">
            <w:r>
              <w:rPr>
                <w:b/>
              </w:rPr>
              <w:t>项目</w:t>
            </w:r>
          </w:p>
        </w:tc>
        <w:tc>
          <w:tcPr>
            <w:tcW w:w="4320" w:type="dxa"/>
            <w:shd w:val="clear" w:color="auto" w:fill="D9E2F3"/>
          </w:tcPr>
          <w:p w14:paraId="21755A5C" w14:textId="77777777" w:rsidR="00502D93" w:rsidRDefault="00000000">
            <w:r>
              <w:rPr>
                <w:b/>
              </w:rPr>
              <w:t>数值</w:t>
            </w:r>
          </w:p>
        </w:tc>
      </w:tr>
      <w:tr w:rsidR="00502D93" w14:paraId="11C5D4A9" w14:textId="77777777">
        <w:trPr>
          <w:jc w:val="center"/>
        </w:trPr>
        <w:tc>
          <w:tcPr>
            <w:tcW w:w="4320" w:type="dxa"/>
          </w:tcPr>
          <w:p w14:paraId="760782F5" w14:textId="77777777" w:rsidR="00502D93" w:rsidRDefault="00000000">
            <w:r>
              <w:t>总用例数</w:t>
            </w:r>
          </w:p>
        </w:tc>
        <w:tc>
          <w:tcPr>
            <w:tcW w:w="4320" w:type="dxa"/>
          </w:tcPr>
          <w:p w14:paraId="1937EE83" w14:textId="77777777" w:rsidR="00502D93" w:rsidRDefault="00502D93"/>
        </w:tc>
      </w:tr>
      <w:tr w:rsidR="00502D93" w14:paraId="06DA94F7" w14:textId="77777777">
        <w:trPr>
          <w:jc w:val="center"/>
        </w:trPr>
        <w:tc>
          <w:tcPr>
            <w:tcW w:w="4320" w:type="dxa"/>
          </w:tcPr>
          <w:p w14:paraId="6D7C0C4B" w14:textId="77777777" w:rsidR="00502D93" w:rsidRDefault="00000000">
            <w:r>
              <w:t>通过数</w:t>
            </w:r>
          </w:p>
        </w:tc>
        <w:tc>
          <w:tcPr>
            <w:tcW w:w="4320" w:type="dxa"/>
          </w:tcPr>
          <w:p w14:paraId="4AF07C3A" w14:textId="77777777" w:rsidR="00502D93" w:rsidRDefault="00502D93"/>
        </w:tc>
      </w:tr>
      <w:tr w:rsidR="00502D93" w14:paraId="36A310E1" w14:textId="77777777">
        <w:trPr>
          <w:jc w:val="center"/>
        </w:trPr>
        <w:tc>
          <w:tcPr>
            <w:tcW w:w="4320" w:type="dxa"/>
          </w:tcPr>
          <w:p w14:paraId="0A917DAF" w14:textId="77777777" w:rsidR="00502D93" w:rsidRDefault="00000000">
            <w:r>
              <w:t>失败数</w:t>
            </w:r>
          </w:p>
        </w:tc>
        <w:tc>
          <w:tcPr>
            <w:tcW w:w="4320" w:type="dxa"/>
          </w:tcPr>
          <w:p w14:paraId="0A8F4DA9" w14:textId="77777777" w:rsidR="00502D93" w:rsidRDefault="00502D93"/>
        </w:tc>
      </w:tr>
      <w:tr w:rsidR="00502D93" w14:paraId="04BA90FD" w14:textId="77777777">
        <w:trPr>
          <w:jc w:val="center"/>
        </w:trPr>
        <w:tc>
          <w:tcPr>
            <w:tcW w:w="4320" w:type="dxa"/>
          </w:tcPr>
          <w:p w14:paraId="28CB6254" w14:textId="77777777" w:rsidR="00502D93" w:rsidRDefault="00000000">
            <w:r>
              <w:t>阻塞数</w:t>
            </w:r>
          </w:p>
        </w:tc>
        <w:tc>
          <w:tcPr>
            <w:tcW w:w="4320" w:type="dxa"/>
          </w:tcPr>
          <w:p w14:paraId="1D87FB26" w14:textId="77777777" w:rsidR="00502D93" w:rsidRDefault="00502D93"/>
        </w:tc>
      </w:tr>
      <w:tr w:rsidR="00502D93" w14:paraId="37E49816" w14:textId="77777777">
        <w:trPr>
          <w:jc w:val="center"/>
        </w:trPr>
        <w:tc>
          <w:tcPr>
            <w:tcW w:w="4320" w:type="dxa"/>
          </w:tcPr>
          <w:p w14:paraId="0458E586" w14:textId="77777777" w:rsidR="00502D93" w:rsidRDefault="00000000">
            <w:r>
              <w:t>未执行数</w:t>
            </w:r>
          </w:p>
        </w:tc>
        <w:tc>
          <w:tcPr>
            <w:tcW w:w="4320" w:type="dxa"/>
          </w:tcPr>
          <w:p w14:paraId="6169EE37" w14:textId="77777777" w:rsidR="00502D93" w:rsidRDefault="00502D93"/>
        </w:tc>
      </w:tr>
      <w:tr w:rsidR="00502D93" w14:paraId="7C5CFC7A" w14:textId="77777777">
        <w:trPr>
          <w:jc w:val="center"/>
        </w:trPr>
        <w:tc>
          <w:tcPr>
            <w:tcW w:w="4320" w:type="dxa"/>
          </w:tcPr>
          <w:p w14:paraId="57AB513E" w14:textId="77777777" w:rsidR="00502D93" w:rsidRDefault="00000000">
            <w:r>
              <w:t>总体通过率</w:t>
            </w:r>
          </w:p>
        </w:tc>
        <w:tc>
          <w:tcPr>
            <w:tcW w:w="4320" w:type="dxa"/>
          </w:tcPr>
          <w:p w14:paraId="62589BC7" w14:textId="77777777" w:rsidR="00502D93" w:rsidRDefault="00502D93"/>
        </w:tc>
      </w:tr>
      <w:tr w:rsidR="00502D93" w14:paraId="389456EA" w14:textId="77777777">
        <w:trPr>
          <w:jc w:val="center"/>
        </w:trPr>
        <w:tc>
          <w:tcPr>
            <w:tcW w:w="4320" w:type="dxa"/>
          </w:tcPr>
          <w:p w14:paraId="164ED6B3" w14:textId="77777777" w:rsidR="00502D93" w:rsidRDefault="00000000">
            <w:r>
              <w:t>是否可上线</w:t>
            </w:r>
          </w:p>
        </w:tc>
        <w:tc>
          <w:tcPr>
            <w:tcW w:w="4320" w:type="dxa"/>
          </w:tcPr>
          <w:p w14:paraId="698F4699" w14:textId="77777777" w:rsidR="00502D93" w:rsidRDefault="00000000">
            <w:r>
              <w:t>□是 □否 □有条件</w:t>
            </w:r>
          </w:p>
        </w:tc>
      </w:tr>
    </w:tbl>
    <w:p w14:paraId="2DD72819" w14:textId="77777777" w:rsidR="00502D93" w:rsidRDefault="00000000">
      <w:r>
        <w:t>遗留问题说明：</w:t>
      </w:r>
    </w:p>
    <w:p w14:paraId="322A1FCC" w14:textId="77777777" w:rsidR="00502D93" w:rsidRDefault="00000000">
      <w:pPr>
        <w:rPr>
          <w:lang w:eastAsia="zh-CN"/>
        </w:rPr>
      </w:pPr>
      <w:r>
        <w:rPr>
          <w:lang w:eastAsia="zh-CN"/>
        </w:rPr>
        <w:t>（填写遗留问题及处理建议）</w:t>
      </w:r>
    </w:p>
    <w:sectPr w:rsidR="00502D9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6508465">
    <w:abstractNumId w:val="8"/>
  </w:num>
  <w:num w:numId="2" w16cid:durableId="1693846936">
    <w:abstractNumId w:val="6"/>
  </w:num>
  <w:num w:numId="3" w16cid:durableId="1301570640">
    <w:abstractNumId w:val="5"/>
  </w:num>
  <w:num w:numId="4" w16cid:durableId="942880299">
    <w:abstractNumId w:val="4"/>
  </w:num>
  <w:num w:numId="5" w16cid:durableId="2146000339">
    <w:abstractNumId w:val="7"/>
  </w:num>
  <w:num w:numId="6" w16cid:durableId="1688290092">
    <w:abstractNumId w:val="3"/>
  </w:num>
  <w:num w:numId="7" w16cid:durableId="1435830830">
    <w:abstractNumId w:val="2"/>
  </w:num>
  <w:num w:numId="8" w16cid:durableId="1835954542">
    <w:abstractNumId w:val="1"/>
  </w:num>
  <w:num w:numId="9" w16cid:durableId="862210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2D93"/>
    <w:rsid w:val="00AA1D8D"/>
    <w:rsid w:val="00AC4F59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2A6DD0"/>
  <w14:defaultImageDpi w14:val="300"/>
  <w15:docId w15:val="{6373958D-40C8-4EBB-8C9D-2A6FA932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40" w:line="280" w:lineRule="exact"/>
    </w:pPr>
    <w:rPr>
      <w:rFonts w:ascii="微软雅黑" w:eastAsia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2">
    <w:name w:val="toc 2"/>
    <w:basedOn w:val="a1"/>
    <w:next w:val="a1"/>
    <w:autoRedefine/>
    <w:uiPriority w:val="39"/>
    <w:unhideWhenUsed/>
    <w:rsid w:val="00AC4F59"/>
    <w:pPr>
      <w:ind w:leftChars="200" w:left="420"/>
    </w:pPr>
  </w:style>
  <w:style w:type="paragraph" w:styleId="TOC3">
    <w:name w:val="toc 3"/>
    <w:basedOn w:val="a1"/>
    <w:next w:val="a1"/>
    <w:autoRedefine/>
    <w:uiPriority w:val="39"/>
    <w:unhideWhenUsed/>
    <w:rsid w:val="00AC4F59"/>
    <w:pPr>
      <w:ind w:leftChars="400" w:left="840"/>
    </w:pPr>
  </w:style>
  <w:style w:type="character" w:styleId="aff9">
    <w:name w:val="Hyperlink"/>
    <w:basedOn w:val="a2"/>
    <w:uiPriority w:val="99"/>
    <w:unhideWhenUsed/>
    <w:rsid w:val="00AC4F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Xinyan Jia</cp:lastModifiedBy>
  <cp:revision>3</cp:revision>
  <dcterms:created xsi:type="dcterms:W3CDTF">2013-12-23T23:15:00Z</dcterms:created>
  <dcterms:modified xsi:type="dcterms:W3CDTF">2026-06-14T15:03:00Z</dcterms:modified>
  <cp:category/>
</cp:coreProperties>
</file>