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54B9BD" w14:textId="77777777" w:rsidR="002E7A51" w:rsidRDefault="00000000">
      <w:pPr>
        <w:spacing w:before="400" w:after="120" w:line="400" w:lineRule="exact"/>
        <w:jc w:val="center"/>
      </w:pPr>
      <w:r>
        <w:rPr>
          <w:b/>
        </w:rPr>
        <w:t>阜康 S/4HANA 1709 → 2025 升级项目</w:t>
      </w:r>
    </w:p>
    <w:p w14:paraId="07663BAA" w14:textId="77777777" w:rsidR="002E7A51" w:rsidRDefault="00000000">
      <w:pPr>
        <w:spacing w:after="120"/>
        <w:jc w:val="center"/>
      </w:pPr>
      <w:r>
        <w:rPr>
          <w:b/>
        </w:rPr>
        <w:t>ATC扫描报告</w:t>
      </w:r>
    </w:p>
    <w:p w14:paraId="780B9E7B" w14:textId="77777777" w:rsidR="002E7A51" w:rsidRDefault="00000000">
      <w:r>
        <w:br w:type="page"/>
      </w:r>
    </w:p>
    <w:p w14:paraId="70CBCE94" w14:textId="77777777" w:rsidR="002E7A51" w:rsidRDefault="00000000">
      <w:pPr>
        <w:spacing w:before="120" w:after="80" w:line="320" w:lineRule="exact"/>
      </w:pPr>
      <w:r>
        <w:rPr>
          <w:b/>
        </w:rPr>
        <w:lastRenderedPageBreak/>
        <w:t>目  录</w:t>
      </w:r>
    </w:p>
    <w:p w14:paraId="43090D57" w14:textId="45F827A6" w:rsidR="002F7A70" w:rsidRDefault="00000000">
      <w:pPr>
        <w:pStyle w:val="TOC2"/>
        <w:tabs>
          <w:tab w:val="right" w:leader="dot" w:pos="8630"/>
        </w:tabs>
        <w:rPr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32370524" w:history="1">
        <w:r w:rsidR="002F7A70" w:rsidRPr="00655AFE">
          <w:rPr>
            <w:rStyle w:val="aff9"/>
            <w:noProof/>
          </w:rPr>
          <w:t>1. 扫描范围</w:t>
        </w:r>
        <w:r w:rsidR="002F7A70">
          <w:rPr>
            <w:noProof/>
            <w:webHidden/>
          </w:rPr>
          <w:tab/>
        </w:r>
        <w:r w:rsidR="002F7A70">
          <w:rPr>
            <w:noProof/>
            <w:webHidden/>
          </w:rPr>
          <w:fldChar w:fldCharType="begin"/>
        </w:r>
        <w:r w:rsidR="002F7A70">
          <w:rPr>
            <w:noProof/>
            <w:webHidden/>
          </w:rPr>
          <w:instrText xml:space="preserve"> PAGEREF _Toc232370524 \h </w:instrText>
        </w:r>
        <w:r w:rsidR="002F7A70">
          <w:rPr>
            <w:noProof/>
            <w:webHidden/>
          </w:rPr>
        </w:r>
        <w:r w:rsidR="002F7A70">
          <w:rPr>
            <w:noProof/>
            <w:webHidden/>
          </w:rPr>
          <w:fldChar w:fldCharType="separate"/>
        </w:r>
        <w:r w:rsidR="002F7A70">
          <w:rPr>
            <w:noProof/>
            <w:webHidden/>
          </w:rPr>
          <w:t>3</w:t>
        </w:r>
        <w:r w:rsidR="002F7A70">
          <w:rPr>
            <w:noProof/>
            <w:webHidden/>
          </w:rPr>
          <w:fldChar w:fldCharType="end"/>
        </w:r>
      </w:hyperlink>
    </w:p>
    <w:p w14:paraId="4D51A5BC" w14:textId="4BCB250B" w:rsidR="002F7A70" w:rsidRDefault="002F7A70">
      <w:pPr>
        <w:pStyle w:val="TOC2"/>
        <w:tabs>
          <w:tab w:val="right" w:leader="dot" w:pos="8630"/>
        </w:tabs>
        <w:rPr>
          <w:noProof/>
        </w:rPr>
      </w:pPr>
      <w:hyperlink w:anchor="_Toc232370525" w:history="1">
        <w:r w:rsidRPr="00655AFE">
          <w:rPr>
            <w:rStyle w:val="aff9"/>
            <w:noProof/>
          </w:rPr>
          <w:t>2. 扫描结果摘要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_Toc232370525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050030C" w14:textId="661EE77C" w:rsidR="002F7A70" w:rsidRDefault="002F7A70">
      <w:pPr>
        <w:pStyle w:val="TOC3"/>
        <w:tabs>
          <w:tab w:val="right" w:leader="dot" w:pos="8630"/>
        </w:tabs>
        <w:rPr>
          <w:noProof/>
        </w:rPr>
      </w:pPr>
      <w:hyperlink w:anchor="_Toc232370526" w:history="1">
        <w:r w:rsidRPr="00655AFE">
          <w:rPr>
            <w:rStyle w:val="aff9"/>
            <w:noProof/>
          </w:rPr>
          <w:t>2.1 按严重级别统计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_Toc232370526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891D6D3" w14:textId="0A7860F5" w:rsidR="002F7A70" w:rsidRDefault="002F7A70">
      <w:pPr>
        <w:pStyle w:val="TOC3"/>
        <w:tabs>
          <w:tab w:val="right" w:leader="dot" w:pos="8630"/>
        </w:tabs>
        <w:rPr>
          <w:noProof/>
        </w:rPr>
      </w:pPr>
      <w:hyperlink w:anchor="_Toc232370527" w:history="1">
        <w:r w:rsidRPr="00655AFE">
          <w:rPr>
            <w:rStyle w:val="aff9"/>
            <w:noProof/>
          </w:rPr>
          <w:t>2.2 按对象类型统计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_Toc232370527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DEB32F7" w14:textId="0878AC85" w:rsidR="002F7A70" w:rsidRDefault="002F7A70">
      <w:pPr>
        <w:pStyle w:val="TOC2"/>
        <w:tabs>
          <w:tab w:val="right" w:leader="dot" w:pos="8630"/>
        </w:tabs>
        <w:rPr>
          <w:noProof/>
        </w:rPr>
      </w:pPr>
      <w:hyperlink w:anchor="_Toc232370528" w:history="1">
        <w:r w:rsidRPr="00655AFE">
          <w:rPr>
            <w:rStyle w:val="aff9"/>
            <w:noProof/>
          </w:rPr>
          <w:t>3. Top 10 问题对象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_Toc232370528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30F3786" w14:textId="042C1989" w:rsidR="002F7A70" w:rsidRDefault="002F7A70">
      <w:pPr>
        <w:pStyle w:val="TOC2"/>
        <w:tabs>
          <w:tab w:val="right" w:leader="dot" w:pos="8630"/>
        </w:tabs>
        <w:rPr>
          <w:noProof/>
        </w:rPr>
      </w:pPr>
      <w:hyperlink w:anchor="_Toc232370529" w:history="1">
        <w:r w:rsidRPr="00655AFE">
          <w:rPr>
            <w:rStyle w:val="aff9"/>
            <w:noProof/>
          </w:rPr>
          <w:t>4. 结论与建议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_Toc232370529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5C10910" w14:textId="39D1EB05" w:rsidR="002E7A51" w:rsidRDefault="00000000">
      <w:r>
        <w:fldChar w:fldCharType="end"/>
      </w:r>
    </w:p>
    <w:p w14:paraId="69858A0B" w14:textId="77777777" w:rsidR="002E7A51" w:rsidRDefault="00000000">
      <w:r>
        <w:br w:type="page"/>
      </w: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2E7A51" w14:paraId="4C86D976" w14:textId="77777777">
        <w:trPr>
          <w:jc w:val="center"/>
        </w:trPr>
        <w:tc>
          <w:tcPr>
            <w:tcW w:w="4320" w:type="dxa"/>
            <w:shd w:val="clear" w:color="auto" w:fill="D9E2F3"/>
          </w:tcPr>
          <w:p w14:paraId="430DC307" w14:textId="77777777" w:rsidR="002E7A51" w:rsidRDefault="00000000">
            <w:r>
              <w:rPr>
                <w:b/>
              </w:rPr>
              <w:lastRenderedPageBreak/>
              <w:t>项目</w:t>
            </w:r>
          </w:p>
        </w:tc>
        <w:tc>
          <w:tcPr>
            <w:tcW w:w="4320" w:type="dxa"/>
            <w:shd w:val="clear" w:color="auto" w:fill="D9E2F3"/>
          </w:tcPr>
          <w:p w14:paraId="01FFC720" w14:textId="77777777" w:rsidR="002E7A51" w:rsidRDefault="00000000">
            <w:r>
              <w:rPr>
                <w:b/>
              </w:rPr>
              <w:t>内容</w:t>
            </w:r>
          </w:p>
        </w:tc>
      </w:tr>
      <w:tr w:rsidR="002E7A51" w14:paraId="15B0300D" w14:textId="77777777">
        <w:trPr>
          <w:jc w:val="center"/>
        </w:trPr>
        <w:tc>
          <w:tcPr>
            <w:tcW w:w="4320" w:type="dxa"/>
          </w:tcPr>
          <w:p w14:paraId="6C515E9B" w14:textId="77777777" w:rsidR="002E7A51" w:rsidRDefault="00000000">
            <w:r>
              <w:t>项目名称</w:t>
            </w:r>
          </w:p>
        </w:tc>
        <w:tc>
          <w:tcPr>
            <w:tcW w:w="4320" w:type="dxa"/>
          </w:tcPr>
          <w:p w14:paraId="08A74FE1" w14:textId="77777777" w:rsidR="002E7A51" w:rsidRDefault="00000000">
            <w:r>
              <w:t>阜康 S/4HANA 系统升级</w:t>
            </w:r>
          </w:p>
        </w:tc>
      </w:tr>
      <w:tr w:rsidR="002E7A51" w14:paraId="66805AEE" w14:textId="77777777">
        <w:trPr>
          <w:jc w:val="center"/>
        </w:trPr>
        <w:tc>
          <w:tcPr>
            <w:tcW w:w="4320" w:type="dxa"/>
          </w:tcPr>
          <w:p w14:paraId="233016E0" w14:textId="77777777" w:rsidR="002E7A51" w:rsidRDefault="00000000">
            <w:r>
              <w:t>扫描日期</w:t>
            </w:r>
          </w:p>
        </w:tc>
        <w:tc>
          <w:tcPr>
            <w:tcW w:w="4320" w:type="dxa"/>
          </w:tcPr>
          <w:p w14:paraId="06EA530A" w14:textId="77777777" w:rsidR="002E7A51" w:rsidRDefault="00000000">
            <w:r>
              <w:t>（填写实际日期）</w:t>
            </w:r>
          </w:p>
        </w:tc>
      </w:tr>
      <w:tr w:rsidR="002E7A51" w14:paraId="56705060" w14:textId="77777777">
        <w:trPr>
          <w:jc w:val="center"/>
        </w:trPr>
        <w:tc>
          <w:tcPr>
            <w:tcW w:w="4320" w:type="dxa"/>
          </w:tcPr>
          <w:p w14:paraId="652D546B" w14:textId="77777777" w:rsidR="002E7A51" w:rsidRDefault="00000000">
            <w:r>
              <w:t>扫描环境</w:t>
            </w:r>
          </w:p>
        </w:tc>
        <w:tc>
          <w:tcPr>
            <w:tcW w:w="4320" w:type="dxa"/>
          </w:tcPr>
          <w:p w14:paraId="170C85A9" w14:textId="77777777" w:rsidR="002E7A51" w:rsidRDefault="00000000">
            <w:r>
              <w:t>DEV / QA</w:t>
            </w:r>
          </w:p>
        </w:tc>
      </w:tr>
      <w:tr w:rsidR="002E7A51" w14:paraId="6202D6AD" w14:textId="77777777">
        <w:trPr>
          <w:jc w:val="center"/>
        </w:trPr>
        <w:tc>
          <w:tcPr>
            <w:tcW w:w="4320" w:type="dxa"/>
          </w:tcPr>
          <w:p w14:paraId="2DC8649E" w14:textId="77777777" w:rsidR="002E7A51" w:rsidRDefault="00000000">
            <w:r>
              <w:t>源版本</w:t>
            </w:r>
          </w:p>
        </w:tc>
        <w:tc>
          <w:tcPr>
            <w:tcW w:w="4320" w:type="dxa"/>
          </w:tcPr>
          <w:p w14:paraId="7BC8D0E5" w14:textId="77777777" w:rsidR="002E7A51" w:rsidRDefault="00000000">
            <w:r>
              <w:t>S/4HANA OP 1709</w:t>
            </w:r>
          </w:p>
        </w:tc>
      </w:tr>
      <w:tr w:rsidR="002E7A51" w14:paraId="2AF0BD94" w14:textId="77777777">
        <w:trPr>
          <w:jc w:val="center"/>
        </w:trPr>
        <w:tc>
          <w:tcPr>
            <w:tcW w:w="4320" w:type="dxa"/>
          </w:tcPr>
          <w:p w14:paraId="21F2A3DC" w14:textId="77777777" w:rsidR="002E7A51" w:rsidRDefault="00000000">
            <w:r>
              <w:t>目标版本</w:t>
            </w:r>
          </w:p>
        </w:tc>
        <w:tc>
          <w:tcPr>
            <w:tcW w:w="4320" w:type="dxa"/>
          </w:tcPr>
          <w:p w14:paraId="7484EFCF" w14:textId="77777777" w:rsidR="002E7A51" w:rsidRDefault="00000000">
            <w:r>
              <w:t>S/4HANA OP 2025</w:t>
            </w:r>
          </w:p>
        </w:tc>
      </w:tr>
    </w:tbl>
    <w:p w14:paraId="70A5A776" w14:textId="77777777" w:rsidR="002E7A51" w:rsidRDefault="00000000">
      <w:pPr>
        <w:pStyle w:val="21"/>
        <w:spacing w:before="120" w:after="60" w:line="320" w:lineRule="exact"/>
      </w:pPr>
      <w:bookmarkStart w:id="0" w:name="_Toc232370524"/>
      <w:r>
        <w:rPr>
          <w:rFonts w:ascii="微软雅黑" w:eastAsia="微软雅黑" w:hAnsi="微软雅黑"/>
        </w:rPr>
        <w:t>1. 扫描范围</w:t>
      </w:r>
      <w:bookmarkEnd w:id="0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2E7A51" w14:paraId="01E1373A" w14:textId="77777777">
        <w:trPr>
          <w:jc w:val="center"/>
        </w:trPr>
        <w:tc>
          <w:tcPr>
            <w:tcW w:w="2880" w:type="dxa"/>
            <w:shd w:val="clear" w:color="auto" w:fill="D9E2F3"/>
          </w:tcPr>
          <w:p w14:paraId="1E164BC3" w14:textId="77777777" w:rsidR="002E7A51" w:rsidRDefault="00000000">
            <w:r>
              <w:rPr>
                <w:b/>
              </w:rPr>
              <w:t>对象类型</w:t>
            </w:r>
          </w:p>
        </w:tc>
        <w:tc>
          <w:tcPr>
            <w:tcW w:w="2880" w:type="dxa"/>
            <w:shd w:val="clear" w:color="auto" w:fill="D9E2F3"/>
          </w:tcPr>
          <w:p w14:paraId="58652EE9" w14:textId="77777777" w:rsidR="002E7A51" w:rsidRDefault="00000000">
            <w:r>
              <w:rPr>
                <w:b/>
              </w:rPr>
              <w:t>数量</w:t>
            </w:r>
          </w:p>
        </w:tc>
        <w:tc>
          <w:tcPr>
            <w:tcW w:w="2880" w:type="dxa"/>
            <w:shd w:val="clear" w:color="auto" w:fill="D9E2F3"/>
          </w:tcPr>
          <w:p w14:paraId="3CC58DE4" w14:textId="77777777" w:rsidR="002E7A51" w:rsidRDefault="00000000">
            <w:r>
              <w:rPr>
                <w:b/>
              </w:rPr>
              <w:t>扫描状态</w:t>
            </w:r>
          </w:p>
        </w:tc>
      </w:tr>
      <w:tr w:rsidR="002E7A51" w14:paraId="255192DE" w14:textId="77777777">
        <w:trPr>
          <w:jc w:val="center"/>
        </w:trPr>
        <w:tc>
          <w:tcPr>
            <w:tcW w:w="2880" w:type="dxa"/>
          </w:tcPr>
          <w:p w14:paraId="381065EA" w14:textId="77777777" w:rsidR="002E7A51" w:rsidRDefault="00000000">
            <w:r>
              <w:t>ABAP程序（Report）</w:t>
            </w:r>
          </w:p>
        </w:tc>
        <w:tc>
          <w:tcPr>
            <w:tcW w:w="2880" w:type="dxa"/>
          </w:tcPr>
          <w:p w14:paraId="6822A48A" w14:textId="77777777" w:rsidR="002E7A51" w:rsidRDefault="00000000">
            <w:r>
              <w:t>212个（有效50-80个）</w:t>
            </w:r>
          </w:p>
        </w:tc>
        <w:tc>
          <w:tcPr>
            <w:tcW w:w="2880" w:type="dxa"/>
          </w:tcPr>
          <w:p w14:paraId="140F2D82" w14:textId="77777777" w:rsidR="002E7A51" w:rsidRDefault="00000000">
            <w:r>
              <w:t>□已扫描 / □未扫描</w:t>
            </w:r>
          </w:p>
        </w:tc>
      </w:tr>
      <w:tr w:rsidR="002E7A51" w14:paraId="719ADEA1" w14:textId="77777777">
        <w:trPr>
          <w:jc w:val="center"/>
        </w:trPr>
        <w:tc>
          <w:tcPr>
            <w:tcW w:w="2880" w:type="dxa"/>
          </w:tcPr>
          <w:p w14:paraId="457C22CB" w14:textId="77777777" w:rsidR="002E7A51" w:rsidRDefault="00000000">
            <w:r>
              <w:t>函数模块</w:t>
            </w:r>
          </w:p>
        </w:tc>
        <w:tc>
          <w:tcPr>
            <w:tcW w:w="2880" w:type="dxa"/>
          </w:tcPr>
          <w:p w14:paraId="464F9EE9" w14:textId="77777777" w:rsidR="002E7A51" w:rsidRDefault="00000000">
            <w:r>
              <w:t>146个</w:t>
            </w:r>
          </w:p>
        </w:tc>
        <w:tc>
          <w:tcPr>
            <w:tcW w:w="2880" w:type="dxa"/>
          </w:tcPr>
          <w:p w14:paraId="77903053" w14:textId="77777777" w:rsidR="002E7A51" w:rsidRDefault="00000000">
            <w:r>
              <w:t>□已扫描 / □未扫描</w:t>
            </w:r>
          </w:p>
        </w:tc>
      </w:tr>
      <w:tr w:rsidR="002E7A51" w14:paraId="46BD2665" w14:textId="77777777">
        <w:trPr>
          <w:jc w:val="center"/>
        </w:trPr>
        <w:tc>
          <w:tcPr>
            <w:tcW w:w="2880" w:type="dxa"/>
          </w:tcPr>
          <w:p w14:paraId="5D5BB7B4" w14:textId="77777777" w:rsidR="002E7A51" w:rsidRDefault="00000000">
            <w:r>
              <w:t>类/接口</w:t>
            </w:r>
          </w:p>
        </w:tc>
        <w:tc>
          <w:tcPr>
            <w:tcW w:w="2880" w:type="dxa"/>
          </w:tcPr>
          <w:p w14:paraId="22A35FEA" w14:textId="77777777" w:rsidR="002E7A51" w:rsidRDefault="00000000">
            <w:r>
              <w:t>54个</w:t>
            </w:r>
          </w:p>
        </w:tc>
        <w:tc>
          <w:tcPr>
            <w:tcW w:w="2880" w:type="dxa"/>
          </w:tcPr>
          <w:p w14:paraId="70A36095" w14:textId="77777777" w:rsidR="002E7A51" w:rsidRDefault="00000000">
            <w:r>
              <w:t>□已扫描 / □未扫描</w:t>
            </w:r>
          </w:p>
        </w:tc>
      </w:tr>
      <w:tr w:rsidR="002E7A51" w14:paraId="606A10A9" w14:textId="77777777">
        <w:trPr>
          <w:jc w:val="center"/>
        </w:trPr>
        <w:tc>
          <w:tcPr>
            <w:tcW w:w="2880" w:type="dxa"/>
          </w:tcPr>
          <w:p w14:paraId="6176CAAE" w14:textId="77777777" w:rsidR="002E7A51" w:rsidRDefault="00000000">
            <w:r>
              <w:t>增强/BAdI</w:t>
            </w:r>
          </w:p>
        </w:tc>
        <w:tc>
          <w:tcPr>
            <w:tcW w:w="2880" w:type="dxa"/>
          </w:tcPr>
          <w:p w14:paraId="254A54D2" w14:textId="77777777" w:rsidR="002E7A51" w:rsidRDefault="00000000">
            <w:r>
              <w:t>7个</w:t>
            </w:r>
          </w:p>
        </w:tc>
        <w:tc>
          <w:tcPr>
            <w:tcW w:w="2880" w:type="dxa"/>
          </w:tcPr>
          <w:p w14:paraId="2FA4CD70" w14:textId="77777777" w:rsidR="002E7A51" w:rsidRDefault="00000000">
            <w:r>
              <w:t>□已扫描 / □未扫描</w:t>
            </w:r>
          </w:p>
        </w:tc>
      </w:tr>
      <w:tr w:rsidR="002E7A51" w14:paraId="234E1C69" w14:textId="77777777">
        <w:trPr>
          <w:jc w:val="center"/>
        </w:trPr>
        <w:tc>
          <w:tcPr>
            <w:tcW w:w="2880" w:type="dxa"/>
          </w:tcPr>
          <w:p w14:paraId="600E0E77" w14:textId="77777777" w:rsidR="002E7A51" w:rsidRDefault="00000000">
            <w:r>
              <w:t>合计</w:t>
            </w:r>
          </w:p>
        </w:tc>
        <w:tc>
          <w:tcPr>
            <w:tcW w:w="2880" w:type="dxa"/>
          </w:tcPr>
          <w:p w14:paraId="164DDABA" w14:textId="77777777" w:rsidR="002E7A51" w:rsidRDefault="00000000">
            <w:r>
              <w:t>419个</w:t>
            </w:r>
          </w:p>
        </w:tc>
        <w:tc>
          <w:tcPr>
            <w:tcW w:w="2880" w:type="dxa"/>
          </w:tcPr>
          <w:p w14:paraId="43CCCFD6" w14:textId="77777777" w:rsidR="002E7A51" w:rsidRDefault="002E7A51"/>
        </w:tc>
      </w:tr>
    </w:tbl>
    <w:p w14:paraId="06A4AF8E" w14:textId="77777777" w:rsidR="002E7A51" w:rsidRDefault="00000000">
      <w:pPr>
        <w:pStyle w:val="21"/>
        <w:spacing w:before="120" w:after="60" w:line="320" w:lineRule="exact"/>
      </w:pPr>
      <w:bookmarkStart w:id="1" w:name="_Toc232370525"/>
      <w:r>
        <w:rPr>
          <w:rFonts w:ascii="微软雅黑" w:eastAsia="微软雅黑" w:hAnsi="微软雅黑"/>
        </w:rPr>
        <w:t>2. 扫描结果摘要</w:t>
      </w:r>
      <w:bookmarkEnd w:id="1"/>
    </w:p>
    <w:p w14:paraId="76EF9208" w14:textId="77777777" w:rsidR="002E7A51" w:rsidRDefault="00000000">
      <w:pPr>
        <w:pStyle w:val="31"/>
        <w:spacing w:before="80" w:after="40" w:line="300" w:lineRule="exact"/>
      </w:pPr>
      <w:bookmarkStart w:id="2" w:name="_Toc232370526"/>
      <w:r>
        <w:rPr>
          <w:rFonts w:ascii="微软雅黑" w:eastAsia="微软雅黑" w:hAnsi="微软雅黑"/>
        </w:rPr>
        <w:t>2.1 按严重级别统计</w:t>
      </w:r>
      <w:bookmarkEnd w:id="2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2E7A51" w14:paraId="04CE6411" w14:textId="77777777">
        <w:trPr>
          <w:jc w:val="center"/>
        </w:trPr>
        <w:tc>
          <w:tcPr>
            <w:tcW w:w="2160" w:type="dxa"/>
            <w:shd w:val="clear" w:color="auto" w:fill="D9E2F3"/>
          </w:tcPr>
          <w:p w14:paraId="5FC226A1" w14:textId="77777777" w:rsidR="002E7A51" w:rsidRDefault="00000000">
            <w:r>
              <w:rPr>
                <w:b/>
              </w:rPr>
              <w:t>严重级别</w:t>
            </w:r>
          </w:p>
        </w:tc>
        <w:tc>
          <w:tcPr>
            <w:tcW w:w="2160" w:type="dxa"/>
            <w:shd w:val="clear" w:color="auto" w:fill="D9E2F3"/>
          </w:tcPr>
          <w:p w14:paraId="3650D3B8" w14:textId="77777777" w:rsidR="002E7A51" w:rsidRDefault="00000000">
            <w:r>
              <w:rPr>
                <w:b/>
              </w:rPr>
              <w:t>数量</w:t>
            </w:r>
          </w:p>
        </w:tc>
        <w:tc>
          <w:tcPr>
            <w:tcW w:w="2160" w:type="dxa"/>
            <w:shd w:val="clear" w:color="auto" w:fill="D9E2F3"/>
          </w:tcPr>
          <w:p w14:paraId="55D6FC87" w14:textId="77777777" w:rsidR="002E7A51" w:rsidRDefault="00000000">
            <w:r>
              <w:rPr>
                <w:b/>
              </w:rPr>
              <w:t>占比</w:t>
            </w:r>
          </w:p>
        </w:tc>
        <w:tc>
          <w:tcPr>
            <w:tcW w:w="2160" w:type="dxa"/>
            <w:shd w:val="clear" w:color="auto" w:fill="D9E2F3"/>
          </w:tcPr>
          <w:p w14:paraId="33A2BA35" w14:textId="77777777" w:rsidR="002E7A51" w:rsidRDefault="00000000">
            <w:r>
              <w:rPr>
                <w:b/>
              </w:rPr>
              <w:t>说明</w:t>
            </w:r>
          </w:p>
        </w:tc>
      </w:tr>
      <w:tr w:rsidR="002E7A51" w14:paraId="64CBC62C" w14:textId="77777777">
        <w:trPr>
          <w:jc w:val="center"/>
        </w:trPr>
        <w:tc>
          <w:tcPr>
            <w:tcW w:w="2160" w:type="dxa"/>
          </w:tcPr>
          <w:p w14:paraId="7CE1875C" w14:textId="77777777" w:rsidR="002E7A51" w:rsidRDefault="00000000">
            <w:r>
              <w:t>红色（Error）</w:t>
            </w:r>
          </w:p>
        </w:tc>
        <w:tc>
          <w:tcPr>
            <w:tcW w:w="2160" w:type="dxa"/>
          </w:tcPr>
          <w:p w14:paraId="7312D48C" w14:textId="77777777" w:rsidR="002E7A51" w:rsidRDefault="002E7A51"/>
        </w:tc>
        <w:tc>
          <w:tcPr>
            <w:tcW w:w="2160" w:type="dxa"/>
          </w:tcPr>
          <w:p w14:paraId="3470F014" w14:textId="77777777" w:rsidR="002E7A51" w:rsidRDefault="002E7A51"/>
        </w:tc>
        <w:tc>
          <w:tcPr>
            <w:tcW w:w="2160" w:type="dxa"/>
          </w:tcPr>
          <w:p w14:paraId="6BB6F46C" w14:textId="77777777" w:rsidR="002E7A51" w:rsidRDefault="00000000">
            <w:r>
              <w:t>必须修复，阻塞升级</w:t>
            </w:r>
          </w:p>
        </w:tc>
      </w:tr>
      <w:tr w:rsidR="002E7A51" w14:paraId="5E8F33C5" w14:textId="77777777">
        <w:trPr>
          <w:jc w:val="center"/>
        </w:trPr>
        <w:tc>
          <w:tcPr>
            <w:tcW w:w="2160" w:type="dxa"/>
          </w:tcPr>
          <w:p w14:paraId="787E7866" w14:textId="77777777" w:rsidR="002E7A51" w:rsidRDefault="00000000">
            <w:r>
              <w:t>黄色（Warning）</w:t>
            </w:r>
          </w:p>
        </w:tc>
        <w:tc>
          <w:tcPr>
            <w:tcW w:w="2160" w:type="dxa"/>
          </w:tcPr>
          <w:p w14:paraId="26DDC8E8" w14:textId="77777777" w:rsidR="002E7A51" w:rsidRDefault="002E7A51"/>
        </w:tc>
        <w:tc>
          <w:tcPr>
            <w:tcW w:w="2160" w:type="dxa"/>
          </w:tcPr>
          <w:p w14:paraId="25713CD5" w14:textId="77777777" w:rsidR="002E7A51" w:rsidRDefault="002E7A51"/>
        </w:tc>
        <w:tc>
          <w:tcPr>
            <w:tcW w:w="2160" w:type="dxa"/>
          </w:tcPr>
          <w:p w14:paraId="043774F9" w14:textId="77777777" w:rsidR="002E7A51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建议修复，可能运行时问题</w:t>
            </w:r>
          </w:p>
        </w:tc>
      </w:tr>
      <w:tr w:rsidR="002E7A51" w14:paraId="0BC6BC7D" w14:textId="77777777">
        <w:trPr>
          <w:jc w:val="center"/>
        </w:trPr>
        <w:tc>
          <w:tcPr>
            <w:tcW w:w="2160" w:type="dxa"/>
          </w:tcPr>
          <w:p w14:paraId="36C1F910" w14:textId="77777777" w:rsidR="002E7A51" w:rsidRDefault="00000000">
            <w:r>
              <w:t>蓝色（Info）</w:t>
            </w:r>
          </w:p>
        </w:tc>
        <w:tc>
          <w:tcPr>
            <w:tcW w:w="2160" w:type="dxa"/>
          </w:tcPr>
          <w:p w14:paraId="4A7CB540" w14:textId="77777777" w:rsidR="002E7A51" w:rsidRDefault="002E7A51"/>
        </w:tc>
        <w:tc>
          <w:tcPr>
            <w:tcW w:w="2160" w:type="dxa"/>
          </w:tcPr>
          <w:p w14:paraId="2D423B4F" w14:textId="77777777" w:rsidR="002E7A51" w:rsidRDefault="002E7A51"/>
        </w:tc>
        <w:tc>
          <w:tcPr>
            <w:tcW w:w="2160" w:type="dxa"/>
          </w:tcPr>
          <w:p w14:paraId="60E9FE1E" w14:textId="77777777" w:rsidR="002E7A51" w:rsidRDefault="00000000">
            <w:r>
              <w:t>informational，可忽略</w:t>
            </w:r>
          </w:p>
        </w:tc>
      </w:tr>
      <w:tr w:rsidR="002E7A51" w14:paraId="48DB77D6" w14:textId="77777777">
        <w:trPr>
          <w:jc w:val="center"/>
        </w:trPr>
        <w:tc>
          <w:tcPr>
            <w:tcW w:w="2160" w:type="dxa"/>
          </w:tcPr>
          <w:p w14:paraId="6239B6FD" w14:textId="77777777" w:rsidR="002E7A51" w:rsidRDefault="00000000">
            <w:r>
              <w:t>绿色（OK）</w:t>
            </w:r>
          </w:p>
        </w:tc>
        <w:tc>
          <w:tcPr>
            <w:tcW w:w="2160" w:type="dxa"/>
          </w:tcPr>
          <w:p w14:paraId="5B2DEEDC" w14:textId="77777777" w:rsidR="002E7A51" w:rsidRDefault="002E7A51"/>
        </w:tc>
        <w:tc>
          <w:tcPr>
            <w:tcW w:w="2160" w:type="dxa"/>
          </w:tcPr>
          <w:p w14:paraId="0C315DCB" w14:textId="77777777" w:rsidR="002E7A51" w:rsidRDefault="002E7A51"/>
        </w:tc>
        <w:tc>
          <w:tcPr>
            <w:tcW w:w="2160" w:type="dxa"/>
          </w:tcPr>
          <w:p w14:paraId="5CE7EF7D" w14:textId="77777777" w:rsidR="002E7A51" w:rsidRDefault="00000000">
            <w:r>
              <w:t>无需处理</w:t>
            </w:r>
          </w:p>
        </w:tc>
      </w:tr>
      <w:tr w:rsidR="002E7A51" w14:paraId="5FA0D4CB" w14:textId="77777777">
        <w:trPr>
          <w:jc w:val="center"/>
        </w:trPr>
        <w:tc>
          <w:tcPr>
            <w:tcW w:w="2160" w:type="dxa"/>
          </w:tcPr>
          <w:p w14:paraId="26911606" w14:textId="77777777" w:rsidR="002E7A51" w:rsidRDefault="00000000">
            <w:r>
              <w:t>合计</w:t>
            </w:r>
          </w:p>
        </w:tc>
        <w:tc>
          <w:tcPr>
            <w:tcW w:w="2160" w:type="dxa"/>
          </w:tcPr>
          <w:p w14:paraId="2706B062" w14:textId="77777777" w:rsidR="002E7A51" w:rsidRDefault="002E7A51"/>
        </w:tc>
        <w:tc>
          <w:tcPr>
            <w:tcW w:w="2160" w:type="dxa"/>
          </w:tcPr>
          <w:p w14:paraId="46A96F07" w14:textId="77777777" w:rsidR="002E7A51" w:rsidRDefault="002E7A51"/>
        </w:tc>
        <w:tc>
          <w:tcPr>
            <w:tcW w:w="2160" w:type="dxa"/>
          </w:tcPr>
          <w:p w14:paraId="6D1527B2" w14:textId="77777777" w:rsidR="002E7A51" w:rsidRDefault="002E7A51"/>
        </w:tc>
      </w:tr>
    </w:tbl>
    <w:p w14:paraId="381056C6" w14:textId="77777777" w:rsidR="002E7A51" w:rsidRDefault="00000000">
      <w:pPr>
        <w:pStyle w:val="31"/>
        <w:spacing w:before="80" w:after="40" w:line="300" w:lineRule="exact"/>
      </w:pPr>
      <w:bookmarkStart w:id="3" w:name="_Toc232370527"/>
      <w:r>
        <w:rPr>
          <w:rFonts w:ascii="微软雅黑" w:eastAsia="微软雅黑" w:hAnsi="微软雅黑"/>
        </w:rPr>
        <w:t>2.2 按对象类型统计</w:t>
      </w:r>
      <w:bookmarkEnd w:id="3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2E7A51" w14:paraId="65C2632D" w14:textId="77777777">
        <w:trPr>
          <w:jc w:val="center"/>
        </w:trPr>
        <w:tc>
          <w:tcPr>
            <w:tcW w:w="1440" w:type="dxa"/>
            <w:shd w:val="clear" w:color="auto" w:fill="D9E2F3"/>
          </w:tcPr>
          <w:p w14:paraId="65DDBA67" w14:textId="77777777" w:rsidR="002E7A51" w:rsidRDefault="00000000">
            <w:r>
              <w:rPr>
                <w:b/>
              </w:rPr>
              <w:t>对象类型</w:t>
            </w:r>
          </w:p>
        </w:tc>
        <w:tc>
          <w:tcPr>
            <w:tcW w:w="1440" w:type="dxa"/>
            <w:shd w:val="clear" w:color="auto" w:fill="D9E2F3"/>
          </w:tcPr>
          <w:p w14:paraId="0644DE68" w14:textId="77777777" w:rsidR="002E7A51" w:rsidRDefault="00000000">
            <w:r>
              <w:rPr>
                <w:b/>
              </w:rPr>
              <w:t>总数</w:t>
            </w:r>
          </w:p>
        </w:tc>
        <w:tc>
          <w:tcPr>
            <w:tcW w:w="1440" w:type="dxa"/>
            <w:shd w:val="clear" w:color="auto" w:fill="D9E2F3"/>
          </w:tcPr>
          <w:p w14:paraId="1B14FF38" w14:textId="77777777" w:rsidR="002E7A51" w:rsidRDefault="00000000">
            <w:r>
              <w:rPr>
                <w:b/>
              </w:rPr>
              <w:t>Error</w:t>
            </w:r>
          </w:p>
        </w:tc>
        <w:tc>
          <w:tcPr>
            <w:tcW w:w="1440" w:type="dxa"/>
            <w:shd w:val="clear" w:color="auto" w:fill="D9E2F3"/>
          </w:tcPr>
          <w:p w14:paraId="0F8FCD1B" w14:textId="77777777" w:rsidR="002E7A51" w:rsidRDefault="00000000">
            <w:r>
              <w:rPr>
                <w:b/>
              </w:rPr>
              <w:t>Warning</w:t>
            </w:r>
          </w:p>
        </w:tc>
        <w:tc>
          <w:tcPr>
            <w:tcW w:w="1440" w:type="dxa"/>
            <w:shd w:val="clear" w:color="auto" w:fill="D9E2F3"/>
          </w:tcPr>
          <w:p w14:paraId="1ABC3C68" w14:textId="77777777" w:rsidR="002E7A51" w:rsidRDefault="00000000">
            <w:r>
              <w:rPr>
                <w:b/>
              </w:rPr>
              <w:t>Info</w:t>
            </w:r>
          </w:p>
        </w:tc>
        <w:tc>
          <w:tcPr>
            <w:tcW w:w="1440" w:type="dxa"/>
            <w:shd w:val="clear" w:color="auto" w:fill="D9E2F3"/>
          </w:tcPr>
          <w:p w14:paraId="42663314" w14:textId="77777777" w:rsidR="002E7A51" w:rsidRDefault="00000000">
            <w:r>
              <w:rPr>
                <w:b/>
              </w:rPr>
              <w:t>需修复</w:t>
            </w:r>
          </w:p>
        </w:tc>
      </w:tr>
      <w:tr w:rsidR="002E7A51" w14:paraId="21CEC535" w14:textId="77777777">
        <w:trPr>
          <w:jc w:val="center"/>
        </w:trPr>
        <w:tc>
          <w:tcPr>
            <w:tcW w:w="1440" w:type="dxa"/>
          </w:tcPr>
          <w:p w14:paraId="6D63982D" w14:textId="77777777" w:rsidR="002E7A51" w:rsidRDefault="00000000">
            <w:r>
              <w:t>ABAP程序</w:t>
            </w:r>
          </w:p>
        </w:tc>
        <w:tc>
          <w:tcPr>
            <w:tcW w:w="1440" w:type="dxa"/>
          </w:tcPr>
          <w:p w14:paraId="20D1E698" w14:textId="77777777" w:rsidR="002E7A51" w:rsidRDefault="002E7A51"/>
        </w:tc>
        <w:tc>
          <w:tcPr>
            <w:tcW w:w="1440" w:type="dxa"/>
          </w:tcPr>
          <w:p w14:paraId="2F880C98" w14:textId="77777777" w:rsidR="002E7A51" w:rsidRDefault="002E7A51"/>
        </w:tc>
        <w:tc>
          <w:tcPr>
            <w:tcW w:w="1440" w:type="dxa"/>
          </w:tcPr>
          <w:p w14:paraId="1157DF9D" w14:textId="77777777" w:rsidR="002E7A51" w:rsidRDefault="002E7A51"/>
        </w:tc>
        <w:tc>
          <w:tcPr>
            <w:tcW w:w="1440" w:type="dxa"/>
          </w:tcPr>
          <w:p w14:paraId="732A4CF1" w14:textId="77777777" w:rsidR="002E7A51" w:rsidRDefault="002E7A51"/>
        </w:tc>
        <w:tc>
          <w:tcPr>
            <w:tcW w:w="1440" w:type="dxa"/>
          </w:tcPr>
          <w:p w14:paraId="38D6C19F" w14:textId="77777777" w:rsidR="002E7A51" w:rsidRDefault="002E7A51"/>
        </w:tc>
      </w:tr>
      <w:tr w:rsidR="002E7A51" w14:paraId="4B03AFA6" w14:textId="77777777">
        <w:trPr>
          <w:jc w:val="center"/>
        </w:trPr>
        <w:tc>
          <w:tcPr>
            <w:tcW w:w="1440" w:type="dxa"/>
          </w:tcPr>
          <w:p w14:paraId="147050EE" w14:textId="77777777" w:rsidR="002E7A51" w:rsidRDefault="00000000">
            <w:r>
              <w:t>函数模块</w:t>
            </w:r>
          </w:p>
        </w:tc>
        <w:tc>
          <w:tcPr>
            <w:tcW w:w="1440" w:type="dxa"/>
          </w:tcPr>
          <w:p w14:paraId="33DD89A9" w14:textId="77777777" w:rsidR="002E7A51" w:rsidRDefault="002E7A51"/>
        </w:tc>
        <w:tc>
          <w:tcPr>
            <w:tcW w:w="1440" w:type="dxa"/>
          </w:tcPr>
          <w:p w14:paraId="54F6F202" w14:textId="77777777" w:rsidR="002E7A51" w:rsidRDefault="002E7A51"/>
        </w:tc>
        <w:tc>
          <w:tcPr>
            <w:tcW w:w="1440" w:type="dxa"/>
          </w:tcPr>
          <w:p w14:paraId="20AF19DC" w14:textId="77777777" w:rsidR="002E7A51" w:rsidRDefault="002E7A51"/>
        </w:tc>
        <w:tc>
          <w:tcPr>
            <w:tcW w:w="1440" w:type="dxa"/>
          </w:tcPr>
          <w:p w14:paraId="787FCC4F" w14:textId="77777777" w:rsidR="002E7A51" w:rsidRDefault="002E7A51"/>
        </w:tc>
        <w:tc>
          <w:tcPr>
            <w:tcW w:w="1440" w:type="dxa"/>
          </w:tcPr>
          <w:p w14:paraId="59CDE62A" w14:textId="77777777" w:rsidR="002E7A51" w:rsidRDefault="002E7A51"/>
        </w:tc>
      </w:tr>
      <w:tr w:rsidR="002E7A51" w14:paraId="363182FF" w14:textId="77777777">
        <w:trPr>
          <w:jc w:val="center"/>
        </w:trPr>
        <w:tc>
          <w:tcPr>
            <w:tcW w:w="1440" w:type="dxa"/>
          </w:tcPr>
          <w:p w14:paraId="67765DB3" w14:textId="77777777" w:rsidR="002E7A51" w:rsidRDefault="00000000">
            <w:r>
              <w:t>类/接口</w:t>
            </w:r>
          </w:p>
        </w:tc>
        <w:tc>
          <w:tcPr>
            <w:tcW w:w="1440" w:type="dxa"/>
          </w:tcPr>
          <w:p w14:paraId="42F59988" w14:textId="77777777" w:rsidR="002E7A51" w:rsidRDefault="002E7A51"/>
        </w:tc>
        <w:tc>
          <w:tcPr>
            <w:tcW w:w="1440" w:type="dxa"/>
          </w:tcPr>
          <w:p w14:paraId="630FD9C2" w14:textId="77777777" w:rsidR="002E7A51" w:rsidRDefault="002E7A51"/>
        </w:tc>
        <w:tc>
          <w:tcPr>
            <w:tcW w:w="1440" w:type="dxa"/>
          </w:tcPr>
          <w:p w14:paraId="7221E222" w14:textId="77777777" w:rsidR="002E7A51" w:rsidRDefault="002E7A51"/>
        </w:tc>
        <w:tc>
          <w:tcPr>
            <w:tcW w:w="1440" w:type="dxa"/>
          </w:tcPr>
          <w:p w14:paraId="18ED1975" w14:textId="77777777" w:rsidR="002E7A51" w:rsidRDefault="002E7A51"/>
        </w:tc>
        <w:tc>
          <w:tcPr>
            <w:tcW w:w="1440" w:type="dxa"/>
          </w:tcPr>
          <w:p w14:paraId="5AF64E95" w14:textId="77777777" w:rsidR="002E7A51" w:rsidRDefault="002E7A51"/>
        </w:tc>
      </w:tr>
      <w:tr w:rsidR="002E7A51" w14:paraId="77EDC0BF" w14:textId="77777777">
        <w:trPr>
          <w:jc w:val="center"/>
        </w:trPr>
        <w:tc>
          <w:tcPr>
            <w:tcW w:w="1440" w:type="dxa"/>
          </w:tcPr>
          <w:p w14:paraId="247B3473" w14:textId="77777777" w:rsidR="002E7A51" w:rsidRDefault="00000000">
            <w:r>
              <w:t>增强/BAdI</w:t>
            </w:r>
          </w:p>
        </w:tc>
        <w:tc>
          <w:tcPr>
            <w:tcW w:w="1440" w:type="dxa"/>
          </w:tcPr>
          <w:p w14:paraId="2597E204" w14:textId="77777777" w:rsidR="002E7A51" w:rsidRDefault="002E7A51"/>
        </w:tc>
        <w:tc>
          <w:tcPr>
            <w:tcW w:w="1440" w:type="dxa"/>
          </w:tcPr>
          <w:p w14:paraId="4EC67CCF" w14:textId="77777777" w:rsidR="002E7A51" w:rsidRDefault="002E7A51"/>
        </w:tc>
        <w:tc>
          <w:tcPr>
            <w:tcW w:w="1440" w:type="dxa"/>
          </w:tcPr>
          <w:p w14:paraId="2FAEE45F" w14:textId="77777777" w:rsidR="002E7A51" w:rsidRDefault="002E7A51"/>
        </w:tc>
        <w:tc>
          <w:tcPr>
            <w:tcW w:w="1440" w:type="dxa"/>
          </w:tcPr>
          <w:p w14:paraId="637BDBD0" w14:textId="77777777" w:rsidR="002E7A51" w:rsidRDefault="002E7A51"/>
        </w:tc>
        <w:tc>
          <w:tcPr>
            <w:tcW w:w="1440" w:type="dxa"/>
          </w:tcPr>
          <w:p w14:paraId="21ACA975" w14:textId="77777777" w:rsidR="002E7A51" w:rsidRDefault="002E7A51"/>
        </w:tc>
      </w:tr>
      <w:tr w:rsidR="002E7A51" w14:paraId="1EFF9B93" w14:textId="77777777">
        <w:trPr>
          <w:jc w:val="center"/>
        </w:trPr>
        <w:tc>
          <w:tcPr>
            <w:tcW w:w="1440" w:type="dxa"/>
          </w:tcPr>
          <w:p w14:paraId="77085805" w14:textId="77777777" w:rsidR="002E7A51" w:rsidRDefault="00000000">
            <w:r>
              <w:t>合计</w:t>
            </w:r>
          </w:p>
        </w:tc>
        <w:tc>
          <w:tcPr>
            <w:tcW w:w="1440" w:type="dxa"/>
          </w:tcPr>
          <w:p w14:paraId="1625A2BE" w14:textId="77777777" w:rsidR="002E7A51" w:rsidRDefault="002E7A51"/>
        </w:tc>
        <w:tc>
          <w:tcPr>
            <w:tcW w:w="1440" w:type="dxa"/>
          </w:tcPr>
          <w:p w14:paraId="3CE10E4B" w14:textId="77777777" w:rsidR="002E7A51" w:rsidRDefault="002E7A51"/>
        </w:tc>
        <w:tc>
          <w:tcPr>
            <w:tcW w:w="1440" w:type="dxa"/>
          </w:tcPr>
          <w:p w14:paraId="20EE20B9" w14:textId="77777777" w:rsidR="002E7A51" w:rsidRDefault="002E7A51"/>
        </w:tc>
        <w:tc>
          <w:tcPr>
            <w:tcW w:w="1440" w:type="dxa"/>
          </w:tcPr>
          <w:p w14:paraId="6A6A2C00" w14:textId="77777777" w:rsidR="002E7A51" w:rsidRDefault="002E7A51"/>
        </w:tc>
        <w:tc>
          <w:tcPr>
            <w:tcW w:w="1440" w:type="dxa"/>
          </w:tcPr>
          <w:p w14:paraId="0626F131" w14:textId="77777777" w:rsidR="002E7A51" w:rsidRDefault="002E7A51"/>
        </w:tc>
      </w:tr>
    </w:tbl>
    <w:p w14:paraId="4F0027C6" w14:textId="77777777" w:rsidR="002E7A51" w:rsidRDefault="00000000">
      <w:pPr>
        <w:pStyle w:val="21"/>
        <w:spacing w:before="120" w:after="60" w:line="320" w:lineRule="exact"/>
      </w:pPr>
      <w:bookmarkStart w:id="4" w:name="_Toc232370528"/>
      <w:r>
        <w:rPr>
          <w:rFonts w:ascii="微软雅黑" w:eastAsia="微软雅黑" w:hAnsi="微软雅黑"/>
        </w:rPr>
        <w:t>3. Top 10 问题对象</w:t>
      </w:r>
      <w:bookmarkEnd w:id="4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2E7A51" w14:paraId="4EEBF02E" w14:textId="77777777">
        <w:trPr>
          <w:jc w:val="center"/>
        </w:trPr>
        <w:tc>
          <w:tcPr>
            <w:tcW w:w="1440" w:type="dxa"/>
            <w:shd w:val="clear" w:color="auto" w:fill="D9E2F3"/>
          </w:tcPr>
          <w:p w14:paraId="5402BACF" w14:textId="77777777" w:rsidR="002E7A51" w:rsidRDefault="00000000">
            <w:r>
              <w:rPr>
                <w:b/>
              </w:rPr>
              <w:t>序号</w:t>
            </w:r>
          </w:p>
        </w:tc>
        <w:tc>
          <w:tcPr>
            <w:tcW w:w="1440" w:type="dxa"/>
            <w:shd w:val="clear" w:color="auto" w:fill="D9E2F3"/>
          </w:tcPr>
          <w:p w14:paraId="07C575EA" w14:textId="77777777" w:rsidR="002E7A51" w:rsidRDefault="00000000">
            <w:r>
              <w:rPr>
                <w:b/>
              </w:rPr>
              <w:t>对象名</w:t>
            </w:r>
          </w:p>
        </w:tc>
        <w:tc>
          <w:tcPr>
            <w:tcW w:w="1440" w:type="dxa"/>
            <w:shd w:val="clear" w:color="auto" w:fill="D9E2F3"/>
          </w:tcPr>
          <w:p w14:paraId="3D4935E6" w14:textId="77777777" w:rsidR="002E7A51" w:rsidRDefault="00000000">
            <w:r>
              <w:rPr>
                <w:b/>
              </w:rPr>
              <w:t>对象类型</w:t>
            </w:r>
          </w:p>
        </w:tc>
        <w:tc>
          <w:tcPr>
            <w:tcW w:w="1440" w:type="dxa"/>
            <w:shd w:val="clear" w:color="auto" w:fill="D9E2F3"/>
          </w:tcPr>
          <w:p w14:paraId="3CA5929E" w14:textId="77777777" w:rsidR="002E7A51" w:rsidRDefault="00000000">
            <w:r>
              <w:rPr>
                <w:b/>
              </w:rPr>
              <w:t>严重级别</w:t>
            </w:r>
          </w:p>
        </w:tc>
        <w:tc>
          <w:tcPr>
            <w:tcW w:w="1440" w:type="dxa"/>
            <w:shd w:val="clear" w:color="auto" w:fill="D9E2F3"/>
          </w:tcPr>
          <w:p w14:paraId="36F69DFA" w14:textId="77777777" w:rsidR="002E7A51" w:rsidRDefault="00000000">
            <w:r>
              <w:rPr>
                <w:b/>
              </w:rPr>
              <w:t>问题描述</w:t>
            </w:r>
          </w:p>
        </w:tc>
        <w:tc>
          <w:tcPr>
            <w:tcW w:w="1440" w:type="dxa"/>
            <w:shd w:val="clear" w:color="auto" w:fill="D9E2F3"/>
          </w:tcPr>
          <w:p w14:paraId="2E174CD9" w14:textId="77777777" w:rsidR="002E7A51" w:rsidRDefault="00000000">
            <w:r>
              <w:rPr>
                <w:b/>
              </w:rPr>
              <w:t>预估修复工时</w:t>
            </w:r>
          </w:p>
        </w:tc>
      </w:tr>
      <w:tr w:rsidR="002E7A51" w14:paraId="7B144047" w14:textId="77777777">
        <w:trPr>
          <w:jc w:val="center"/>
        </w:trPr>
        <w:tc>
          <w:tcPr>
            <w:tcW w:w="1440" w:type="dxa"/>
          </w:tcPr>
          <w:p w14:paraId="4C69FC43" w14:textId="77777777" w:rsidR="002E7A51" w:rsidRDefault="00000000">
            <w:r>
              <w:t>1</w:t>
            </w:r>
          </w:p>
        </w:tc>
        <w:tc>
          <w:tcPr>
            <w:tcW w:w="1440" w:type="dxa"/>
          </w:tcPr>
          <w:p w14:paraId="18FF713B" w14:textId="77777777" w:rsidR="002E7A51" w:rsidRDefault="002E7A51"/>
        </w:tc>
        <w:tc>
          <w:tcPr>
            <w:tcW w:w="1440" w:type="dxa"/>
          </w:tcPr>
          <w:p w14:paraId="1AA7A493" w14:textId="77777777" w:rsidR="002E7A51" w:rsidRDefault="002E7A51"/>
        </w:tc>
        <w:tc>
          <w:tcPr>
            <w:tcW w:w="1440" w:type="dxa"/>
          </w:tcPr>
          <w:p w14:paraId="2C616176" w14:textId="77777777" w:rsidR="002E7A51" w:rsidRDefault="002E7A51"/>
        </w:tc>
        <w:tc>
          <w:tcPr>
            <w:tcW w:w="1440" w:type="dxa"/>
          </w:tcPr>
          <w:p w14:paraId="2EE4BF57" w14:textId="77777777" w:rsidR="002E7A51" w:rsidRDefault="002E7A51"/>
        </w:tc>
        <w:tc>
          <w:tcPr>
            <w:tcW w:w="1440" w:type="dxa"/>
          </w:tcPr>
          <w:p w14:paraId="188D2D6C" w14:textId="77777777" w:rsidR="002E7A51" w:rsidRDefault="002E7A51"/>
        </w:tc>
      </w:tr>
      <w:tr w:rsidR="002E7A51" w14:paraId="5D28B48D" w14:textId="77777777">
        <w:trPr>
          <w:jc w:val="center"/>
        </w:trPr>
        <w:tc>
          <w:tcPr>
            <w:tcW w:w="1440" w:type="dxa"/>
          </w:tcPr>
          <w:p w14:paraId="52F2DEE6" w14:textId="77777777" w:rsidR="002E7A51" w:rsidRDefault="00000000">
            <w:r>
              <w:t>2</w:t>
            </w:r>
          </w:p>
        </w:tc>
        <w:tc>
          <w:tcPr>
            <w:tcW w:w="1440" w:type="dxa"/>
          </w:tcPr>
          <w:p w14:paraId="4A5E082D" w14:textId="77777777" w:rsidR="002E7A51" w:rsidRDefault="002E7A51"/>
        </w:tc>
        <w:tc>
          <w:tcPr>
            <w:tcW w:w="1440" w:type="dxa"/>
          </w:tcPr>
          <w:p w14:paraId="146C9266" w14:textId="77777777" w:rsidR="002E7A51" w:rsidRDefault="002E7A51"/>
        </w:tc>
        <w:tc>
          <w:tcPr>
            <w:tcW w:w="1440" w:type="dxa"/>
          </w:tcPr>
          <w:p w14:paraId="243903AF" w14:textId="77777777" w:rsidR="002E7A51" w:rsidRDefault="002E7A51"/>
        </w:tc>
        <w:tc>
          <w:tcPr>
            <w:tcW w:w="1440" w:type="dxa"/>
          </w:tcPr>
          <w:p w14:paraId="3A4F25FE" w14:textId="77777777" w:rsidR="002E7A51" w:rsidRDefault="002E7A51"/>
        </w:tc>
        <w:tc>
          <w:tcPr>
            <w:tcW w:w="1440" w:type="dxa"/>
          </w:tcPr>
          <w:p w14:paraId="09715DD0" w14:textId="77777777" w:rsidR="002E7A51" w:rsidRDefault="002E7A51"/>
        </w:tc>
      </w:tr>
      <w:tr w:rsidR="002E7A51" w14:paraId="47606434" w14:textId="77777777">
        <w:trPr>
          <w:jc w:val="center"/>
        </w:trPr>
        <w:tc>
          <w:tcPr>
            <w:tcW w:w="1440" w:type="dxa"/>
          </w:tcPr>
          <w:p w14:paraId="7DA363B4" w14:textId="77777777" w:rsidR="002E7A51" w:rsidRDefault="00000000">
            <w:r>
              <w:t>3</w:t>
            </w:r>
          </w:p>
        </w:tc>
        <w:tc>
          <w:tcPr>
            <w:tcW w:w="1440" w:type="dxa"/>
          </w:tcPr>
          <w:p w14:paraId="0034F278" w14:textId="77777777" w:rsidR="002E7A51" w:rsidRDefault="002E7A51"/>
        </w:tc>
        <w:tc>
          <w:tcPr>
            <w:tcW w:w="1440" w:type="dxa"/>
          </w:tcPr>
          <w:p w14:paraId="0A46A5A9" w14:textId="77777777" w:rsidR="002E7A51" w:rsidRDefault="002E7A51"/>
        </w:tc>
        <w:tc>
          <w:tcPr>
            <w:tcW w:w="1440" w:type="dxa"/>
          </w:tcPr>
          <w:p w14:paraId="534E037C" w14:textId="77777777" w:rsidR="002E7A51" w:rsidRDefault="002E7A51"/>
        </w:tc>
        <w:tc>
          <w:tcPr>
            <w:tcW w:w="1440" w:type="dxa"/>
          </w:tcPr>
          <w:p w14:paraId="72E89203" w14:textId="77777777" w:rsidR="002E7A51" w:rsidRDefault="002E7A51"/>
        </w:tc>
        <w:tc>
          <w:tcPr>
            <w:tcW w:w="1440" w:type="dxa"/>
          </w:tcPr>
          <w:p w14:paraId="5F36762C" w14:textId="77777777" w:rsidR="002E7A51" w:rsidRDefault="002E7A51"/>
        </w:tc>
      </w:tr>
      <w:tr w:rsidR="002E7A51" w14:paraId="62A091DF" w14:textId="77777777">
        <w:trPr>
          <w:jc w:val="center"/>
        </w:trPr>
        <w:tc>
          <w:tcPr>
            <w:tcW w:w="1440" w:type="dxa"/>
          </w:tcPr>
          <w:p w14:paraId="57F10025" w14:textId="77777777" w:rsidR="002E7A51" w:rsidRDefault="00000000">
            <w:r>
              <w:t>4</w:t>
            </w:r>
          </w:p>
        </w:tc>
        <w:tc>
          <w:tcPr>
            <w:tcW w:w="1440" w:type="dxa"/>
          </w:tcPr>
          <w:p w14:paraId="539F82CD" w14:textId="77777777" w:rsidR="002E7A51" w:rsidRDefault="002E7A51"/>
        </w:tc>
        <w:tc>
          <w:tcPr>
            <w:tcW w:w="1440" w:type="dxa"/>
          </w:tcPr>
          <w:p w14:paraId="2969D9E0" w14:textId="77777777" w:rsidR="002E7A51" w:rsidRDefault="002E7A51"/>
        </w:tc>
        <w:tc>
          <w:tcPr>
            <w:tcW w:w="1440" w:type="dxa"/>
          </w:tcPr>
          <w:p w14:paraId="5CD83353" w14:textId="77777777" w:rsidR="002E7A51" w:rsidRDefault="002E7A51"/>
        </w:tc>
        <w:tc>
          <w:tcPr>
            <w:tcW w:w="1440" w:type="dxa"/>
          </w:tcPr>
          <w:p w14:paraId="6D35E5E5" w14:textId="77777777" w:rsidR="002E7A51" w:rsidRDefault="002E7A51"/>
        </w:tc>
        <w:tc>
          <w:tcPr>
            <w:tcW w:w="1440" w:type="dxa"/>
          </w:tcPr>
          <w:p w14:paraId="47C16DDD" w14:textId="77777777" w:rsidR="002E7A51" w:rsidRDefault="002E7A51"/>
        </w:tc>
      </w:tr>
      <w:tr w:rsidR="002E7A51" w14:paraId="0AC82028" w14:textId="77777777">
        <w:trPr>
          <w:jc w:val="center"/>
        </w:trPr>
        <w:tc>
          <w:tcPr>
            <w:tcW w:w="1440" w:type="dxa"/>
          </w:tcPr>
          <w:p w14:paraId="45090901" w14:textId="77777777" w:rsidR="002E7A51" w:rsidRDefault="00000000">
            <w:r>
              <w:lastRenderedPageBreak/>
              <w:t>5</w:t>
            </w:r>
          </w:p>
        </w:tc>
        <w:tc>
          <w:tcPr>
            <w:tcW w:w="1440" w:type="dxa"/>
          </w:tcPr>
          <w:p w14:paraId="06AB41E9" w14:textId="77777777" w:rsidR="002E7A51" w:rsidRDefault="002E7A51"/>
        </w:tc>
        <w:tc>
          <w:tcPr>
            <w:tcW w:w="1440" w:type="dxa"/>
          </w:tcPr>
          <w:p w14:paraId="730C3340" w14:textId="77777777" w:rsidR="002E7A51" w:rsidRDefault="002E7A51"/>
        </w:tc>
        <w:tc>
          <w:tcPr>
            <w:tcW w:w="1440" w:type="dxa"/>
          </w:tcPr>
          <w:p w14:paraId="36171384" w14:textId="77777777" w:rsidR="002E7A51" w:rsidRDefault="002E7A51"/>
        </w:tc>
        <w:tc>
          <w:tcPr>
            <w:tcW w:w="1440" w:type="dxa"/>
          </w:tcPr>
          <w:p w14:paraId="2E546CC5" w14:textId="77777777" w:rsidR="002E7A51" w:rsidRDefault="002E7A51"/>
        </w:tc>
        <w:tc>
          <w:tcPr>
            <w:tcW w:w="1440" w:type="dxa"/>
          </w:tcPr>
          <w:p w14:paraId="77DD95C8" w14:textId="77777777" w:rsidR="002E7A51" w:rsidRDefault="002E7A51"/>
        </w:tc>
      </w:tr>
      <w:tr w:rsidR="002E7A51" w14:paraId="428EAE26" w14:textId="77777777">
        <w:trPr>
          <w:jc w:val="center"/>
        </w:trPr>
        <w:tc>
          <w:tcPr>
            <w:tcW w:w="1440" w:type="dxa"/>
          </w:tcPr>
          <w:p w14:paraId="3A8653CE" w14:textId="77777777" w:rsidR="002E7A51" w:rsidRDefault="00000000">
            <w:r>
              <w:t>6</w:t>
            </w:r>
          </w:p>
        </w:tc>
        <w:tc>
          <w:tcPr>
            <w:tcW w:w="1440" w:type="dxa"/>
          </w:tcPr>
          <w:p w14:paraId="4E49E54B" w14:textId="77777777" w:rsidR="002E7A51" w:rsidRDefault="002E7A51"/>
        </w:tc>
        <w:tc>
          <w:tcPr>
            <w:tcW w:w="1440" w:type="dxa"/>
          </w:tcPr>
          <w:p w14:paraId="03EE57D3" w14:textId="77777777" w:rsidR="002E7A51" w:rsidRDefault="002E7A51"/>
        </w:tc>
        <w:tc>
          <w:tcPr>
            <w:tcW w:w="1440" w:type="dxa"/>
          </w:tcPr>
          <w:p w14:paraId="69ABEA81" w14:textId="77777777" w:rsidR="002E7A51" w:rsidRDefault="002E7A51"/>
        </w:tc>
        <w:tc>
          <w:tcPr>
            <w:tcW w:w="1440" w:type="dxa"/>
          </w:tcPr>
          <w:p w14:paraId="03504131" w14:textId="77777777" w:rsidR="002E7A51" w:rsidRDefault="002E7A51"/>
        </w:tc>
        <w:tc>
          <w:tcPr>
            <w:tcW w:w="1440" w:type="dxa"/>
          </w:tcPr>
          <w:p w14:paraId="38E19E9D" w14:textId="77777777" w:rsidR="002E7A51" w:rsidRDefault="002E7A51"/>
        </w:tc>
      </w:tr>
      <w:tr w:rsidR="002E7A51" w14:paraId="13F4D351" w14:textId="77777777">
        <w:trPr>
          <w:jc w:val="center"/>
        </w:trPr>
        <w:tc>
          <w:tcPr>
            <w:tcW w:w="1440" w:type="dxa"/>
          </w:tcPr>
          <w:p w14:paraId="76BBD2B9" w14:textId="77777777" w:rsidR="002E7A51" w:rsidRDefault="00000000">
            <w:r>
              <w:t>7</w:t>
            </w:r>
          </w:p>
        </w:tc>
        <w:tc>
          <w:tcPr>
            <w:tcW w:w="1440" w:type="dxa"/>
          </w:tcPr>
          <w:p w14:paraId="1E900B21" w14:textId="77777777" w:rsidR="002E7A51" w:rsidRDefault="002E7A51"/>
        </w:tc>
        <w:tc>
          <w:tcPr>
            <w:tcW w:w="1440" w:type="dxa"/>
          </w:tcPr>
          <w:p w14:paraId="1707B7A6" w14:textId="77777777" w:rsidR="002E7A51" w:rsidRDefault="002E7A51"/>
        </w:tc>
        <w:tc>
          <w:tcPr>
            <w:tcW w:w="1440" w:type="dxa"/>
          </w:tcPr>
          <w:p w14:paraId="1E1D19CC" w14:textId="77777777" w:rsidR="002E7A51" w:rsidRDefault="002E7A51"/>
        </w:tc>
        <w:tc>
          <w:tcPr>
            <w:tcW w:w="1440" w:type="dxa"/>
          </w:tcPr>
          <w:p w14:paraId="5D736D51" w14:textId="77777777" w:rsidR="002E7A51" w:rsidRDefault="002E7A51"/>
        </w:tc>
        <w:tc>
          <w:tcPr>
            <w:tcW w:w="1440" w:type="dxa"/>
          </w:tcPr>
          <w:p w14:paraId="30359DD5" w14:textId="77777777" w:rsidR="002E7A51" w:rsidRDefault="002E7A51"/>
        </w:tc>
      </w:tr>
      <w:tr w:rsidR="002E7A51" w14:paraId="7B18B8A8" w14:textId="77777777">
        <w:trPr>
          <w:jc w:val="center"/>
        </w:trPr>
        <w:tc>
          <w:tcPr>
            <w:tcW w:w="1440" w:type="dxa"/>
          </w:tcPr>
          <w:p w14:paraId="325B8339" w14:textId="77777777" w:rsidR="002E7A51" w:rsidRDefault="00000000">
            <w:r>
              <w:t>8</w:t>
            </w:r>
          </w:p>
        </w:tc>
        <w:tc>
          <w:tcPr>
            <w:tcW w:w="1440" w:type="dxa"/>
          </w:tcPr>
          <w:p w14:paraId="7BC5EF68" w14:textId="77777777" w:rsidR="002E7A51" w:rsidRDefault="002E7A51"/>
        </w:tc>
        <w:tc>
          <w:tcPr>
            <w:tcW w:w="1440" w:type="dxa"/>
          </w:tcPr>
          <w:p w14:paraId="737E507B" w14:textId="77777777" w:rsidR="002E7A51" w:rsidRDefault="002E7A51"/>
        </w:tc>
        <w:tc>
          <w:tcPr>
            <w:tcW w:w="1440" w:type="dxa"/>
          </w:tcPr>
          <w:p w14:paraId="4FE26782" w14:textId="77777777" w:rsidR="002E7A51" w:rsidRDefault="002E7A51"/>
        </w:tc>
        <w:tc>
          <w:tcPr>
            <w:tcW w:w="1440" w:type="dxa"/>
          </w:tcPr>
          <w:p w14:paraId="3BA9C490" w14:textId="77777777" w:rsidR="002E7A51" w:rsidRDefault="002E7A51"/>
        </w:tc>
        <w:tc>
          <w:tcPr>
            <w:tcW w:w="1440" w:type="dxa"/>
          </w:tcPr>
          <w:p w14:paraId="7AE69616" w14:textId="77777777" w:rsidR="002E7A51" w:rsidRDefault="002E7A51"/>
        </w:tc>
      </w:tr>
      <w:tr w:rsidR="002E7A51" w14:paraId="6225FC14" w14:textId="77777777">
        <w:trPr>
          <w:jc w:val="center"/>
        </w:trPr>
        <w:tc>
          <w:tcPr>
            <w:tcW w:w="1440" w:type="dxa"/>
          </w:tcPr>
          <w:p w14:paraId="7E71102B" w14:textId="77777777" w:rsidR="002E7A51" w:rsidRDefault="00000000">
            <w:r>
              <w:t>9</w:t>
            </w:r>
          </w:p>
        </w:tc>
        <w:tc>
          <w:tcPr>
            <w:tcW w:w="1440" w:type="dxa"/>
          </w:tcPr>
          <w:p w14:paraId="52864DA9" w14:textId="77777777" w:rsidR="002E7A51" w:rsidRDefault="002E7A51"/>
        </w:tc>
        <w:tc>
          <w:tcPr>
            <w:tcW w:w="1440" w:type="dxa"/>
          </w:tcPr>
          <w:p w14:paraId="055E38F8" w14:textId="77777777" w:rsidR="002E7A51" w:rsidRDefault="002E7A51"/>
        </w:tc>
        <w:tc>
          <w:tcPr>
            <w:tcW w:w="1440" w:type="dxa"/>
          </w:tcPr>
          <w:p w14:paraId="0ABC3D24" w14:textId="77777777" w:rsidR="002E7A51" w:rsidRDefault="002E7A51"/>
        </w:tc>
        <w:tc>
          <w:tcPr>
            <w:tcW w:w="1440" w:type="dxa"/>
          </w:tcPr>
          <w:p w14:paraId="728246A5" w14:textId="77777777" w:rsidR="002E7A51" w:rsidRDefault="002E7A51"/>
        </w:tc>
        <w:tc>
          <w:tcPr>
            <w:tcW w:w="1440" w:type="dxa"/>
          </w:tcPr>
          <w:p w14:paraId="0ADD2D78" w14:textId="77777777" w:rsidR="002E7A51" w:rsidRDefault="002E7A51"/>
        </w:tc>
      </w:tr>
      <w:tr w:rsidR="002E7A51" w14:paraId="24C05143" w14:textId="77777777">
        <w:trPr>
          <w:jc w:val="center"/>
        </w:trPr>
        <w:tc>
          <w:tcPr>
            <w:tcW w:w="1440" w:type="dxa"/>
          </w:tcPr>
          <w:p w14:paraId="664480E7" w14:textId="77777777" w:rsidR="002E7A51" w:rsidRDefault="00000000">
            <w:r>
              <w:t>10</w:t>
            </w:r>
          </w:p>
        </w:tc>
        <w:tc>
          <w:tcPr>
            <w:tcW w:w="1440" w:type="dxa"/>
          </w:tcPr>
          <w:p w14:paraId="6D11FE80" w14:textId="77777777" w:rsidR="002E7A51" w:rsidRDefault="002E7A51"/>
        </w:tc>
        <w:tc>
          <w:tcPr>
            <w:tcW w:w="1440" w:type="dxa"/>
          </w:tcPr>
          <w:p w14:paraId="665D5382" w14:textId="77777777" w:rsidR="002E7A51" w:rsidRDefault="002E7A51"/>
        </w:tc>
        <w:tc>
          <w:tcPr>
            <w:tcW w:w="1440" w:type="dxa"/>
          </w:tcPr>
          <w:p w14:paraId="2559885B" w14:textId="77777777" w:rsidR="002E7A51" w:rsidRDefault="002E7A51"/>
        </w:tc>
        <w:tc>
          <w:tcPr>
            <w:tcW w:w="1440" w:type="dxa"/>
          </w:tcPr>
          <w:p w14:paraId="76D0D4A3" w14:textId="77777777" w:rsidR="002E7A51" w:rsidRDefault="002E7A51"/>
        </w:tc>
        <w:tc>
          <w:tcPr>
            <w:tcW w:w="1440" w:type="dxa"/>
          </w:tcPr>
          <w:p w14:paraId="447A594A" w14:textId="77777777" w:rsidR="002E7A51" w:rsidRDefault="002E7A51"/>
        </w:tc>
      </w:tr>
    </w:tbl>
    <w:p w14:paraId="00FA47F8" w14:textId="77777777" w:rsidR="002E7A51" w:rsidRDefault="00000000">
      <w:pPr>
        <w:pStyle w:val="21"/>
        <w:spacing w:before="120" w:after="60" w:line="320" w:lineRule="exact"/>
      </w:pPr>
      <w:bookmarkStart w:id="5" w:name="_Toc232370529"/>
      <w:r>
        <w:rPr>
          <w:rFonts w:ascii="微软雅黑" w:eastAsia="微软雅黑" w:hAnsi="微软雅黑"/>
        </w:rPr>
        <w:t>4. 结论与建议</w:t>
      </w:r>
      <w:bookmarkEnd w:id="5"/>
    </w:p>
    <w:p w14:paraId="1CA7934B" w14:textId="77777777" w:rsidR="002E7A51" w:rsidRDefault="00000000">
      <w:r>
        <w:t>（填写扫描结论）</w:t>
      </w:r>
    </w:p>
    <w:sectPr w:rsidR="002E7A5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37511178">
    <w:abstractNumId w:val="8"/>
  </w:num>
  <w:num w:numId="2" w16cid:durableId="790396005">
    <w:abstractNumId w:val="6"/>
  </w:num>
  <w:num w:numId="3" w16cid:durableId="781073523">
    <w:abstractNumId w:val="5"/>
  </w:num>
  <w:num w:numId="4" w16cid:durableId="1660033512">
    <w:abstractNumId w:val="4"/>
  </w:num>
  <w:num w:numId="5" w16cid:durableId="478114689">
    <w:abstractNumId w:val="7"/>
  </w:num>
  <w:num w:numId="6" w16cid:durableId="1129009858">
    <w:abstractNumId w:val="3"/>
  </w:num>
  <w:num w:numId="7" w16cid:durableId="328607267">
    <w:abstractNumId w:val="2"/>
  </w:num>
  <w:num w:numId="8" w16cid:durableId="105079538">
    <w:abstractNumId w:val="1"/>
  </w:num>
  <w:num w:numId="9" w16cid:durableId="545021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E7A51"/>
    <w:rsid w:val="002F7A70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BC440F"/>
  <w14:defaultImageDpi w14:val="300"/>
  <w15:docId w15:val="{8858908E-25C3-4C29-9C91-DC574BEC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40" w:line="280" w:lineRule="exact"/>
    </w:pPr>
    <w:rPr>
      <w:rFonts w:ascii="微软雅黑" w:eastAsia="微软雅黑" w:hAnsi="微软雅黑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2">
    <w:name w:val="toc 2"/>
    <w:basedOn w:val="a1"/>
    <w:next w:val="a1"/>
    <w:autoRedefine/>
    <w:uiPriority w:val="39"/>
    <w:unhideWhenUsed/>
    <w:rsid w:val="002F7A70"/>
    <w:pPr>
      <w:ind w:leftChars="200" w:left="420"/>
    </w:pPr>
  </w:style>
  <w:style w:type="paragraph" w:styleId="TOC3">
    <w:name w:val="toc 3"/>
    <w:basedOn w:val="a1"/>
    <w:next w:val="a1"/>
    <w:autoRedefine/>
    <w:uiPriority w:val="39"/>
    <w:unhideWhenUsed/>
    <w:rsid w:val="002F7A70"/>
    <w:pPr>
      <w:ind w:leftChars="400" w:left="840"/>
    </w:pPr>
  </w:style>
  <w:style w:type="character" w:styleId="aff9">
    <w:name w:val="Hyperlink"/>
    <w:basedOn w:val="a2"/>
    <w:uiPriority w:val="99"/>
    <w:unhideWhenUsed/>
    <w:rsid w:val="002F7A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Xinyan Jia</cp:lastModifiedBy>
  <cp:revision>3</cp:revision>
  <dcterms:created xsi:type="dcterms:W3CDTF">2013-12-23T23:15:00Z</dcterms:created>
  <dcterms:modified xsi:type="dcterms:W3CDTF">2026-06-14T15:02:00Z</dcterms:modified>
  <cp:category/>
</cp:coreProperties>
</file>