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8E5CA" w14:textId="77777777" w:rsidR="004C597B" w:rsidRDefault="00000000">
      <w:pPr>
        <w:spacing w:before="400" w:after="120" w:line="400" w:lineRule="exact"/>
        <w:jc w:val="center"/>
        <w:rPr>
          <w:b/>
          <w:sz w:val="28"/>
          <w:szCs w:val="28"/>
        </w:rPr>
      </w:pPr>
      <w:r w:rsidRPr="00F95785">
        <w:rPr>
          <w:b/>
          <w:sz w:val="28"/>
          <w:szCs w:val="28"/>
        </w:rPr>
        <w:t xml:space="preserve">阜康 S/4HANA 1709 → 2025 </w:t>
      </w:r>
      <w:proofErr w:type="spellStart"/>
      <w:r w:rsidRPr="00F95785">
        <w:rPr>
          <w:b/>
          <w:sz w:val="28"/>
          <w:szCs w:val="28"/>
        </w:rPr>
        <w:t>升级实施方案</w:t>
      </w:r>
      <w:proofErr w:type="spellEnd"/>
    </w:p>
    <w:p w14:paraId="1B188535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1E0A31C1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53BBBB00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322CA12B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43D9D7AC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341C8E0E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1492EE66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50F443FD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68A67F97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176090C3" w14:textId="77777777" w:rsidR="00F95785" w:rsidRDefault="00F95785">
      <w:pPr>
        <w:spacing w:before="400" w:after="120" w:line="400" w:lineRule="exact"/>
        <w:jc w:val="center"/>
        <w:rPr>
          <w:b/>
          <w:sz w:val="28"/>
          <w:szCs w:val="28"/>
        </w:rPr>
      </w:pPr>
    </w:p>
    <w:p w14:paraId="4B4295A5" w14:textId="77777777" w:rsidR="00F95785" w:rsidRPr="00F95785" w:rsidRDefault="00F95785">
      <w:pPr>
        <w:spacing w:before="400" w:after="120" w:line="400" w:lineRule="exact"/>
        <w:jc w:val="center"/>
        <w:rPr>
          <w:sz w:val="28"/>
          <w:szCs w:val="28"/>
        </w:rPr>
      </w:pPr>
    </w:p>
    <w:p w14:paraId="649449ED" w14:textId="77777777" w:rsidR="004C597B" w:rsidRDefault="00000000">
      <w:pPr>
        <w:spacing w:after="120"/>
        <w:jc w:val="center"/>
        <w:rPr>
          <w:lang w:eastAsia="zh-CN"/>
        </w:rPr>
      </w:pPr>
      <w:r>
        <w:rPr>
          <w:lang w:eastAsia="zh-CN"/>
        </w:rPr>
        <w:t>文档版本：V3.1　　编写日期：2026年6月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6797"/>
      </w:tblGrid>
      <w:tr w:rsidR="004C597B" w14:paraId="61B003AE" w14:textId="77777777" w:rsidTr="00F95785">
        <w:trPr>
          <w:jc w:val="center"/>
        </w:trPr>
        <w:tc>
          <w:tcPr>
            <w:tcW w:w="1843" w:type="dxa"/>
            <w:shd w:val="clear" w:color="auto" w:fill="D9E2F3"/>
          </w:tcPr>
          <w:p w14:paraId="27E4F73E" w14:textId="77777777" w:rsidR="004C597B" w:rsidRDefault="00000000">
            <w:proofErr w:type="spellStart"/>
            <w:r>
              <w:rPr>
                <w:b/>
              </w:rPr>
              <w:t>项目</w:t>
            </w:r>
            <w:proofErr w:type="spellEnd"/>
          </w:p>
        </w:tc>
        <w:tc>
          <w:tcPr>
            <w:tcW w:w="6797" w:type="dxa"/>
            <w:shd w:val="clear" w:color="auto" w:fill="D9E2F3"/>
          </w:tcPr>
          <w:p w14:paraId="15EDDFD1" w14:textId="77777777" w:rsidR="004C597B" w:rsidRDefault="00000000">
            <w:r>
              <w:rPr>
                <w:b/>
              </w:rPr>
              <w:t>内容</w:t>
            </w:r>
          </w:p>
        </w:tc>
      </w:tr>
      <w:tr w:rsidR="004C597B" w14:paraId="364B20D7" w14:textId="77777777" w:rsidTr="00F95785">
        <w:trPr>
          <w:jc w:val="center"/>
        </w:trPr>
        <w:tc>
          <w:tcPr>
            <w:tcW w:w="1843" w:type="dxa"/>
          </w:tcPr>
          <w:p w14:paraId="388A113D" w14:textId="77777777" w:rsidR="004C597B" w:rsidRDefault="00000000">
            <w:r>
              <w:t>项目名称</w:t>
            </w:r>
          </w:p>
        </w:tc>
        <w:tc>
          <w:tcPr>
            <w:tcW w:w="6797" w:type="dxa"/>
          </w:tcPr>
          <w:p w14:paraId="23C421A3" w14:textId="77777777" w:rsidR="004C597B" w:rsidRDefault="00000000">
            <w:r>
              <w:t>阜康 S/4HANA 系统升级</w:t>
            </w:r>
          </w:p>
        </w:tc>
      </w:tr>
      <w:tr w:rsidR="004C597B" w14:paraId="643F40A5" w14:textId="77777777" w:rsidTr="00F95785">
        <w:trPr>
          <w:jc w:val="center"/>
        </w:trPr>
        <w:tc>
          <w:tcPr>
            <w:tcW w:w="1843" w:type="dxa"/>
          </w:tcPr>
          <w:p w14:paraId="7B379B8A" w14:textId="77777777" w:rsidR="004C597B" w:rsidRDefault="00000000">
            <w:r>
              <w:t>当前版本</w:t>
            </w:r>
          </w:p>
        </w:tc>
        <w:tc>
          <w:tcPr>
            <w:tcW w:w="6797" w:type="dxa"/>
          </w:tcPr>
          <w:p w14:paraId="1F56E942" w14:textId="77777777" w:rsidR="004C597B" w:rsidRDefault="00000000">
            <w:r>
              <w:t>S/4HANA OP 1709</w:t>
            </w:r>
          </w:p>
        </w:tc>
      </w:tr>
      <w:tr w:rsidR="004C597B" w14:paraId="2EF19539" w14:textId="77777777" w:rsidTr="00F95785">
        <w:trPr>
          <w:jc w:val="center"/>
        </w:trPr>
        <w:tc>
          <w:tcPr>
            <w:tcW w:w="1843" w:type="dxa"/>
          </w:tcPr>
          <w:p w14:paraId="699FF891" w14:textId="77777777" w:rsidR="004C597B" w:rsidRDefault="00000000">
            <w:r>
              <w:t>目标版本</w:t>
            </w:r>
          </w:p>
        </w:tc>
        <w:tc>
          <w:tcPr>
            <w:tcW w:w="6797" w:type="dxa"/>
          </w:tcPr>
          <w:p w14:paraId="390FD1D4" w14:textId="77777777" w:rsidR="004C597B" w:rsidRDefault="00000000">
            <w:r>
              <w:t>S/4HANA OP 2025</w:t>
            </w:r>
          </w:p>
        </w:tc>
      </w:tr>
      <w:tr w:rsidR="004C597B" w14:paraId="1BEC383A" w14:textId="77777777" w:rsidTr="00F95785">
        <w:trPr>
          <w:jc w:val="center"/>
        </w:trPr>
        <w:tc>
          <w:tcPr>
            <w:tcW w:w="1843" w:type="dxa"/>
          </w:tcPr>
          <w:p w14:paraId="04F67212" w14:textId="77777777" w:rsidR="004C597B" w:rsidRDefault="00000000">
            <w:r>
              <w:t>升级方式</w:t>
            </w:r>
          </w:p>
        </w:tc>
        <w:tc>
          <w:tcPr>
            <w:tcW w:w="6797" w:type="dxa"/>
          </w:tcPr>
          <w:p w14:paraId="7D82BF27" w14:textId="77777777" w:rsidR="004C597B" w:rsidRDefault="00000000">
            <w:r>
              <w:t>DMO with System Move (PROD) / SUM标准升级 (DEV/QA)</w:t>
            </w:r>
          </w:p>
        </w:tc>
      </w:tr>
    </w:tbl>
    <w:p w14:paraId="5035C2B1" w14:textId="77777777" w:rsidR="004C597B" w:rsidRDefault="00000000">
      <w:r>
        <w:br w:type="page"/>
      </w:r>
    </w:p>
    <w:p w14:paraId="397ACDED" w14:textId="77777777" w:rsidR="004C597B" w:rsidRDefault="00000000">
      <w:pPr>
        <w:spacing w:before="120" w:after="80" w:line="320" w:lineRule="exact"/>
      </w:pPr>
      <w:r>
        <w:rPr>
          <w:b/>
        </w:rPr>
        <w:lastRenderedPageBreak/>
        <w:t>目  录</w:t>
      </w:r>
    </w:p>
    <w:p w14:paraId="3D23B5B6" w14:textId="7F7C004B" w:rsidR="00566B4A" w:rsidRDefault="00000000">
      <w:pPr>
        <w:pStyle w:val="TOC1"/>
        <w:tabs>
          <w:tab w:val="right" w:leader="dot" w:pos="8630"/>
        </w:tabs>
        <w:rPr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2368943" w:history="1">
        <w:r w:rsidR="00566B4A" w:rsidRPr="00F937F0">
          <w:rPr>
            <w:rStyle w:val="aff9"/>
            <w:noProof/>
          </w:rPr>
          <w:t>一、项目概述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_Toc232368943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3</w:t>
        </w:r>
        <w:r w:rsidR="00566B4A">
          <w:rPr>
            <w:noProof/>
            <w:webHidden/>
          </w:rPr>
          <w:fldChar w:fldCharType="end"/>
        </w:r>
      </w:hyperlink>
    </w:p>
    <w:p w14:paraId="1DFECCBA" w14:textId="30E03051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44" w:history="1">
        <w:r w:rsidR="00566B4A" w:rsidRPr="00F937F0">
          <w:rPr>
            <w:rStyle w:val="aff9"/>
            <w:noProof/>
          </w:rPr>
          <w:t>1.1 项目背景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_Toc232368944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3</w:t>
        </w:r>
        <w:r w:rsidR="00566B4A">
          <w:rPr>
            <w:noProof/>
            <w:webHidden/>
          </w:rPr>
          <w:fldChar w:fldCharType="end"/>
        </w:r>
      </w:hyperlink>
    </w:p>
    <w:p w14:paraId="5300CB98" w14:textId="5C42BA78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45" w:history="1">
        <w:r w:rsidR="00566B4A" w:rsidRPr="00F937F0">
          <w:rPr>
            <w:rStyle w:val="aff9"/>
            <w:noProof/>
          </w:rPr>
          <w:t>1.2 升级目标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_Toc232368945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3</w:t>
        </w:r>
        <w:r w:rsidR="00566B4A">
          <w:rPr>
            <w:noProof/>
            <w:webHidden/>
          </w:rPr>
          <w:fldChar w:fldCharType="end"/>
        </w:r>
      </w:hyperlink>
    </w:p>
    <w:p w14:paraId="608F5FC2" w14:textId="0400AF5A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46" w:history="1">
        <w:r w:rsidR="00566B4A" w:rsidRPr="00F937F0">
          <w:rPr>
            <w:rStyle w:val="aff9"/>
            <w:noProof/>
          </w:rPr>
          <w:t>1.3 版本选择理由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_Toc232368946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3</w:t>
        </w:r>
        <w:r w:rsidR="00566B4A">
          <w:rPr>
            <w:noProof/>
            <w:webHidden/>
          </w:rPr>
          <w:fldChar w:fldCharType="end"/>
        </w:r>
      </w:hyperlink>
    </w:p>
    <w:p w14:paraId="775971A3" w14:textId="0D64E14E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47" w:history="1">
        <w:r w:rsidR="00566B4A" w:rsidRPr="00F937F0">
          <w:rPr>
            <w:rStyle w:val="aff9"/>
            <w:noProof/>
          </w:rPr>
          <w:t>1.4 配套软件版本推荐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_Toc232368947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3</w:t>
        </w:r>
        <w:r w:rsidR="00566B4A">
          <w:rPr>
            <w:noProof/>
            <w:webHidden/>
          </w:rPr>
          <w:fldChar w:fldCharType="end"/>
        </w:r>
      </w:hyperlink>
    </w:p>
    <w:p w14:paraId="3D696417" w14:textId="7210DA71" w:rsidR="00566B4A" w:rsidRDefault="00000000">
      <w:pPr>
        <w:pStyle w:val="TOC1"/>
        <w:tabs>
          <w:tab w:val="right" w:leader="dot" w:pos="8630"/>
        </w:tabs>
        <w:rPr>
          <w:noProof/>
        </w:rPr>
      </w:pPr>
      <w:hyperlink w:anchor="_Toc232368948" w:history="1">
        <w:r w:rsidR="00566B4A" w:rsidRPr="00F937F0">
          <w:rPr>
            <w:rStyle w:val="aff9"/>
            <w:noProof/>
          </w:rPr>
          <w:t>二、系统现状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_Toc232368948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3</w:t>
        </w:r>
        <w:r w:rsidR="00566B4A">
          <w:rPr>
            <w:noProof/>
            <w:webHidden/>
          </w:rPr>
          <w:fldChar w:fldCharType="end"/>
        </w:r>
      </w:hyperlink>
    </w:p>
    <w:p w14:paraId="0F319329" w14:textId="0D278628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49" w:history="1">
        <w:r w:rsidR="00566B4A" w:rsidRPr="00F937F0">
          <w:rPr>
            <w:rStyle w:val="aff9"/>
            <w:noProof/>
          </w:rPr>
          <w:t>2.1 系统架构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_Toc232368949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3</w:t>
        </w:r>
        <w:r w:rsidR="00566B4A">
          <w:rPr>
            <w:noProof/>
            <w:webHidden/>
          </w:rPr>
          <w:fldChar w:fldCharType="end"/>
        </w:r>
      </w:hyperlink>
    </w:p>
    <w:p w14:paraId="7BE74656" w14:textId="334E1D7F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50" w:history="1">
        <w:r w:rsidR="00566B4A" w:rsidRPr="00F937F0">
          <w:rPr>
            <w:rStyle w:val="aff9"/>
            <w:noProof/>
          </w:rPr>
          <w:t>2.2 系统规模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_Toc232368950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3</w:t>
        </w:r>
        <w:r w:rsidR="00566B4A">
          <w:rPr>
            <w:noProof/>
            <w:webHidden/>
          </w:rPr>
          <w:fldChar w:fldCharType="end"/>
        </w:r>
      </w:hyperlink>
    </w:p>
    <w:p w14:paraId="72824527" w14:textId="4386DD0F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51" w:history="1">
        <w:r w:rsidR="00566B4A" w:rsidRPr="00F937F0">
          <w:rPr>
            <w:rStyle w:val="aff9"/>
            <w:noProof/>
          </w:rPr>
          <w:t>2.3 数据库与操作系统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_Toc232368951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4</w:t>
        </w:r>
        <w:r w:rsidR="00566B4A">
          <w:rPr>
            <w:noProof/>
            <w:webHidden/>
          </w:rPr>
          <w:fldChar w:fldCharType="end"/>
        </w:r>
      </w:hyperlink>
    </w:p>
    <w:p w14:paraId="0AA3E960" w14:textId="26482334" w:rsidR="00566B4A" w:rsidRDefault="00000000">
      <w:pPr>
        <w:pStyle w:val="TOC1"/>
        <w:tabs>
          <w:tab w:val="right" w:leader="dot" w:pos="8630"/>
        </w:tabs>
        <w:rPr>
          <w:noProof/>
        </w:rPr>
      </w:pPr>
      <w:hyperlink w:anchor="_Toc232368952" w:history="1">
        <w:r w:rsidR="00566B4A" w:rsidRPr="00F937F0">
          <w:rPr>
            <w:rStyle w:val="aff9"/>
            <w:noProof/>
          </w:rPr>
          <w:t>三、目标架构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_Toc232368952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4</w:t>
        </w:r>
        <w:r w:rsidR="00566B4A">
          <w:rPr>
            <w:noProof/>
            <w:webHidden/>
          </w:rPr>
          <w:fldChar w:fldCharType="end"/>
        </w:r>
      </w:hyperlink>
    </w:p>
    <w:p w14:paraId="4D3CB342" w14:textId="6CC06607" w:rsidR="00566B4A" w:rsidRDefault="00000000">
      <w:pPr>
        <w:pStyle w:val="TOC1"/>
        <w:tabs>
          <w:tab w:val="right" w:leader="dot" w:pos="8630"/>
        </w:tabs>
        <w:rPr>
          <w:noProof/>
        </w:rPr>
      </w:pPr>
      <w:hyperlink w:anchor="_Toc232368953" w:history="1">
        <w:r w:rsidR="00566B4A" w:rsidRPr="00F937F0">
          <w:rPr>
            <w:rStyle w:val="aff9"/>
            <w:noProof/>
          </w:rPr>
          <w:t>四、升级方案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_Toc232368953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4</w:t>
        </w:r>
        <w:r w:rsidR="00566B4A">
          <w:rPr>
            <w:noProof/>
            <w:webHidden/>
          </w:rPr>
          <w:fldChar w:fldCharType="end"/>
        </w:r>
      </w:hyperlink>
    </w:p>
    <w:p w14:paraId="2CB5CB56" w14:textId="0DF0FD22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54" w:history="1">
        <w:r w:rsidR="00566B4A" w:rsidRPr="00F937F0">
          <w:rPr>
            <w:rStyle w:val="aff9"/>
            <w:noProof/>
          </w:rPr>
          <w:t>4.1 升级方式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_Toc232368954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4</w:t>
        </w:r>
        <w:r w:rsidR="00566B4A">
          <w:rPr>
            <w:noProof/>
            <w:webHidden/>
          </w:rPr>
          <w:fldChar w:fldCharType="end"/>
        </w:r>
      </w:hyperlink>
    </w:p>
    <w:p w14:paraId="55466C58" w14:textId="368286A5" w:rsidR="00566B4A" w:rsidRDefault="00000000">
      <w:pPr>
        <w:pStyle w:val="TOC3"/>
        <w:tabs>
          <w:tab w:val="right" w:leader="dot" w:pos="8630"/>
        </w:tabs>
        <w:rPr>
          <w:noProof/>
        </w:rPr>
      </w:pPr>
      <w:hyperlink w:anchor="_Toc232368955" w:history="1">
        <w:r w:rsidR="00566B4A" w:rsidRPr="00F937F0">
          <w:rPr>
            <w:rStyle w:val="aff9"/>
            <w:noProof/>
          </w:rPr>
          <w:t>为什么选择DMO with System Move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_Toc232368955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4</w:t>
        </w:r>
        <w:r w:rsidR="00566B4A">
          <w:rPr>
            <w:noProof/>
            <w:webHidden/>
          </w:rPr>
          <w:fldChar w:fldCharType="end"/>
        </w:r>
      </w:hyperlink>
    </w:p>
    <w:p w14:paraId="09B75E76" w14:textId="2B40D30B" w:rsidR="00566B4A" w:rsidRDefault="00000000">
      <w:pPr>
        <w:pStyle w:val="TOC3"/>
        <w:tabs>
          <w:tab w:val="right" w:leader="dot" w:pos="8630"/>
        </w:tabs>
        <w:rPr>
          <w:noProof/>
        </w:rPr>
      </w:pPr>
      <w:hyperlink w:anchor="_Toc232368956" w:history="1">
        <w:r w:rsidR="00566B4A" w:rsidRPr="00F937F0">
          <w:rPr>
            <w:rStyle w:val="aff9"/>
            <w:noProof/>
          </w:rPr>
          <w:t>DMO核心优势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_Toc232368956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4</w:t>
        </w:r>
        <w:r w:rsidR="00566B4A">
          <w:rPr>
            <w:noProof/>
            <w:webHidden/>
          </w:rPr>
          <w:fldChar w:fldCharType="end"/>
        </w:r>
      </w:hyperlink>
    </w:p>
    <w:p w14:paraId="5AAF9D52" w14:textId="50ECDFF8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57" w:history="1">
        <w:r w:rsidR="00566B4A" w:rsidRPr="00F937F0">
          <w:rPr>
            <w:rStyle w:val="aff9"/>
            <w:noProof/>
          </w:rPr>
          <w:t>4.2 DEV/QA环境迁移方案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_Toc232368957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4</w:t>
        </w:r>
        <w:r w:rsidR="00566B4A">
          <w:rPr>
            <w:noProof/>
            <w:webHidden/>
          </w:rPr>
          <w:fldChar w:fldCharType="end"/>
        </w:r>
      </w:hyperlink>
    </w:p>
    <w:p w14:paraId="1E33456F" w14:textId="383D2487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58" w:history="1">
        <w:r w:rsidR="00566B4A" w:rsidRPr="00F937F0">
          <w:rPr>
            <w:rStyle w:val="aff9"/>
            <w:noProof/>
          </w:rPr>
          <w:t>4.3 升级路径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_Toc232368958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5</w:t>
        </w:r>
        <w:r w:rsidR="00566B4A">
          <w:rPr>
            <w:noProof/>
            <w:webHidden/>
          </w:rPr>
          <w:fldChar w:fldCharType="end"/>
        </w:r>
      </w:hyperlink>
    </w:p>
    <w:p w14:paraId="2FFB635B" w14:textId="03AC9B36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59" w:history="1">
        <w:r w:rsidR="00566B4A" w:rsidRPr="00F937F0">
          <w:rPr>
            <w:rStyle w:val="aff9"/>
            <w:noProof/>
          </w:rPr>
          <w:t>4.4 SANDBOX演练方案 — 保证生产机一次迁移成功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_Toc232368959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5</w:t>
        </w:r>
        <w:r w:rsidR="00566B4A">
          <w:rPr>
            <w:noProof/>
            <w:webHidden/>
          </w:rPr>
          <w:fldChar w:fldCharType="end"/>
        </w:r>
      </w:hyperlink>
    </w:p>
    <w:p w14:paraId="5A1F5E18" w14:textId="0021C076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60" w:history="1">
        <w:r w:rsidR="00566B4A" w:rsidRPr="00F937F0">
          <w:rPr>
            <w:rStyle w:val="aff9"/>
            <w:noProof/>
          </w:rPr>
          <w:t>4.5 分工界面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_Toc232368960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5</w:t>
        </w:r>
        <w:r w:rsidR="00566B4A">
          <w:rPr>
            <w:noProof/>
            <w:webHidden/>
          </w:rPr>
          <w:fldChar w:fldCharType="end"/>
        </w:r>
      </w:hyperlink>
    </w:p>
    <w:p w14:paraId="006995DD" w14:textId="3BB329DE" w:rsidR="00566B4A" w:rsidRDefault="00000000">
      <w:pPr>
        <w:pStyle w:val="TOC1"/>
        <w:tabs>
          <w:tab w:val="right" w:leader="dot" w:pos="8630"/>
        </w:tabs>
        <w:rPr>
          <w:noProof/>
        </w:rPr>
      </w:pPr>
      <w:hyperlink w:anchor="_Toc232368961" w:history="1">
        <w:r w:rsidR="00566B4A" w:rsidRPr="00F937F0">
          <w:rPr>
            <w:rStyle w:val="aff9"/>
            <w:noProof/>
          </w:rPr>
          <w:t>五、项目计划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_Toc232368961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5</w:t>
        </w:r>
        <w:r w:rsidR="00566B4A">
          <w:rPr>
            <w:noProof/>
            <w:webHidden/>
          </w:rPr>
          <w:fldChar w:fldCharType="end"/>
        </w:r>
      </w:hyperlink>
    </w:p>
    <w:p w14:paraId="6DA6FC46" w14:textId="104D1830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62" w:history="1">
        <w:r w:rsidR="00566B4A" w:rsidRPr="00F937F0">
          <w:rPr>
            <w:rStyle w:val="aff9"/>
            <w:noProof/>
          </w:rPr>
          <w:t>5.1 阶段划分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_Toc232368962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5</w:t>
        </w:r>
        <w:r w:rsidR="00566B4A">
          <w:rPr>
            <w:noProof/>
            <w:webHidden/>
          </w:rPr>
          <w:fldChar w:fldCharType="end"/>
        </w:r>
      </w:hyperlink>
    </w:p>
    <w:p w14:paraId="3A290417" w14:textId="051CC7B3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63" w:history="1">
        <w:r w:rsidR="00566B4A" w:rsidRPr="00F937F0">
          <w:rPr>
            <w:rStyle w:val="aff9"/>
            <w:noProof/>
          </w:rPr>
          <w:t>5.2 详细时间线（甘特图）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_Toc232368963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6</w:t>
        </w:r>
        <w:r w:rsidR="00566B4A">
          <w:rPr>
            <w:noProof/>
            <w:webHidden/>
          </w:rPr>
          <w:fldChar w:fldCharType="end"/>
        </w:r>
      </w:hyperlink>
    </w:p>
    <w:p w14:paraId="528EB58E" w14:textId="12F7071F" w:rsidR="00566B4A" w:rsidRDefault="00000000">
      <w:pPr>
        <w:pStyle w:val="TOC1"/>
        <w:tabs>
          <w:tab w:val="right" w:leader="dot" w:pos="8630"/>
        </w:tabs>
        <w:rPr>
          <w:noProof/>
        </w:rPr>
      </w:pPr>
      <w:hyperlink w:anchor="_Toc232368964" w:history="1">
        <w:r w:rsidR="00566B4A" w:rsidRPr="00F937F0">
          <w:rPr>
            <w:rStyle w:val="aff9"/>
            <w:noProof/>
          </w:rPr>
          <w:t>六、人天预估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_Toc232368964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6</w:t>
        </w:r>
        <w:r w:rsidR="00566B4A">
          <w:rPr>
            <w:noProof/>
            <w:webHidden/>
          </w:rPr>
          <w:fldChar w:fldCharType="end"/>
        </w:r>
      </w:hyperlink>
    </w:p>
    <w:p w14:paraId="47D7E233" w14:textId="04882E97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65" w:history="1">
        <w:r w:rsidR="00566B4A" w:rsidRPr="00F937F0">
          <w:rPr>
            <w:rStyle w:val="aff9"/>
            <w:noProof/>
          </w:rPr>
          <w:t>6.1 顾问人天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_Toc232368965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6</w:t>
        </w:r>
        <w:r w:rsidR="00566B4A">
          <w:rPr>
            <w:noProof/>
            <w:webHidden/>
          </w:rPr>
          <w:fldChar w:fldCharType="end"/>
        </w:r>
      </w:hyperlink>
    </w:p>
    <w:p w14:paraId="400DA1A8" w14:textId="1F40BC73" w:rsidR="00566B4A" w:rsidRDefault="00000000">
      <w:pPr>
        <w:pStyle w:val="TOC3"/>
        <w:tabs>
          <w:tab w:val="right" w:leader="dot" w:pos="8630"/>
        </w:tabs>
        <w:rPr>
          <w:noProof/>
        </w:rPr>
      </w:pPr>
      <w:hyperlink w:anchor="_Toc232368966" w:history="1">
        <w:r w:rsidR="00566B4A" w:rsidRPr="00F937F0">
          <w:rPr>
            <w:rStyle w:val="aff9"/>
            <w:noProof/>
          </w:rPr>
          <w:t>BASIS顾问（15人天）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_Toc232368966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6</w:t>
        </w:r>
        <w:r w:rsidR="00566B4A">
          <w:rPr>
            <w:noProof/>
            <w:webHidden/>
          </w:rPr>
          <w:fldChar w:fldCharType="end"/>
        </w:r>
      </w:hyperlink>
    </w:p>
    <w:p w14:paraId="65FF8FC8" w14:textId="0417C45A" w:rsidR="00566B4A" w:rsidRDefault="00000000">
      <w:pPr>
        <w:pStyle w:val="TOC3"/>
        <w:tabs>
          <w:tab w:val="right" w:leader="dot" w:pos="8630"/>
        </w:tabs>
        <w:rPr>
          <w:noProof/>
        </w:rPr>
      </w:pPr>
      <w:hyperlink w:anchor="_Toc232368967" w:history="1">
        <w:r w:rsidR="00566B4A" w:rsidRPr="00F937F0">
          <w:rPr>
            <w:rStyle w:val="aff9"/>
            <w:noProof/>
          </w:rPr>
          <w:t>ABAP顾问（10人天）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_Toc232368967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7</w:t>
        </w:r>
        <w:r w:rsidR="00566B4A">
          <w:rPr>
            <w:noProof/>
            <w:webHidden/>
          </w:rPr>
          <w:fldChar w:fldCharType="end"/>
        </w:r>
      </w:hyperlink>
    </w:p>
    <w:p w14:paraId="183BDF20" w14:textId="544A86B5" w:rsidR="00566B4A" w:rsidRDefault="00000000">
      <w:pPr>
        <w:pStyle w:val="TOC3"/>
        <w:tabs>
          <w:tab w:val="right" w:leader="dot" w:pos="8630"/>
        </w:tabs>
        <w:rPr>
          <w:noProof/>
        </w:rPr>
      </w:pPr>
      <w:hyperlink w:anchor="_Toc232368968" w:history="1">
        <w:r w:rsidR="00566B4A" w:rsidRPr="00F937F0">
          <w:rPr>
            <w:rStyle w:val="aff9"/>
            <w:noProof/>
          </w:rPr>
          <w:t>功能顾问（10人天）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_Toc232368968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7</w:t>
        </w:r>
        <w:r w:rsidR="00566B4A">
          <w:rPr>
            <w:noProof/>
            <w:webHidden/>
          </w:rPr>
          <w:fldChar w:fldCharType="end"/>
        </w:r>
      </w:hyperlink>
    </w:p>
    <w:p w14:paraId="4BEB7E94" w14:textId="17FBA245" w:rsidR="00566B4A" w:rsidRDefault="00000000">
      <w:pPr>
        <w:pStyle w:val="TOC3"/>
        <w:tabs>
          <w:tab w:val="right" w:leader="dot" w:pos="8630"/>
        </w:tabs>
        <w:rPr>
          <w:noProof/>
        </w:rPr>
      </w:pPr>
      <w:hyperlink w:anchor="_Toc232368969" w:history="1">
        <w:r w:rsidR="00566B4A" w:rsidRPr="00F937F0">
          <w:rPr>
            <w:rStyle w:val="aff9"/>
            <w:noProof/>
          </w:rPr>
          <w:t>项目经理（5人天，兼职）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_Toc232368969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7</w:t>
        </w:r>
        <w:r w:rsidR="00566B4A">
          <w:rPr>
            <w:noProof/>
            <w:webHidden/>
          </w:rPr>
          <w:fldChar w:fldCharType="end"/>
        </w:r>
      </w:hyperlink>
    </w:p>
    <w:p w14:paraId="2463D733" w14:textId="577EB649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70" w:history="1">
        <w:r w:rsidR="00566B4A" w:rsidRPr="00F937F0">
          <w:rPr>
            <w:rStyle w:val="aff9"/>
            <w:noProof/>
          </w:rPr>
          <w:t>6.2 关键用户人天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_Toc232368970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7</w:t>
        </w:r>
        <w:r w:rsidR="00566B4A">
          <w:rPr>
            <w:noProof/>
            <w:webHidden/>
          </w:rPr>
          <w:fldChar w:fldCharType="end"/>
        </w:r>
      </w:hyperlink>
    </w:p>
    <w:p w14:paraId="2543746E" w14:textId="07FCB067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71" w:history="1">
        <w:r w:rsidR="00566B4A" w:rsidRPr="00F937F0">
          <w:rPr>
            <w:rStyle w:val="aff9"/>
            <w:noProof/>
          </w:rPr>
          <w:t>6.3 总人天汇总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_Toc232368971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8</w:t>
        </w:r>
        <w:r w:rsidR="00566B4A">
          <w:rPr>
            <w:noProof/>
            <w:webHidden/>
          </w:rPr>
          <w:fldChar w:fldCharType="end"/>
        </w:r>
      </w:hyperlink>
    </w:p>
    <w:p w14:paraId="27D65C94" w14:textId="441774E2" w:rsidR="00566B4A" w:rsidRDefault="00000000">
      <w:pPr>
        <w:pStyle w:val="TOC1"/>
        <w:tabs>
          <w:tab w:val="right" w:leader="dot" w:pos="8630"/>
        </w:tabs>
        <w:rPr>
          <w:noProof/>
        </w:rPr>
      </w:pPr>
      <w:hyperlink w:anchor="_Toc232368972" w:history="1">
        <w:r w:rsidR="00566B4A" w:rsidRPr="00F937F0">
          <w:rPr>
            <w:rStyle w:val="aff9"/>
            <w:noProof/>
          </w:rPr>
          <w:t>七、风险清单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_Toc232368972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8</w:t>
        </w:r>
        <w:r w:rsidR="00566B4A">
          <w:rPr>
            <w:noProof/>
            <w:webHidden/>
          </w:rPr>
          <w:fldChar w:fldCharType="end"/>
        </w:r>
      </w:hyperlink>
    </w:p>
    <w:p w14:paraId="65AA7194" w14:textId="3B5C1580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73" w:history="1">
        <w:r w:rsidR="00566B4A" w:rsidRPr="00F937F0">
          <w:rPr>
            <w:rStyle w:val="aff9"/>
            <w:noProof/>
          </w:rPr>
          <w:t>7.1 待确认信息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_Toc232368973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8</w:t>
        </w:r>
        <w:r w:rsidR="00566B4A">
          <w:rPr>
            <w:noProof/>
            <w:webHidden/>
          </w:rPr>
          <w:fldChar w:fldCharType="end"/>
        </w:r>
      </w:hyperlink>
    </w:p>
    <w:p w14:paraId="56D43679" w14:textId="7A976ACE" w:rsidR="00566B4A" w:rsidRDefault="00000000">
      <w:pPr>
        <w:pStyle w:val="TOC1"/>
        <w:tabs>
          <w:tab w:val="right" w:leader="dot" w:pos="8630"/>
        </w:tabs>
        <w:rPr>
          <w:noProof/>
        </w:rPr>
      </w:pPr>
      <w:hyperlink w:anchor="_Toc232368974" w:history="1">
        <w:r w:rsidR="00566B4A" w:rsidRPr="00F937F0">
          <w:rPr>
            <w:rStyle w:val="aff9"/>
            <w:noProof/>
          </w:rPr>
          <w:t>八、交付物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_Toc232368974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9</w:t>
        </w:r>
        <w:r w:rsidR="00566B4A">
          <w:rPr>
            <w:noProof/>
            <w:webHidden/>
          </w:rPr>
          <w:fldChar w:fldCharType="end"/>
        </w:r>
      </w:hyperlink>
    </w:p>
    <w:p w14:paraId="263A9587" w14:textId="1E228409" w:rsidR="00566B4A" w:rsidRDefault="00000000">
      <w:pPr>
        <w:pStyle w:val="TOC1"/>
        <w:tabs>
          <w:tab w:val="right" w:leader="dot" w:pos="8630"/>
        </w:tabs>
        <w:rPr>
          <w:noProof/>
        </w:rPr>
      </w:pPr>
      <w:hyperlink w:anchor="_Toc232368975" w:history="1">
        <w:r w:rsidR="00566B4A" w:rsidRPr="00F937F0">
          <w:rPr>
            <w:rStyle w:val="aff9"/>
            <w:noProof/>
          </w:rPr>
          <w:t>九、项目团队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_Toc232368975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9</w:t>
        </w:r>
        <w:r w:rsidR="00566B4A">
          <w:rPr>
            <w:noProof/>
            <w:webHidden/>
          </w:rPr>
          <w:fldChar w:fldCharType="end"/>
        </w:r>
      </w:hyperlink>
    </w:p>
    <w:p w14:paraId="30872027" w14:textId="28E96AE9" w:rsidR="00566B4A" w:rsidRDefault="00000000">
      <w:pPr>
        <w:pStyle w:val="TOC1"/>
        <w:tabs>
          <w:tab w:val="right" w:leader="dot" w:pos="8630"/>
        </w:tabs>
        <w:rPr>
          <w:noProof/>
        </w:rPr>
      </w:pPr>
      <w:hyperlink w:anchor="_Toc232368976" w:history="1">
        <w:r w:rsidR="00566B4A" w:rsidRPr="00F937F0">
          <w:rPr>
            <w:rStyle w:val="aff9"/>
            <w:noProof/>
          </w:rPr>
          <w:t>十、附录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_Toc232368976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9</w:t>
        </w:r>
        <w:r w:rsidR="00566B4A">
          <w:rPr>
            <w:noProof/>
            <w:webHidden/>
          </w:rPr>
          <w:fldChar w:fldCharType="end"/>
        </w:r>
      </w:hyperlink>
    </w:p>
    <w:p w14:paraId="4AE95647" w14:textId="170FE326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77" w:history="1">
        <w:r w:rsidR="00566B4A" w:rsidRPr="00F937F0">
          <w:rPr>
            <w:rStyle w:val="aff9"/>
            <w:noProof/>
          </w:rPr>
          <w:t>10.1 参考文档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_Toc232368977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9</w:t>
        </w:r>
        <w:r w:rsidR="00566B4A">
          <w:rPr>
            <w:noProof/>
            <w:webHidden/>
          </w:rPr>
          <w:fldChar w:fldCharType="end"/>
        </w:r>
      </w:hyperlink>
    </w:p>
    <w:p w14:paraId="749FC106" w14:textId="6202033A" w:rsidR="00566B4A" w:rsidRDefault="00000000">
      <w:pPr>
        <w:pStyle w:val="TOC2"/>
        <w:tabs>
          <w:tab w:val="right" w:leader="dot" w:pos="8630"/>
        </w:tabs>
        <w:rPr>
          <w:noProof/>
        </w:rPr>
      </w:pPr>
      <w:hyperlink w:anchor="_Toc232368978" w:history="1">
        <w:r w:rsidR="00566B4A" w:rsidRPr="00F937F0">
          <w:rPr>
            <w:rStyle w:val="aff9"/>
            <w:noProof/>
          </w:rPr>
          <w:t>10.2 术语说明</w:t>
        </w:r>
        <w:r w:rsidR="00566B4A">
          <w:rPr>
            <w:noProof/>
            <w:webHidden/>
          </w:rPr>
          <w:tab/>
        </w:r>
        <w:r w:rsidR="00566B4A">
          <w:rPr>
            <w:noProof/>
            <w:webHidden/>
          </w:rPr>
          <w:fldChar w:fldCharType="begin"/>
        </w:r>
        <w:r w:rsidR="00566B4A">
          <w:rPr>
            <w:noProof/>
            <w:webHidden/>
          </w:rPr>
          <w:instrText xml:space="preserve"> PAGEREF _Toc232368978 \h </w:instrText>
        </w:r>
        <w:r w:rsidR="00566B4A">
          <w:rPr>
            <w:noProof/>
            <w:webHidden/>
          </w:rPr>
        </w:r>
        <w:r w:rsidR="00566B4A">
          <w:rPr>
            <w:noProof/>
            <w:webHidden/>
          </w:rPr>
          <w:fldChar w:fldCharType="separate"/>
        </w:r>
        <w:r w:rsidR="00680105">
          <w:rPr>
            <w:noProof/>
            <w:webHidden/>
          </w:rPr>
          <w:t>9</w:t>
        </w:r>
        <w:r w:rsidR="00566B4A">
          <w:rPr>
            <w:noProof/>
            <w:webHidden/>
          </w:rPr>
          <w:fldChar w:fldCharType="end"/>
        </w:r>
      </w:hyperlink>
    </w:p>
    <w:p w14:paraId="373ADDD5" w14:textId="2FBCFE37" w:rsidR="004C597B" w:rsidRDefault="00000000">
      <w:r>
        <w:fldChar w:fldCharType="end"/>
      </w:r>
    </w:p>
    <w:p w14:paraId="685CFAF6" w14:textId="77777777" w:rsidR="004C597B" w:rsidRDefault="00000000">
      <w:r>
        <w:br w:type="page"/>
      </w:r>
    </w:p>
    <w:p w14:paraId="52148D40" w14:textId="77777777" w:rsidR="004C597B" w:rsidRDefault="00000000">
      <w:pPr>
        <w:pStyle w:val="1"/>
        <w:spacing w:before="120" w:after="40" w:line="320" w:lineRule="exact"/>
        <w:rPr>
          <w:lang w:eastAsia="zh-CN"/>
        </w:rPr>
      </w:pPr>
      <w:bookmarkStart w:id="0" w:name="_Toc232368943"/>
      <w:r>
        <w:rPr>
          <w:rFonts w:ascii="微软雅黑" w:eastAsia="微软雅黑" w:hAnsi="微软雅黑"/>
          <w:lang w:eastAsia="zh-CN"/>
        </w:rPr>
        <w:lastRenderedPageBreak/>
        <w:t>一、项目概述</w:t>
      </w:r>
      <w:bookmarkEnd w:id="0"/>
    </w:p>
    <w:p w14:paraId="797BC0F0" w14:textId="77777777" w:rsidR="004C597B" w:rsidRDefault="00000000">
      <w:pPr>
        <w:pStyle w:val="21"/>
        <w:spacing w:before="80" w:after="40" w:line="300" w:lineRule="exact"/>
        <w:rPr>
          <w:lang w:eastAsia="zh-CN"/>
        </w:rPr>
      </w:pPr>
      <w:bookmarkStart w:id="1" w:name="_Toc232368944"/>
      <w:r>
        <w:rPr>
          <w:rFonts w:ascii="微软雅黑" w:eastAsia="微软雅黑" w:hAnsi="微软雅黑"/>
          <w:lang w:eastAsia="zh-CN"/>
        </w:rPr>
        <w:t>1.1 项目背景</w:t>
      </w:r>
      <w:bookmarkEnd w:id="1"/>
    </w:p>
    <w:p w14:paraId="1BA5BE96" w14:textId="77777777" w:rsidR="004C597B" w:rsidRDefault="00000000">
      <w:pPr>
        <w:rPr>
          <w:lang w:eastAsia="zh-CN"/>
        </w:rPr>
      </w:pPr>
      <w:r>
        <w:rPr>
          <w:lang w:eastAsia="zh-CN"/>
        </w:rPr>
        <w:t>阜康现有SAP S/4HANA OP 1709系统于2017年上线，至今已运行近9年。客户新购置服务器，计划将系统升级至最新稳定版本，同时迁移数据库至新硬件平台。</w:t>
      </w:r>
    </w:p>
    <w:p w14:paraId="408D3CA9" w14:textId="77777777" w:rsidR="004C597B" w:rsidRDefault="00000000">
      <w:pPr>
        <w:pStyle w:val="21"/>
        <w:spacing w:before="80" w:after="40" w:line="300" w:lineRule="exact"/>
        <w:rPr>
          <w:lang w:eastAsia="zh-CN"/>
        </w:rPr>
      </w:pPr>
      <w:bookmarkStart w:id="2" w:name="_Toc232368945"/>
      <w:r>
        <w:rPr>
          <w:rFonts w:ascii="微软雅黑" w:eastAsia="微软雅黑" w:hAnsi="微软雅黑"/>
          <w:lang w:eastAsia="zh-CN"/>
        </w:rPr>
        <w:t>1.2 升级目标</w:t>
      </w:r>
      <w:bookmarkEnd w:id="2"/>
    </w:p>
    <w:p w14:paraId="055CF3C5" w14:textId="77777777" w:rsidR="004C597B" w:rsidRDefault="00000000">
      <w:pPr>
        <w:ind w:left="283"/>
        <w:rPr>
          <w:lang w:eastAsia="zh-CN"/>
        </w:rPr>
      </w:pPr>
      <w:r>
        <w:rPr>
          <w:lang w:eastAsia="zh-CN"/>
        </w:rPr>
        <w:t>• 将S/4HANA从1709升级至2025</w:t>
      </w:r>
    </w:p>
    <w:p w14:paraId="5A006DE9" w14:textId="77777777" w:rsidR="004C597B" w:rsidRDefault="00000000">
      <w:pPr>
        <w:ind w:left="283"/>
        <w:rPr>
          <w:lang w:eastAsia="zh-CN"/>
        </w:rPr>
      </w:pPr>
      <w:r>
        <w:rPr>
          <w:lang w:eastAsia="zh-CN"/>
        </w:rPr>
        <w:t>• 将HANA数据库从2.0 SPS02升级至2.0 SPS07 rev 79</w:t>
      </w:r>
    </w:p>
    <w:p w14:paraId="5D8556F7" w14:textId="77777777" w:rsidR="004C597B" w:rsidRDefault="00000000">
      <w:pPr>
        <w:ind w:left="283"/>
        <w:rPr>
          <w:lang w:eastAsia="zh-CN"/>
        </w:rPr>
      </w:pPr>
      <w:r>
        <w:rPr>
          <w:lang w:eastAsia="zh-CN"/>
        </w:rPr>
        <w:t>• 将操作系统从SLES 12 SP1升级至SLES 15 SP7</w:t>
      </w:r>
    </w:p>
    <w:p w14:paraId="5F661AF8" w14:textId="77777777" w:rsidR="004C597B" w:rsidRDefault="00000000">
      <w:pPr>
        <w:ind w:left="283"/>
        <w:rPr>
          <w:lang w:eastAsia="zh-CN"/>
        </w:rPr>
      </w:pPr>
      <w:r>
        <w:rPr>
          <w:lang w:eastAsia="zh-CN"/>
        </w:rPr>
        <w:t>• 将生产数据库迁移至新服务器</w:t>
      </w:r>
    </w:p>
    <w:p w14:paraId="6B2582BE" w14:textId="77777777" w:rsidR="004C597B" w:rsidRDefault="00000000">
      <w:pPr>
        <w:ind w:left="283"/>
        <w:rPr>
          <w:lang w:eastAsia="zh-CN"/>
        </w:rPr>
      </w:pPr>
      <w:r>
        <w:rPr>
          <w:lang w:eastAsia="zh-CN"/>
        </w:rPr>
        <w:t>• 更换虚拟化环境集中存储设备</w:t>
      </w:r>
    </w:p>
    <w:p w14:paraId="1915AD62" w14:textId="77777777" w:rsidR="004C597B" w:rsidRDefault="00000000">
      <w:pPr>
        <w:ind w:left="283"/>
        <w:rPr>
          <w:lang w:eastAsia="zh-CN"/>
        </w:rPr>
      </w:pPr>
      <w:r>
        <w:rPr>
          <w:lang w:eastAsia="zh-CN"/>
        </w:rPr>
        <w:t>• 停机时间不超过1天</w:t>
      </w:r>
    </w:p>
    <w:p w14:paraId="6FA953E7" w14:textId="77777777" w:rsidR="004C597B" w:rsidRDefault="00000000">
      <w:pPr>
        <w:pStyle w:val="21"/>
        <w:spacing w:before="80" w:after="40" w:line="300" w:lineRule="exact"/>
        <w:rPr>
          <w:lang w:eastAsia="zh-CN"/>
        </w:rPr>
      </w:pPr>
      <w:bookmarkStart w:id="3" w:name="_Toc232368946"/>
      <w:r>
        <w:rPr>
          <w:rFonts w:ascii="微软雅黑" w:eastAsia="微软雅黑" w:hAnsi="微软雅黑"/>
          <w:lang w:eastAsia="zh-CN"/>
        </w:rPr>
        <w:t>1.3 版本选择理由</w:t>
      </w:r>
      <w:bookmarkEnd w:id="3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4C597B" w14:paraId="48B2A878" w14:textId="77777777">
        <w:trPr>
          <w:jc w:val="center"/>
        </w:trPr>
        <w:tc>
          <w:tcPr>
            <w:tcW w:w="4320" w:type="dxa"/>
            <w:shd w:val="clear" w:color="auto" w:fill="D9E2F3"/>
          </w:tcPr>
          <w:p w14:paraId="4E04B3D0" w14:textId="77777777" w:rsidR="004C597B" w:rsidRDefault="00000000">
            <w:proofErr w:type="spellStart"/>
            <w:r>
              <w:rPr>
                <w:b/>
              </w:rPr>
              <w:t>维度</w:t>
            </w:r>
            <w:proofErr w:type="spellEnd"/>
          </w:p>
        </w:tc>
        <w:tc>
          <w:tcPr>
            <w:tcW w:w="4320" w:type="dxa"/>
            <w:shd w:val="clear" w:color="auto" w:fill="D9E2F3"/>
          </w:tcPr>
          <w:p w14:paraId="257305CF" w14:textId="77777777" w:rsidR="004C597B" w:rsidRDefault="00000000">
            <w:r>
              <w:rPr>
                <w:b/>
              </w:rPr>
              <w:t>选择2025的理由</w:t>
            </w:r>
          </w:p>
        </w:tc>
      </w:tr>
      <w:tr w:rsidR="004C597B" w14:paraId="1E54D752" w14:textId="77777777">
        <w:trPr>
          <w:jc w:val="center"/>
        </w:trPr>
        <w:tc>
          <w:tcPr>
            <w:tcW w:w="4320" w:type="dxa"/>
          </w:tcPr>
          <w:p w14:paraId="08F5EE5F" w14:textId="77777777" w:rsidR="004C597B" w:rsidRDefault="00000000">
            <w:r>
              <w:t>当前时间</w:t>
            </w:r>
          </w:p>
        </w:tc>
        <w:tc>
          <w:tcPr>
            <w:tcW w:w="4320" w:type="dxa"/>
          </w:tcPr>
          <w:p w14:paraId="5DC65FC4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2026年6月，项目预计2026年Q4完成</w:t>
            </w:r>
          </w:p>
        </w:tc>
      </w:tr>
      <w:tr w:rsidR="004C597B" w14:paraId="5250899F" w14:textId="77777777">
        <w:trPr>
          <w:jc w:val="center"/>
        </w:trPr>
        <w:tc>
          <w:tcPr>
            <w:tcW w:w="4320" w:type="dxa"/>
          </w:tcPr>
          <w:p w14:paraId="37D51498" w14:textId="77777777" w:rsidR="004C597B" w:rsidRDefault="00000000">
            <w:proofErr w:type="spellStart"/>
            <w:r>
              <w:t>维护周期</w:t>
            </w:r>
            <w:proofErr w:type="spellEnd"/>
          </w:p>
        </w:tc>
        <w:tc>
          <w:tcPr>
            <w:tcW w:w="4320" w:type="dxa"/>
          </w:tcPr>
          <w:p w14:paraId="0483E0B7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2025维护至2032年（7年），可用约6年</w:t>
            </w:r>
          </w:p>
        </w:tc>
      </w:tr>
      <w:tr w:rsidR="004C597B" w14:paraId="721A8DB0" w14:textId="77777777">
        <w:trPr>
          <w:jc w:val="center"/>
        </w:trPr>
        <w:tc>
          <w:tcPr>
            <w:tcW w:w="4320" w:type="dxa"/>
          </w:tcPr>
          <w:p w14:paraId="76BC7AFD" w14:textId="77777777" w:rsidR="004C597B" w:rsidRDefault="00000000">
            <w:proofErr w:type="spellStart"/>
            <w:r>
              <w:t>稳定性</w:t>
            </w:r>
            <w:proofErr w:type="spellEnd"/>
          </w:p>
        </w:tc>
        <w:tc>
          <w:tcPr>
            <w:tcW w:w="4320" w:type="dxa"/>
          </w:tcPr>
          <w:p w14:paraId="37C74122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2025已发布8个月，FPS01已发布，经过验证</w:t>
            </w:r>
          </w:p>
        </w:tc>
      </w:tr>
      <w:tr w:rsidR="004C597B" w14:paraId="6002CB51" w14:textId="77777777">
        <w:trPr>
          <w:jc w:val="center"/>
        </w:trPr>
        <w:tc>
          <w:tcPr>
            <w:tcW w:w="4320" w:type="dxa"/>
          </w:tcPr>
          <w:p w14:paraId="7FBA9F0E" w14:textId="77777777" w:rsidR="004C597B" w:rsidRDefault="00000000">
            <w:proofErr w:type="spellStart"/>
            <w:r>
              <w:t>成本效益</w:t>
            </w:r>
            <w:proofErr w:type="spellEnd"/>
          </w:p>
        </w:tc>
        <w:tc>
          <w:tcPr>
            <w:tcW w:w="4320" w:type="dxa"/>
          </w:tcPr>
          <w:p w14:paraId="3574E1AF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一次到位，避免2023用4年后再升级</w:t>
            </w:r>
          </w:p>
        </w:tc>
      </w:tr>
    </w:tbl>
    <w:p w14:paraId="663ECCF9" w14:textId="77777777" w:rsidR="004C597B" w:rsidRDefault="00000000">
      <w:pPr>
        <w:pStyle w:val="21"/>
        <w:spacing w:before="80" w:after="40" w:line="300" w:lineRule="exact"/>
      </w:pPr>
      <w:bookmarkStart w:id="4" w:name="_Toc232368947"/>
      <w:r>
        <w:rPr>
          <w:rFonts w:ascii="微软雅黑" w:eastAsia="微软雅黑" w:hAnsi="微软雅黑"/>
        </w:rPr>
        <w:t xml:space="preserve">1.4 </w:t>
      </w:r>
      <w:proofErr w:type="spellStart"/>
      <w:r>
        <w:rPr>
          <w:rFonts w:ascii="微软雅黑" w:eastAsia="微软雅黑" w:hAnsi="微软雅黑"/>
        </w:rPr>
        <w:t>配套软件版本推荐</w:t>
      </w:r>
      <w:bookmarkEnd w:id="4"/>
      <w:proofErr w:type="spellEnd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4C597B" w14:paraId="62FE7818" w14:textId="77777777">
        <w:trPr>
          <w:jc w:val="center"/>
        </w:trPr>
        <w:tc>
          <w:tcPr>
            <w:tcW w:w="2160" w:type="dxa"/>
            <w:shd w:val="clear" w:color="auto" w:fill="D9E2F3"/>
          </w:tcPr>
          <w:p w14:paraId="124A518A" w14:textId="77777777" w:rsidR="004C597B" w:rsidRDefault="00000000">
            <w:r>
              <w:rPr>
                <w:b/>
              </w:rPr>
              <w:t>组件</w:t>
            </w:r>
          </w:p>
        </w:tc>
        <w:tc>
          <w:tcPr>
            <w:tcW w:w="2160" w:type="dxa"/>
            <w:shd w:val="clear" w:color="auto" w:fill="D9E2F3"/>
          </w:tcPr>
          <w:p w14:paraId="4826CFE2" w14:textId="77777777" w:rsidR="004C597B" w:rsidRDefault="00000000">
            <w:r>
              <w:rPr>
                <w:b/>
              </w:rPr>
              <w:t>推荐版本</w:t>
            </w:r>
          </w:p>
        </w:tc>
        <w:tc>
          <w:tcPr>
            <w:tcW w:w="2160" w:type="dxa"/>
            <w:shd w:val="clear" w:color="auto" w:fill="D9E2F3"/>
          </w:tcPr>
          <w:p w14:paraId="1401E626" w14:textId="77777777" w:rsidR="004C597B" w:rsidRDefault="00000000">
            <w:r>
              <w:rPr>
                <w:b/>
              </w:rPr>
              <w:t>维护周期</w:t>
            </w:r>
          </w:p>
        </w:tc>
        <w:tc>
          <w:tcPr>
            <w:tcW w:w="2160" w:type="dxa"/>
            <w:shd w:val="clear" w:color="auto" w:fill="D9E2F3"/>
          </w:tcPr>
          <w:p w14:paraId="27E6F980" w14:textId="77777777" w:rsidR="004C597B" w:rsidRDefault="00000000">
            <w:r>
              <w:rPr>
                <w:b/>
              </w:rPr>
              <w:t>选择理由</w:t>
            </w:r>
          </w:p>
        </w:tc>
      </w:tr>
      <w:tr w:rsidR="004C597B" w14:paraId="632DAE19" w14:textId="77777777">
        <w:trPr>
          <w:jc w:val="center"/>
        </w:trPr>
        <w:tc>
          <w:tcPr>
            <w:tcW w:w="2160" w:type="dxa"/>
          </w:tcPr>
          <w:p w14:paraId="57520D54" w14:textId="77777777" w:rsidR="004C597B" w:rsidRDefault="00000000">
            <w:r>
              <w:t>操作系统</w:t>
            </w:r>
          </w:p>
        </w:tc>
        <w:tc>
          <w:tcPr>
            <w:tcW w:w="2160" w:type="dxa"/>
          </w:tcPr>
          <w:p w14:paraId="01D63CD7" w14:textId="77777777" w:rsidR="004C597B" w:rsidRDefault="00000000">
            <w:r>
              <w:t>SLES 15 SP7</w:t>
            </w:r>
          </w:p>
        </w:tc>
        <w:tc>
          <w:tcPr>
            <w:tcW w:w="2160" w:type="dxa"/>
          </w:tcPr>
          <w:p w14:paraId="12E8B81C" w14:textId="77777777" w:rsidR="004C597B" w:rsidRDefault="00000000">
            <w:r>
              <w:t>至2031年（LTSS至2037年）</w:t>
            </w:r>
          </w:p>
        </w:tc>
        <w:tc>
          <w:tcPr>
            <w:tcW w:w="2160" w:type="dxa"/>
          </w:tcPr>
          <w:p w14:paraId="04EBBFE7" w14:textId="77777777" w:rsidR="004C597B" w:rsidRDefault="00000000">
            <w:r>
              <w:t>已验证HANA 2.0兼容</w:t>
            </w:r>
          </w:p>
        </w:tc>
      </w:tr>
      <w:tr w:rsidR="004C597B" w14:paraId="3F3E2E5E" w14:textId="77777777">
        <w:trPr>
          <w:jc w:val="center"/>
        </w:trPr>
        <w:tc>
          <w:tcPr>
            <w:tcW w:w="2160" w:type="dxa"/>
          </w:tcPr>
          <w:p w14:paraId="6A7CE339" w14:textId="77777777" w:rsidR="004C597B" w:rsidRDefault="00000000">
            <w:r>
              <w:t>数据库</w:t>
            </w:r>
          </w:p>
        </w:tc>
        <w:tc>
          <w:tcPr>
            <w:tcW w:w="2160" w:type="dxa"/>
          </w:tcPr>
          <w:p w14:paraId="5426025C" w14:textId="77777777" w:rsidR="004C597B" w:rsidRDefault="00000000">
            <w:r>
              <w:t>HANA 2.0 SPS07 rev 79</w:t>
            </w:r>
          </w:p>
        </w:tc>
        <w:tc>
          <w:tcPr>
            <w:tcW w:w="2160" w:type="dxa"/>
          </w:tcPr>
          <w:p w14:paraId="5135588A" w14:textId="77777777" w:rsidR="004C597B" w:rsidRDefault="00000000">
            <w:r>
              <w:t>SPS07稳定成熟</w:t>
            </w:r>
          </w:p>
        </w:tc>
        <w:tc>
          <w:tcPr>
            <w:tcW w:w="2160" w:type="dxa"/>
          </w:tcPr>
          <w:p w14:paraId="06928D2A" w14:textId="77777777" w:rsidR="004C597B" w:rsidRDefault="00000000">
            <w:r>
              <w:t>最新revision含全部Bug修复</w:t>
            </w:r>
          </w:p>
        </w:tc>
      </w:tr>
      <w:tr w:rsidR="004C597B" w14:paraId="5EBCF2BF" w14:textId="77777777">
        <w:trPr>
          <w:jc w:val="center"/>
        </w:trPr>
        <w:tc>
          <w:tcPr>
            <w:tcW w:w="2160" w:type="dxa"/>
          </w:tcPr>
          <w:p w14:paraId="4F85A922" w14:textId="77777777" w:rsidR="004C597B" w:rsidRDefault="00000000">
            <w:r>
              <w:t>S/4HANA</w:t>
            </w:r>
          </w:p>
        </w:tc>
        <w:tc>
          <w:tcPr>
            <w:tcW w:w="2160" w:type="dxa"/>
          </w:tcPr>
          <w:p w14:paraId="55B66726" w14:textId="77777777" w:rsidR="004C597B" w:rsidRDefault="00000000">
            <w:r>
              <w:t>2025 FPS01</w:t>
            </w:r>
          </w:p>
        </w:tc>
        <w:tc>
          <w:tcPr>
            <w:tcW w:w="2160" w:type="dxa"/>
          </w:tcPr>
          <w:p w14:paraId="51A008ED" w14:textId="77777777" w:rsidR="004C597B" w:rsidRDefault="00000000">
            <w:r>
              <w:t>至2032年</w:t>
            </w:r>
          </w:p>
        </w:tc>
        <w:tc>
          <w:tcPr>
            <w:tcW w:w="2160" w:type="dxa"/>
          </w:tcPr>
          <w:p w14:paraId="03834A10" w14:textId="77777777" w:rsidR="004C597B" w:rsidRDefault="00000000">
            <w:r>
              <w:t>比初始版本更稳定</w:t>
            </w:r>
          </w:p>
        </w:tc>
      </w:tr>
    </w:tbl>
    <w:p w14:paraId="11B9664D" w14:textId="3C40F0A5" w:rsidR="004C597B" w:rsidRDefault="004C597B"/>
    <w:p w14:paraId="10965471" w14:textId="77777777" w:rsidR="004C597B" w:rsidRDefault="00000000">
      <w:pPr>
        <w:pStyle w:val="1"/>
        <w:spacing w:before="120" w:after="40" w:line="320" w:lineRule="exact"/>
      </w:pPr>
      <w:bookmarkStart w:id="5" w:name="_Toc232368948"/>
      <w:proofErr w:type="spellStart"/>
      <w:r>
        <w:rPr>
          <w:rFonts w:ascii="微软雅黑" w:eastAsia="微软雅黑" w:hAnsi="微软雅黑"/>
        </w:rPr>
        <w:t>二、系统现状</w:t>
      </w:r>
      <w:bookmarkEnd w:id="5"/>
      <w:proofErr w:type="spellEnd"/>
    </w:p>
    <w:p w14:paraId="72323CED" w14:textId="77777777" w:rsidR="004C597B" w:rsidRDefault="00000000">
      <w:pPr>
        <w:pStyle w:val="21"/>
        <w:spacing w:before="80" w:after="40" w:line="300" w:lineRule="exact"/>
      </w:pPr>
      <w:bookmarkStart w:id="6" w:name="_Toc232368949"/>
      <w:r>
        <w:rPr>
          <w:rFonts w:ascii="微软雅黑" w:eastAsia="微软雅黑" w:hAnsi="微软雅黑"/>
        </w:rPr>
        <w:t>2.1 系统架构</w:t>
      </w:r>
      <w:bookmarkEnd w:id="6"/>
    </w:p>
    <w:p w14:paraId="0C58540D" w14:textId="77777777" w:rsidR="004C597B" w:rsidRDefault="00000000">
      <w:pPr>
        <w:rPr>
          <w:lang w:eastAsia="zh-CN"/>
        </w:rPr>
      </w:pPr>
      <w:r>
        <w:rPr>
          <w:lang w:eastAsia="zh-CN"/>
        </w:rPr>
        <w:t>当前三套系统均为HA架构（SR+SUSE HA）：DEV/QA为虚拟化环境；PROD为HANA一体机+旧存储。</w:t>
      </w:r>
    </w:p>
    <w:p w14:paraId="339D2541" w14:textId="77777777" w:rsidR="004C597B" w:rsidRDefault="00000000">
      <w:pPr>
        <w:pStyle w:val="21"/>
        <w:spacing w:before="80" w:after="40" w:line="300" w:lineRule="exact"/>
      </w:pPr>
      <w:bookmarkStart w:id="7" w:name="_Toc232368950"/>
      <w:r>
        <w:rPr>
          <w:rFonts w:ascii="微软雅黑" w:eastAsia="微软雅黑" w:hAnsi="微软雅黑"/>
        </w:rPr>
        <w:t xml:space="preserve">2.2 </w:t>
      </w:r>
      <w:proofErr w:type="spellStart"/>
      <w:r>
        <w:rPr>
          <w:rFonts w:ascii="微软雅黑" w:eastAsia="微软雅黑" w:hAnsi="微软雅黑"/>
        </w:rPr>
        <w:t>系统规模</w:t>
      </w:r>
      <w:bookmarkEnd w:id="7"/>
      <w:proofErr w:type="spellEnd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4C597B" w14:paraId="73933936" w14:textId="77777777">
        <w:trPr>
          <w:jc w:val="center"/>
        </w:trPr>
        <w:tc>
          <w:tcPr>
            <w:tcW w:w="4320" w:type="dxa"/>
            <w:shd w:val="clear" w:color="auto" w:fill="D9E2F3"/>
          </w:tcPr>
          <w:p w14:paraId="2EAB00BC" w14:textId="77777777" w:rsidR="004C597B" w:rsidRDefault="00000000">
            <w:r>
              <w:rPr>
                <w:b/>
              </w:rPr>
              <w:t>项目</w:t>
            </w:r>
          </w:p>
        </w:tc>
        <w:tc>
          <w:tcPr>
            <w:tcW w:w="4320" w:type="dxa"/>
            <w:shd w:val="clear" w:color="auto" w:fill="D9E2F3"/>
          </w:tcPr>
          <w:p w14:paraId="71480921" w14:textId="77777777" w:rsidR="004C597B" w:rsidRDefault="00000000">
            <w:r>
              <w:rPr>
                <w:b/>
              </w:rPr>
              <w:t>数据</w:t>
            </w:r>
          </w:p>
        </w:tc>
      </w:tr>
      <w:tr w:rsidR="004C597B" w14:paraId="1A2AC0C3" w14:textId="77777777">
        <w:trPr>
          <w:jc w:val="center"/>
        </w:trPr>
        <w:tc>
          <w:tcPr>
            <w:tcW w:w="4320" w:type="dxa"/>
          </w:tcPr>
          <w:p w14:paraId="7206C121" w14:textId="77777777" w:rsidR="004C597B" w:rsidRDefault="00000000">
            <w:r>
              <w:t>客户端数量</w:t>
            </w:r>
          </w:p>
        </w:tc>
        <w:tc>
          <w:tcPr>
            <w:tcW w:w="4320" w:type="dxa"/>
          </w:tcPr>
          <w:p w14:paraId="082BFA37" w14:textId="77777777" w:rsidR="004C597B" w:rsidRDefault="00000000">
            <w:r>
              <w:t>3个（Client 100、300、800）</w:t>
            </w:r>
          </w:p>
        </w:tc>
      </w:tr>
      <w:tr w:rsidR="004C597B" w14:paraId="606A2DA9" w14:textId="77777777">
        <w:trPr>
          <w:jc w:val="center"/>
        </w:trPr>
        <w:tc>
          <w:tcPr>
            <w:tcW w:w="4320" w:type="dxa"/>
          </w:tcPr>
          <w:p w14:paraId="7531B5D4" w14:textId="77777777" w:rsidR="004C597B" w:rsidRDefault="00000000">
            <w:r>
              <w:t>用户数</w:t>
            </w:r>
          </w:p>
        </w:tc>
        <w:tc>
          <w:tcPr>
            <w:tcW w:w="4320" w:type="dxa"/>
          </w:tcPr>
          <w:p w14:paraId="0F1980AD" w14:textId="77777777" w:rsidR="004C597B" w:rsidRDefault="00000000">
            <w:r>
              <w:t>60人（预估）</w:t>
            </w:r>
          </w:p>
        </w:tc>
      </w:tr>
      <w:tr w:rsidR="004C597B" w14:paraId="74F97950" w14:textId="77777777">
        <w:trPr>
          <w:jc w:val="center"/>
        </w:trPr>
        <w:tc>
          <w:tcPr>
            <w:tcW w:w="4320" w:type="dxa"/>
          </w:tcPr>
          <w:p w14:paraId="64668ACD" w14:textId="77777777" w:rsidR="004C597B" w:rsidRDefault="00000000">
            <w:r>
              <w:t>上线时间</w:t>
            </w:r>
          </w:p>
        </w:tc>
        <w:tc>
          <w:tcPr>
            <w:tcW w:w="4320" w:type="dxa"/>
          </w:tcPr>
          <w:p w14:paraId="4CE7D594" w14:textId="77777777" w:rsidR="004C597B" w:rsidRDefault="00000000">
            <w:r>
              <w:t>2017年（运行9年）</w:t>
            </w:r>
          </w:p>
        </w:tc>
      </w:tr>
      <w:tr w:rsidR="004C597B" w14:paraId="54031BB7" w14:textId="77777777">
        <w:trPr>
          <w:jc w:val="center"/>
        </w:trPr>
        <w:tc>
          <w:tcPr>
            <w:tcW w:w="4320" w:type="dxa"/>
          </w:tcPr>
          <w:p w14:paraId="21AFD725" w14:textId="77777777" w:rsidR="004C597B" w:rsidRDefault="00000000">
            <w:r>
              <w:t>SAP模块</w:t>
            </w:r>
          </w:p>
        </w:tc>
        <w:tc>
          <w:tcPr>
            <w:tcW w:w="4320" w:type="dxa"/>
          </w:tcPr>
          <w:p w14:paraId="71DD5B43" w14:textId="77777777" w:rsidR="004C597B" w:rsidRDefault="00000000">
            <w:r>
              <w:t>FI/CO/MM/SD/PP/QM</w:t>
            </w:r>
          </w:p>
        </w:tc>
      </w:tr>
      <w:tr w:rsidR="004C597B" w14:paraId="57676932" w14:textId="77777777">
        <w:trPr>
          <w:jc w:val="center"/>
        </w:trPr>
        <w:tc>
          <w:tcPr>
            <w:tcW w:w="4320" w:type="dxa"/>
          </w:tcPr>
          <w:p w14:paraId="164B176C" w14:textId="77777777" w:rsidR="004C597B" w:rsidRDefault="00000000">
            <w:r>
              <w:t>自定义程序</w:t>
            </w:r>
          </w:p>
        </w:tc>
        <w:tc>
          <w:tcPr>
            <w:tcW w:w="4320" w:type="dxa"/>
          </w:tcPr>
          <w:p w14:paraId="59CE38D7" w14:textId="2FB9255F" w:rsidR="004C597B" w:rsidRPr="00745028" w:rsidRDefault="00000000">
            <w:pPr>
              <w:rPr>
                <w:rFonts w:hint="eastAsia"/>
                <w:highlight w:val="yellow"/>
                <w:lang w:eastAsia="zh-CN"/>
              </w:rPr>
            </w:pPr>
            <w:r w:rsidRPr="00745028">
              <w:rPr>
                <w:highlight w:val="yellow"/>
              </w:rPr>
              <w:t>212个（有效约50-80个）</w:t>
            </w:r>
            <w:r w:rsidR="00745028" w:rsidRPr="00745028">
              <w:rPr>
                <w:rFonts w:hint="eastAsia"/>
                <w:highlight w:val="yellow"/>
                <w:lang w:eastAsia="zh-CN"/>
              </w:rPr>
              <w:t>-</w:t>
            </w:r>
            <w:r w:rsidR="00745028" w:rsidRPr="00745028">
              <w:rPr>
                <w:highlight w:val="yellow"/>
                <w:lang w:eastAsia="zh-CN"/>
              </w:rPr>
              <w:t xml:space="preserve"> </w:t>
            </w:r>
            <w:r w:rsidR="00745028" w:rsidRPr="00745028">
              <w:rPr>
                <w:rFonts w:hint="eastAsia"/>
                <w:highlight w:val="yellow"/>
                <w:lang w:eastAsia="zh-CN"/>
              </w:rPr>
              <w:t>check</w:t>
            </w:r>
          </w:p>
        </w:tc>
      </w:tr>
      <w:tr w:rsidR="004C597B" w14:paraId="5F723B4C" w14:textId="77777777">
        <w:trPr>
          <w:jc w:val="center"/>
        </w:trPr>
        <w:tc>
          <w:tcPr>
            <w:tcW w:w="4320" w:type="dxa"/>
          </w:tcPr>
          <w:p w14:paraId="353B7BE1" w14:textId="77777777" w:rsidR="004C597B" w:rsidRDefault="00000000">
            <w:r>
              <w:t>自定义函数</w:t>
            </w:r>
          </w:p>
        </w:tc>
        <w:tc>
          <w:tcPr>
            <w:tcW w:w="4320" w:type="dxa"/>
          </w:tcPr>
          <w:p w14:paraId="460C42FA" w14:textId="77777777" w:rsidR="004C597B" w:rsidRDefault="00000000">
            <w:r>
              <w:t>146个</w:t>
            </w:r>
          </w:p>
        </w:tc>
      </w:tr>
      <w:tr w:rsidR="004C597B" w14:paraId="4EEB7F55" w14:textId="77777777">
        <w:trPr>
          <w:jc w:val="center"/>
        </w:trPr>
        <w:tc>
          <w:tcPr>
            <w:tcW w:w="4320" w:type="dxa"/>
          </w:tcPr>
          <w:p w14:paraId="3C59C194" w14:textId="77777777" w:rsidR="004C597B" w:rsidRDefault="00000000">
            <w:r>
              <w:lastRenderedPageBreak/>
              <w:t>增强/BAdI</w:t>
            </w:r>
          </w:p>
        </w:tc>
        <w:tc>
          <w:tcPr>
            <w:tcW w:w="4320" w:type="dxa"/>
          </w:tcPr>
          <w:p w14:paraId="5A6424FA" w14:textId="77777777" w:rsidR="004C597B" w:rsidRDefault="00000000">
            <w:r>
              <w:t>5+2</w:t>
            </w:r>
          </w:p>
        </w:tc>
      </w:tr>
      <w:tr w:rsidR="004C597B" w14:paraId="40D4C316" w14:textId="77777777">
        <w:trPr>
          <w:jc w:val="center"/>
        </w:trPr>
        <w:tc>
          <w:tcPr>
            <w:tcW w:w="4320" w:type="dxa"/>
          </w:tcPr>
          <w:p w14:paraId="3B80CB07" w14:textId="77777777" w:rsidR="004C597B" w:rsidRDefault="00000000">
            <w:r>
              <w:t>外围接口</w:t>
            </w:r>
          </w:p>
        </w:tc>
        <w:tc>
          <w:tcPr>
            <w:tcW w:w="4320" w:type="dxa"/>
          </w:tcPr>
          <w:p w14:paraId="56F99BA4" w14:textId="77777777" w:rsidR="004C597B" w:rsidRDefault="00000000">
            <w:r>
              <w:t>5个HTTP REST（金蝶SRM+ERP）</w:t>
            </w:r>
          </w:p>
        </w:tc>
      </w:tr>
      <w:tr w:rsidR="004C597B" w14:paraId="434163BC" w14:textId="77777777">
        <w:trPr>
          <w:jc w:val="center"/>
        </w:trPr>
        <w:tc>
          <w:tcPr>
            <w:tcW w:w="4320" w:type="dxa"/>
          </w:tcPr>
          <w:p w14:paraId="3D4CFB09" w14:textId="77777777" w:rsidR="004C597B" w:rsidRDefault="00000000">
            <w:r>
              <w:t>Fiori</w:t>
            </w:r>
          </w:p>
        </w:tc>
        <w:tc>
          <w:tcPr>
            <w:tcW w:w="4320" w:type="dxa"/>
          </w:tcPr>
          <w:p w14:paraId="4D474C27" w14:textId="77777777" w:rsidR="004C597B" w:rsidRDefault="00000000">
            <w:r>
              <w:t>未启用</w:t>
            </w:r>
          </w:p>
        </w:tc>
      </w:tr>
    </w:tbl>
    <w:p w14:paraId="3E9C0EE5" w14:textId="77777777" w:rsidR="004C597B" w:rsidRDefault="00000000">
      <w:pPr>
        <w:pStyle w:val="21"/>
        <w:spacing w:before="80" w:after="40" w:line="300" w:lineRule="exact"/>
      </w:pPr>
      <w:bookmarkStart w:id="8" w:name="_Toc232368951"/>
      <w:r>
        <w:rPr>
          <w:rFonts w:ascii="微软雅黑" w:eastAsia="微软雅黑" w:hAnsi="微软雅黑"/>
        </w:rPr>
        <w:t>2.3 数据库与操作系统</w:t>
      </w:r>
      <w:bookmarkEnd w:id="8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4C597B" w14:paraId="214E6FBA" w14:textId="77777777">
        <w:trPr>
          <w:jc w:val="center"/>
        </w:trPr>
        <w:tc>
          <w:tcPr>
            <w:tcW w:w="2880" w:type="dxa"/>
            <w:shd w:val="clear" w:color="auto" w:fill="D9E2F3"/>
          </w:tcPr>
          <w:p w14:paraId="03F43ABE" w14:textId="77777777" w:rsidR="004C597B" w:rsidRDefault="00000000">
            <w:r>
              <w:rPr>
                <w:b/>
              </w:rPr>
              <w:t>项目</w:t>
            </w:r>
          </w:p>
        </w:tc>
        <w:tc>
          <w:tcPr>
            <w:tcW w:w="2880" w:type="dxa"/>
            <w:shd w:val="clear" w:color="auto" w:fill="D9E2F3"/>
          </w:tcPr>
          <w:p w14:paraId="4B7E2C71" w14:textId="77777777" w:rsidR="004C597B" w:rsidRDefault="00000000">
            <w:r>
              <w:rPr>
                <w:b/>
              </w:rPr>
              <w:t>当前版本</w:t>
            </w:r>
          </w:p>
        </w:tc>
        <w:tc>
          <w:tcPr>
            <w:tcW w:w="2880" w:type="dxa"/>
            <w:shd w:val="clear" w:color="auto" w:fill="D9E2F3"/>
          </w:tcPr>
          <w:p w14:paraId="427BC557" w14:textId="77777777" w:rsidR="004C597B" w:rsidRDefault="00000000">
            <w:r>
              <w:rPr>
                <w:b/>
              </w:rPr>
              <w:t>目标版本</w:t>
            </w:r>
          </w:p>
        </w:tc>
      </w:tr>
      <w:tr w:rsidR="004C597B" w14:paraId="37E63D86" w14:textId="77777777">
        <w:trPr>
          <w:jc w:val="center"/>
        </w:trPr>
        <w:tc>
          <w:tcPr>
            <w:tcW w:w="2880" w:type="dxa"/>
          </w:tcPr>
          <w:p w14:paraId="5920F33B" w14:textId="77777777" w:rsidR="004C597B" w:rsidRDefault="00000000">
            <w:r>
              <w:t>数据库</w:t>
            </w:r>
          </w:p>
        </w:tc>
        <w:tc>
          <w:tcPr>
            <w:tcW w:w="2880" w:type="dxa"/>
          </w:tcPr>
          <w:p w14:paraId="60201545" w14:textId="77777777" w:rsidR="004C597B" w:rsidRDefault="00000000">
            <w:r>
              <w:t>HANA 2.0 SPS02</w:t>
            </w:r>
          </w:p>
        </w:tc>
        <w:tc>
          <w:tcPr>
            <w:tcW w:w="2880" w:type="dxa"/>
          </w:tcPr>
          <w:p w14:paraId="49DCD50D" w14:textId="77777777" w:rsidR="004C597B" w:rsidRDefault="00000000">
            <w:r>
              <w:t>HANA 2.0 SPS07 rev 79</w:t>
            </w:r>
          </w:p>
        </w:tc>
      </w:tr>
      <w:tr w:rsidR="004C597B" w14:paraId="5D67A2DB" w14:textId="77777777">
        <w:trPr>
          <w:jc w:val="center"/>
        </w:trPr>
        <w:tc>
          <w:tcPr>
            <w:tcW w:w="2880" w:type="dxa"/>
          </w:tcPr>
          <w:p w14:paraId="16D30371" w14:textId="77777777" w:rsidR="004C597B" w:rsidRDefault="00000000">
            <w:r>
              <w:t>操作系统</w:t>
            </w:r>
          </w:p>
        </w:tc>
        <w:tc>
          <w:tcPr>
            <w:tcW w:w="2880" w:type="dxa"/>
          </w:tcPr>
          <w:p w14:paraId="3837BDA6" w14:textId="77777777" w:rsidR="004C597B" w:rsidRDefault="00000000">
            <w:r>
              <w:t>SLES 12 SP1</w:t>
            </w:r>
          </w:p>
        </w:tc>
        <w:tc>
          <w:tcPr>
            <w:tcW w:w="2880" w:type="dxa"/>
          </w:tcPr>
          <w:p w14:paraId="4D735A9A" w14:textId="77777777" w:rsidR="004C597B" w:rsidRDefault="00000000">
            <w:r>
              <w:t>SLES 15 SP7</w:t>
            </w:r>
          </w:p>
        </w:tc>
      </w:tr>
    </w:tbl>
    <w:p w14:paraId="6BDF8E63" w14:textId="77777777" w:rsidR="004C597B" w:rsidRDefault="00000000">
      <w:pPr>
        <w:spacing w:before="20" w:after="60"/>
      </w:pPr>
      <w:r>
        <w:rPr>
          <w:sz w:val="18"/>
        </w:rPr>
        <w:t>※ SLES 12 SP1不支持直接升级到SLES 15，需通过新建VM后迁移数据。</w:t>
      </w:r>
    </w:p>
    <w:p w14:paraId="7A665C34" w14:textId="225CB240" w:rsidR="004C597B" w:rsidRDefault="004C597B"/>
    <w:p w14:paraId="43EC3AFD" w14:textId="77777777" w:rsidR="004C597B" w:rsidRDefault="00000000">
      <w:pPr>
        <w:pStyle w:val="1"/>
        <w:spacing w:before="120" w:after="40" w:line="320" w:lineRule="exact"/>
      </w:pPr>
      <w:bookmarkStart w:id="9" w:name="_Toc232368952"/>
      <w:r>
        <w:rPr>
          <w:rFonts w:ascii="微软雅黑" w:eastAsia="微软雅黑" w:hAnsi="微软雅黑"/>
        </w:rPr>
        <w:t>三、目标架构</w:t>
      </w:r>
      <w:bookmarkEnd w:id="9"/>
    </w:p>
    <w:p w14:paraId="589FDEBD" w14:textId="77777777" w:rsidR="004C597B" w:rsidRDefault="00000000">
      <w:r>
        <w:t>DEV/QA：虚拟化环境，SLES 15 SP7 + HANA SPS07 rev 79，HA（Hypervisor提供VM级HA，无需SR）</w:t>
      </w:r>
    </w:p>
    <w:p w14:paraId="0830E8E8" w14:textId="77777777" w:rsidR="004C597B" w:rsidRDefault="00000000">
      <w:r>
        <w:t>PROD：新服务器，SLES 15 SP7 + HANA SPS07 rev 79，SR+HA，新存储</w:t>
      </w:r>
    </w:p>
    <w:p w14:paraId="5763C381" w14:textId="592EFF97" w:rsidR="004C597B" w:rsidRDefault="004C597B"/>
    <w:p w14:paraId="295000AF" w14:textId="77777777" w:rsidR="004C597B" w:rsidRDefault="00000000">
      <w:pPr>
        <w:pStyle w:val="1"/>
        <w:spacing w:before="120" w:after="40" w:line="320" w:lineRule="exact"/>
      </w:pPr>
      <w:bookmarkStart w:id="10" w:name="_Toc232368953"/>
      <w:r>
        <w:rPr>
          <w:rFonts w:ascii="微软雅黑" w:eastAsia="微软雅黑" w:hAnsi="微软雅黑"/>
        </w:rPr>
        <w:t>四、升级方案</w:t>
      </w:r>
      <w:bookmarkEnd w:id="10"/>
    </w:p>
    <w:p w14:paraId="7D3704B9" w14:textId="77777777" w:rsidR="004C597B" w:rsidRDefault="00000000">
      <w:pPr>
        <w:pStyle w:val="21"/>
        <w:spacing w:before="80" w:after="40" w:line="300" w:lineRule="exact"/>
      </w:pPr>
      <w:bookmarkStart w:id="11" w:name="_Toc232368954"/>
      <w:r>
        <w:rPr>
          <w:rFonts w:ascii="微软雅黑" w:eastAsia="微软雅黑" w:hAnsi="微软雅黑"/>
        </w:rPr>
        <w:t>4.1 升级方式</w:t>
      </w:r>
      <w:bookmarkEnd w:id="11"/>
    </w:p>
    <w:p w14:paraId="42BD3487" w14:textId="77777777" w:rsidR="004C597B" w:rsidRDefault="00000000">
      <w:r>
        <w:t>采用DMO with System Move方式，一步完成版本升级和数据库迁移。</w:t>
      </w:r>
    </w:p>
    <w:p w14:paraId="6F94FAAD" w14:textId="77777777" w:rsidR="004C597B" w:rsidRDefault="00000000">
      <w:pPr>
        <w:pStyle w:val="31"/>
        <w:spacing w:before="60" w:after="20"/>
      </w:pPr>
      <w:bookmarkStart w:id="12" w:name="_Toc232368955"/>
      <w:r>
        <w:rPr>
          <w:rFonts w:ascii="微软雅黑" w:eastAsia="微软雅黑" w:hAnsi="微软雅黑"/>
        </w:rPr>
        <w:t>为什么选择DMO with System Move</w:t>
      </w:r>
      <w:bookmarkEnd w:id="12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432"/>
        <w:gridCol w:w="1296"/>
        <w:gridCol w:w="864"/>
        <w:gridCol w:w="864"/>
        <w:gridCol w:w="1296"/>
        <w:gridCol w:w="432"/>
        <w:gridCol w:w="1728"/>
      </w:tblGrid>
      <w:tr w:rsidR="004C597B" w14:paraId="6CD73C77" w14:textId="77777777">
        <w:trPr>
          <w:jc w:val="center"/>
        </w:trPr>
        <w:tc>
          <w:tcPr>
            <w:tcW w:w="2160" w:type="dxa"/>
            <w:gridSpan w:val="2"/>
            <w:shd w:val="clear" w:color="auto" w:fill="D9E2F3"/>
          </w:tcPr>
          <w:p w14:paraId="4161C4AB" w14:textId="77777777" w:rsidR="004C597B" w:rsidRDefault="00000000">
            <w:r>
              <w:rPr>
                <w:b/>
              </w:rPr>
              <w:t>维度</w:t>
            </w:r>
          </w:p>
        </w:tc>
        <w:tc>
          <w:tcPr>
            <w:tcW w:w="2160" w:type="dxa"/>
            <w:gridSpan w:val="2"/>
            <w:shd w:val="clear" w:color="auto" w:fill="D9E2F3"/>
          </w:tcPr>
          <w:p w14:paraId="5EC2BDD8" w14:textId="77777777" w:rsidR="004C597B" w:rsidRDefault="00000000">
            <w:r>
              <w:rPr>
                <w:b/>
              </w:rPr>
              <w:t>源</w:t>
            </w:r>
          </w:p>
        </w:tc>
        <w:tc>
          <w:tcPr>
            <w:tcW w:w="2160" w:type="dxa"/>
            <w:gridSpan w:val="2"/>
            <w:shd w:val="clear" w:color="auto" w:fill="D9E2F3"/>
          </w:tcPr>
          <w:p w14:paraId="6FF9EC9F" w14:textId="77777777" w:rsidR="004C597B" w:rsidRDefault="00000000">
            <w:r>
              <w:rPr>
                <w:b/>
              </w:rPr>
              <w:t>目标</w:t>
            </w:r>
          </w:p>
        </w:tc>
        <w:tc>
          <w:tcPr>
            <w:tcW w:w="2160" w:type="dxa"/>
            <w:gridSpan w:val="2"/>
            <w:shd w:val="clear" w:color="auto" w:fill="D9E2F3"/>
          </w:tcPr>
          <w:p w14:paraId="61F771D7" w14:textId="77777777" w:rsidR="004C597B" w:rsidRDefault="00000000">
            <w:r>
              <w:rPr>
                <w:b/>
              </w:rPr>
              <w:t>说明</w:t>
            </w:r>
          </w:p>
        </w:tc>
      </w:tr>
      <w:tr w:rsidR="004C597B" w14:paraId="031C4C43" w14:textId="77777777">
        <w:trPr>
          <w:jc w:val="center"/>
        </w:trPr>
        <w:tc>
          <w:tcPr>
            <w:tcW w:w="2160" w:type="dxa"/>
            <w:gridSpan w:val="2"/>
          </w:tcPr>
          <w:p w14:paraId="183788A2" w14:textId="77777777" w:rsidR="004C597B" w:rsidRDefault="00000000">
            <w:r>
              <w:t>OS</w:t>
            </w:r>
          </w:p>
        </w:tc>
        <w:tc>
          <w:tcPr>
            <w:tcW w:w="2160" w:type="dxa"/>
            <w:gridSpan w:val="2"/>
          </w:tcPr>
          <w:p w14:paraId="25817BCE" w14:textId="77777777" w:rsidR="004C597B" w:rsidRDefault="00000000">
            <w:r>
              <w:t>SLES 12</w:t>
            </w:r>
          </w:p>
        </w:tc>
        <w:tc>
          <w:tcPr>
            <w:tcW w:w="2160" w:type="dxa"/>
            <w:gridSpan w:val="2"/>
          </w:tcPr>
          <w:p w14:paraId="73775637" w14:textId="77777777" w:rsidR="004C597B" w:rsidRDefault="00000000">
            <w:r>
              <w:t>SLES 15</w:t>
            </w:r>
          </w:p>
        </w:tc>
        <w:tc>
          <w:tcPr>
            <w:tcW w:w="2160" w:type="dxa"/>
            <w:gridSpan w:val="2"/>
          </w:tcPr>
          <w:p w14:paraId="443367A7" w14:textId="77777777" w:rsidR="004C597B" w:rsidRDefault="00000000">
            <w:r>
              <w:t>无法原地升级</w:t>
            </w:r>
          </w:p>
        </w:tc>
      </w:tr>
      <w:tr w:rsidR="004C597B" w14:paraId="6CCCEDDA" w14:textId="77777777">
        <w:trPr>
          <w:jc w:val="center"/>
        </w:trPr>
        <w:tc>
          <w:tcPr>
            <w:tcW w:w="2160" w:type="dxa"/>
            <w:gridSpan w:val="2"/>
          </w:tcPr>
          <w:p w14:paraId="6FA64A9A" w14:textId="77777777" w:rsidR="004C597B" w:rsidRDefault="00000000">
            <w:r>
              <w:t>HANA</w:t>
            </w:r>
          </w:p>
        </w:tc>
        <w:tc>
          <w:tcPr>
            <w:tcW w:w="2160" w:type="dxa"/>
            <w:gridSpan w:val="2"/>
          </w:tcPr>
          <w:p w14:paraId="5988F2DA" w14:textId="77777777" w:rsidR="004C597B" w:rsidRDefault="00000000">
            <w:r>
              <w:t>SPS02</w:t>
            </w:r>
          </w:p>
        </w:tc>
        <w:tc>
          <w:tcPr>
            <w:tcW w:w="2160" w:type="dxa"/>
            <w:gridSpan w:val="2"/>
          </w:tcPr>
          <w:p w14:paraId="75D97E2B" w14:textId="77777777" w:rsidR="004C597B" w:rsidRDefault="00000000">
            <w:r>
              <w:t>SPS07 rev 79</w:t>
            </w:r>
          </w:p>
        </w:tc>
        <w:tc>
          <w:tcPr>
            <w:tcW w:w="2160" w:type="dxa"/>
            <w:gridSpan w:val="2"/>
          </w:tcPr>
          <w:p w14:paraId="33CA23D2" w14:textId="77777777" w:rsidR="004C597B" w:rsidRDefault="00000000">
            <w:r>
              <w:t>大版本跳跃</w:t>
            </w:r>
          </w:p>
        </w:tc>
      </w:tr>
      <w:tr w:rsidR="004C597B" w14:paraId="54812304" w14:textId="77777777">
        <w:trPr>
          <w:jc w:val="center"/>
        </w:trPr>
        <w:tc>
          <w:tcPr>
            <w:tcW w:w="2160" w:type="dxa"/>
            <w:gridSpan w:val="2"/>
          </w:tcPr>
          <w:p w14:paraId="0CCDB7BD" w14:textId="77777777" w:rsidR="004C597B" w:rsidRDefault="00000000">
            <w:r>
              <w:t>S/4HANA</w:t>
            </w:r>
          </w:p>
        </w:tc>
        <w:tc>
          <w:tcPr>
            <w:tcW w:w="2160" w:type="dxa"/>
            <w:gridSpan w:val="2"/>
          </w:tcPr>
          <w:p w14:paraId="4B0E84BB" w14:textId="77777777" w:rsidR="004C597B" w:rsidRDefault="00000000">
            <w:r>
              <w:t>1709</w:t>
            </w:r>
          </w:p>
        </w:tc>
        <w:tc>
          <w:tcPr>
            <w:tcW w:w="2160" w:type="dxa"/>
            <w:gridSpan w:val="2"/>
          </w:tcPr>
          <w:p w14:paraId="0706E72F" w14:textId="77777777" w:rsidR="004C597B" w:rsidRDefault="00000000">
            <w:r>
              <w:t>2025</w:t>
            </w:r>
          </w:p>
        </w:tc>
        <w:tc>
          <w:tcPr>
            <w:tcW w:w="2160" w:type="dxa"/>
            <w:gridSpan w:val="2"/>
          </w:tcPr>
          <w:p w14:paraId="2EDFA31C" w14:textId="77777777" w:rsidR="004C597B" w:rsidRDefault="00000000">
            <w:r>
              <w:t>跨8年大版本</w:t>
            </w:r>
          </w:p>
        </w:tc>
      </w:tr>
      <w:tr w:rsidR="004C597B" w14:paraId="627021FD" w14:textId="77777777">
        <w:trPr>
          <w:jc w:val="center"/>
        </w:trPr>
        <w:tc>
          <w:tcPr>
            <w:tcW w:w="1728" w:type="dxa"/>
            <w:shd w:val="clear" w:color="auto" w:fill="D9E2F3"/>
          </w:tcPr>
          <w:p w14:paraId="792932FB" w14:textId="77777777" w:rsidR="004C597B" w:rsidRDefault="00000000">
            <w:r>
              <w:rPr>
                <w:b/>
              </w:rPr>
              <w:t>方案</w:t>
            </w:r>
          </w:p>
        </w:tc>
        <w:tc>
          <w:tcPr>
            <w:tcW w:w="1728" w:type="dxa"/>
            <w:gridSpan w:val="2"/>
            <w:shd w:val="clear" w:color="auto" w:fill="D9E2F3"/>
          </w:tcPr>
          <w:p w14:paraId="3C95C1EB" w14:textId="77777777" w:rsidR="004C597B" w:rsidRDefault="00000000">
            <w:r>
              <w:rPr>
                <w:b/>
              </w:rPr>
              <w:t>可行性</w:t>
            </w:r>
          </w:p>
        </w:tc>
        <w:tc>
          <w:tcPr>
            <w:tcW w:w="1728" w:type="dxa"/>
            <w:gridSpan w:val="2"/>
            <w:shd w:val="clear" w:color="auto" w:fill="D9E2F3"/>
          </w:tcPr>
          <w:p w14:paraId="583D1C3A" w14:textId="77777777" w:rsidR="004C597B" w:rsidRDefault="00000000">
            <w:r>
              <w:rPr>
                <w:b/>
              </w:rPr>
              <w:t>停机次数</w:t>
            </w:r>
          </w:p>
        </w:tc>
        <w:tc>
          <w:tcPr>
            <w:tcW w:w="1728" w:type="dxa"/>
            <w:gridSpan w:val="2"/>
            <w:shd w:val="clear" w:color="auto" w:fill="D9E2F3"/>
          </w:tcPr>
          <w:p w14:paraId="3B70BE54" w14:textId="77777777" w:rsidR="004C597B" w:rsidRDefault="00000000">
            <w:r>
              <w:rPr>
                <w:b/>
              </w:rPr>
              <w:t>复杂度</w:t>
            </w:r>
          </w:p>
        </w:tc>
        <w:tc>
          <w:tcPr>
            <w:tcW w:w="1728" w:type="dxa"/>
            <w:shd w:val="clear" w:color="auto" w:fill="D9E2F3"/>
          </w:tcPr>
          <w:p w14:paraId="6F426D83" w14:textId="77777777" w:rsidR="004C597B" w:rsidRDefault="00000000">
            <w:r>
              <w:rPr>
                <w:b/>
              </w:rPr>
              <w:t>风险</w:t>
            </w:r>
          </w:p>
        </w:tc>
      </w:tr>
      <w:tr w:rsidR="004C597B" w14:paraId="62A13F60" w14:textId="77777777">
        <w:trPr>
          <w:jc w:val="center"/>
        </w:trPr>
        <w:tc>
          <w:tcPr>
            <w:tcW w:w="1728" w:type="dxa"/>
          </w:tcPr>
          <w:p w14:paraId="02D4DA3B" w14:textId="77777777" w:rsidR="004C597B" w:rsidRDefault="00000000">
            <w:r>
              <w:t>DMO with System Move</w:t>
            </w:r>
          </w:p>
        </w:tc>
        <w:tc>
          <w:tcPr>
            <w:tcW w:w="1728" w:type="dxa"/>
            <w:gridSpan w:val="2"/>
          </w:tcPr>
          <w:p w14:paraId="3AC4AB74" w14:textId="77777777" w:rsidR="004C597B" w:rsidRDefault="00000000">
            <w:r>
              <w:t>可行</w:t>
            </w:r>
          </w:p>
        </w:tc>
        <w:tc>
          <w:tcPr>
            <w:tcW w:w="1728" w:type="dxa"/>
            <w:gridSpan w:val="2"/>
          </w:tcPr>
          <w:p w14:paraId="25F24674" w14:textId="77777777" w:rsidR="004C597B" w:rsidRDefault="00000000">
            <w:r>
              <w:t>1次</w:t>
            </w:r>
          </w:p>
        </w:tc>
        <w:tc>
          <w:tcPr>
            <w:tcW w:w="1728" w:type="dxa"/>
            <w:gridSpan w:val="2"/>
          </w:tcPr>
          <w:p w14:paraId="5A859B4B" w14:textId="77777777" w:rsidR="004C597B" w:rsidRDefault="00000000">
            <w:r>
              <w:t>低</w:t>
            </w:r>
          </w:p>
        </w:tc>
        <w:tc>
          <w:tcPr>
            <w:tcW w:w="1728" w:type="dxa"/>
          </w:tcPr>
          <w:p w14:paraId="52A36D34" w14:textId="77777777" w:rsidR="004C597B" w:rsidRDefault="00000000">
            <w:r>
              <w:t>低</w:t>
            </w:r>
          </w:p>
        </w:tc>
      </w:tr>
      <w:tr w:rsidR="004C597B" w14:paraId="7B62BF0D" w14:textId="77777777">
        <w:trPr>
          <w:jc w:val="center"/>
        </w:trPr>
        <w:tc>
          <w:tcPr>
            <w:tcW w:w="1728" w:type="dxa"/>
          </w:tcPr>
          <w:p w14:paraId="5F093DC2" w14:textId="77777777" w:rsidR="004C597B" w:rsidRDefault="00000000">
            <w:r>
              <w:t>系统拷贝+升级</w:t>
            </w:r>
          </w:p>
        </w:tc>
        <w:tc>
          <w:tcPr>
            <w:tcW w:w="1728" w:type="dxa"/>
            <w:gridSpan w:val="2"/>
          </w:tcPr>
          <w:p w14:paraId="00932D4C" w14:textId="77777777" w:rsidR="004C597B" w:rsidRDefault="00000000">
            <w:r>
              <w:t>可行</w:t>
            </w:r>
          </w:p>
        </w:tc>
        <w:tc>
          <w:tcPr>
            <w:tcW w:w="1728" w:type="dxa"/>
            <w:gridSpan w:val="2"/>
          </w:tcPr>
          <w:p w14:paraId="293D6CB7" w14:textId="77777777" w:rsidR="004C597B" w:rsidRDefault="00000000">
            <w:r>
              <w:t>2次</w:t>
            </w:r>
          </w:p>
        </w:tc>
        <w:tc>
          <w:tcPr>
            <w:tcW w:w="1728" w:type="dxa"/>
            <w:gridSpan w:val="2"/>
          </w:tcPr>
          <w:p w14:paraId="3480737C" w14:textId="77777777" w:rsidR="004C597B" w:rsidRDefault="00000000">
            <w:r>
              <w:t>高</w:t>
            </w:r>
          </w:p>
        </w:tc>
        <w:tc>
          <w:tcPr>
            <w:tcW w:w="1728" w:type="dxa"/>
          </w:tcPr>
          <w:p w14:paraId="3EDB3A92" w14:textId="77777777" w:rsidR="004C597B" w:rsidRDefault="00000000">
            <w:r>
              <w:t>中</w:t>
            </w:r>
          </w:p>
        </w:tc>
      </w:tr>
      <w:tr w:rsidR="004C597B" w14:paraId="082332D4" w14:textId="77777777">
        <w:trPr>
          <w:jc w:val="center"/>
        </w:trPr>
        <w:tc>
          <w:tcPr>
            <w:tcW w:w="1728" w:type="dxa"/>
          </w:tcPr>
          <w:p w14:paraId="16484D50" w14:textId="77777777" w:rsidR="004C597B" w:rsidRDefault="00000000">
            <w:r>
              <w:t>原地升级</w:t>
            </w:r>
          </w:p>
        </w:tc>
        <w:tc>
          <w:tcPr>
            <w:tcW w:w="1728" w:type="dxa"/>
            <w:gridSpan w:val="2"/>
          </w:tcPr>
          <w:p w14:paraId="6ECAA5A4" w14:textId="77777777" w:rsidR="004C597B" w:rsidRDefault="00000000">
            <w:r>
              <w:t>不可行</w:t>
            </w:r>
          </w:p>
        </w:tc>
        <w:tc>
          <w:tcPr>
            <w:tcW w:w="1728" w:type="dxa"/>
            <w:gridSpan w:val="2"/>
          </w:tcPr>
          <w:p w14:paraId="6F416B87" w14:textId="77777777" w:rsidR="004C597B" w:rsidRDefault="00000000">
            <w:r>
              <w:t>-</w:t>
            </w:r>
          </w:p>
        </w:tc>
        <w:tc>
          <w:tcPr>
            <w:tcW w:w="1728" w:type="dxa"/>
            <w:gridSpan w:val="2"/>
          </w:tcPr>
          <w:p w14:paraId="3BC70A10" w14:textId="77777777" w:rsidR="004C597B" w:rsidRDefault="00000000">
            <w:r>
              <w:t>-</w:t>
            </w:r>
          </w:p>
        </w:tc>
        <w:tc>
          <w:tcPr>
            <w:tcW w:w="1728" w:type="dxa"/>
          </w:tcPr>
          <w:p w14:paraId="5DD9D091" w14:textId="77777777" w:rsidR="004C597B" w:rsidRDefault="00000000">
            <w:r>
              <w:t>-</w:t>
            </w:r>
          </w:p>
        </w:tc>
      </w:tr>
    </w:tbl>
    <w:p w14:paraId="4961B4EC" w14:textId="77777777" w:rsidR="004C597B" w:rsidRDefault="00000000">
      <w:pPr>
        <w:pStyle w:val="31"/>
        <w:spacing w:before="60" w:after="20"/>
      </w:pPr>
      <w:bookmarkStart w:id="13" w:name="_Toc232368956"/>
      <w:r>
        <w:rPr>
          <w:rFonts w:ascii="微软雅黑" w:eastAsia="微软雅黑" w:hAnsi="微软雅黑"/>
        </w:rPr>
        <w:t>DMO核心优势</w:t>
      </w:r>
      <w:bookmarkEnd w:id="13"/>
    </w:p>
    <w:p w14:paraId="4466ADA2" w14:textId="77777777" w:rsidR="004C597B" w:rsidRDefault="00000000">
      <w:pPr>
        <w:ind w:left="283"/>
      </w:pPr>
      <w:r>
        <w:t>• 单次停机：OS+HANA+S/4HANA在一个cutover内完成</w:t>
      </w:r>
    </w:p>
    <w:p w14:paraId="321FE8E8" w14:textId="77777777" w:rsidR="004C597B" w:rsidRDefault="00000000">
      <w:pPr>
        <w:ind w:left="283"/>
        <w:rPr>
          <w:lang w:eastAsia="zh-CN"/>
        </w:rPr>
      </w:pPr>
      <w:r>
        <w:rPr>
          <w:lang w:eastAsia="zh-CN"/>
        </w:rPr>
        <w:t>• 旧系统保留：回退仅2-4小时</w:t>
      </w:r>
    </w:p>
    <w:p w14:paraId="0D36E9F2" w14:textId="77777777" w:rsidR="004C597B" w:rsidRDefault="00000000">
      <w:pPr>
        <w:ind w:left="283"/>
        <w:rPr>
          <w:lang w:eastAsia="zh-CN"/>
        </w:rPr>
      </w:pPr>
      <w:r>
        <w:rPr>
          <w:lang w:eastAsia="zh-CN"/>
        </w:rPr>
        <w:t>• SUM自动处理：数据传输+升级+后处理</w:t>
      </w:r>
    </w:p>
    <w:p w14:paraId="0EB99E57" w14:textId="77777777" w:rsidR="004C597B" w:rsidRDefault="00000000">
      <w:pPr>
        <w:ind w:left="283"/>
        <w:rPr>
          <w:lang w:eastAsia="zh-CN"/>
        </w:rPr>
      </w:pPr>
      <w:r>
        <w:rPr>
          <w:lang w:eastAsia="zh-CN"/>
        </w:rPr>
        <w:t>• 回退简单：网络切换即可</w:t>
      </w:r>
    </w:p>
    <w:p w14:paraId="01FC36A4" w14:textId="77777777" w:rsidR="004C597B" w:rsidRDefault="00000000">
      <w:pPr>
        <w:pStyle w:val="21"/>
        <w:spacing w:before="80" w:after="40" w:line="300" w:lineRule="exact"/>
      </w:pPr>
      <w:bookmarkStart w:id="14" w:name="_Toc232368957"/>
      <w:r>
        <w:rPr>
          <w:rFonts w:ascii="微软雅黑" w:eastAsia="微软雅黑" w:hAnsi="微软雅黑"/>
        </w:rPr>
        <w:t>4.2 DEV/</w:t>
      </w:r>
      <w:proofErr w:type="spellStart"/>
      <w:r>
        <w:rPr>
          <w:rFonts w:ascii="微软雅黑" w:eastAsia="微软雅黑" w:hAnsi="微软雅黑"/>
        </w:rPr>
        <w:t>QA环境迁移方案</w:t>
      </w:r>
      <w:bookmarkEnd w:id="14"/>
      <w:proofErr w:type="spellEnd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4342"/>
        <w:gridCol w:w="2880"/>
      </w:tblGrid>
      <w:tr w:rsidR="004C597B" w14:paraId="5BD87172" w14:textId="77777777" w:rsidTr="00566B4A">
        <w:trPr>
          <w:jc w:val="center"/>
        </w:trPr>
        <w:tc>
          <w:tcPr>
            <w:tcW w:w="1418" w:type="dxa"/>
            <w:shd w:val="clear" w:color="auto" w:fill="D9E2F3"/>
          </w:tcPr>
          <w:p w14:paraId="43C8EC8C" w14:textId="77777777" w:rsidR="004C597B" w:rsidRDefault="00000000">
            <w:proofErr w:type="spellStart"/>
            <w:r>
              <w:rPr>
                <w:b/>
              </w:rPr>
              <w:t>环境</w:t>
            </w:r>
            <w:proofErr w:type="spellEnd"/>
          </w:p>
        </w:tc>
        <w:tc>
          <w:tcPr>
            <w:tcW w:w="4342" w:type="dxa"/>
            <w:shd w:val="clear" w:color="auto" w:fill="D9E2F3"/>
          </w:tcPr>
          <w:p w14:paraId="0E278ED5" w14:textId="77777777" w:rsidR="004C597B" w:rsidRDefault="00000000">
            <w:r>
              <w:rPr>
                <w:b/>
              </w:rPr>
              <w:t>升级路径</w:t>
            </w:r>
          </w:p>
        </w:tc>
        <w:tc>
          <w:tcPr>
            <w:tcW w:w="2880" w:type="dxa"/>
            <w:shd w:val="clear" w:color="auto" w:fill="D9E2F3"/>
          </w:tcPr>
          <w:p w14:paraId="1E9F2EF0" w14:textId="77777777" w:rsidR="004C597B" w:rsidRDefault="00000000">
            <w:r>
              <w:rPr>
                <w:b/>
              </w:rPr>
              <w:t>说明</w:t>
            </w:r>
          </w:p>
        </w:tc>
      </w:tr>
      <w:tr w:rsidR="004C597B" w14:paraId="51DC1224" w14:textId="77777777" w:rsidTr="00566B4A">
        <w:trPr>
          <w:jc w:val="center"/>
        </w:trPr>
        <w:tc>
          <w:tcPr>
            <w:tcW w:w="1418" w:type="dxa"/>
          </w:tcPr>
          <w:p w14:paraId="19850E77" w14:textId="77777777" w:rsidR="004C597B" w:rsidRDefault="00000000">
            <w:r>
              <w:t>DEV</w:t>
            </w:r>
          </w:p>
        </w:tc>
        <w:tc>
          <w:tcPr>
            <w:tcW w:w="4342" w:type="dxa"/>
          </w:tcPr>
          <w:p w14:paraId="20889BDC" w14:textId="77777777" w:rsidR="004C597B" w:rsidRDefault="00000000">
            <w:r>
              <w:t>新建SLES 15 VM→安装HANA SPS07→恢复数据→安装SAP 1709→SUM升级2025</w:t>
            </w:r>
          </w:p>
        </w:tc>
        <w:tc>
          <w:tcPr>
            <w:tcW w:w="2880" w:type="dxa"/>
          </w:tcPr>
          <w:p w14:paraId="33D01C57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需手动安装SAP应用层</w:t>
            </w:r>
          </w:p>
        </w:tc>
      </w:tr>
      <w:tr w:rsidR="004C597B" w14:paraId="4512290E" w14:textId="77777777" w:rsidTr="00566B4A">
        <w:trPr>
          <w:jc w:val="center"/>
        </w:trPr>
        <w:tc>
          <w:tcPr>
            <w:tcW w:w="1418" w:type="dxa"/>
          </w:tcPr>
          <w:p w14:paraId="02B0D56F" w14:textId="77777777" w:rsidR="004C597B" w:rsidRDefault="00000000">
            <w:r>
              <w:t>QA</w:t>
            </w:r>
          </w:p>
        </w:tc>
        <w:tc>
          <w:tcPr>
            <w:tcW w:w="4342" w:type="dxa"/>
          </w:tcPr>
          <w:p w14:paraId="54F8BB72" w14:textId="77777777" w:rsidR="004C597B" w:rsidRDefault="00000000">
            <w:r>
              <w:t>同DEV方案</w:t>
            </w:r>
          </w:p>
        </w:tc>
        <w:tc>
          <w:tcPr>
            <w:tcW w:w="2880" w:type="dxa"/>
          </w:tcPr>
          <w:p w14:paraId="653BE020" w14:textId="77777777" w:rsidR="004C597B" w:rsidRDefault="004C597B"/>
        </w:tc>
      </w:tr>
      <w:tr w:rsidR="004C597B" w14:paraId="230D4220" w14:textId="77777777" w:rsidTr="00566B4A">
        <w:trPr>
          <w:jc w:val="center"/>
        </w:trPr>
        <w:tc>
          <w:tcPr>
            <w:tcW w:w="1418" w:type="dxa"/>
          </w:tcPr>
          <w:p w14:paraId="64BDDA78" w14:textId="77777777" w:rsidR="004C597B" w:rsidRDefault="00000000">
            <w:r>
              <w:t>PROD</w:t>
            </w:r>
          </w:p>
        </w:tc>
        <w:tc>
          <w:tcPr>
            <w:tcW w:w="4342" w:type="dxa"/>
          </w:tcPr>
          <w:p w14:paraId="62732C5F" w14:textId="77777777" w:rsidR="004C597B" w:rsidRDefault="00000000">
            <w:r>
              <w:t xml:space="preserve">新服务器安装SLES 15+HANA </w:t>
            </w:r>
            <w:r>
              <w:lastRenderedPageBreak/>
              <w:t>SPS07→DMO with System Move</w:t>
            </w:r>
          </w:p>
        </w:tc>
        <w:tc>
          <w:tcPr>
            <w:tcW w:w="2880" w:type="dxa"/>
          </w:tcPr>
          <w:p w14:paraId="777A1F3C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SUM自动创建应用层</w:t>
            </w:r>
          </w:p>
        </w:tc>
      </w:tr>
    </w:tbl>
    <w:p w14:paraId="4EAE8CE2" w14:textId="77777777" w:rsidR="004C597B" w:rsidRDefault="00000000">
      <w:pPr>
        <w:pStyle w:val="21"/>
        <w:spacing w:before="80" w:after="40" w:line="300" w:lineRule="exact"/>
        <w:rPr>
          <w:lang w:eastAsia="zh-CN"/>
        </w:rPr>
      </w:pPr>
      <w:bookmarkStart w:id="15" w:name="_Toc232368958"/>
      <w:r>
        <w:rPr>
          <w:rFonts w:ascii="微软雅黑" w:eastAsia="微软雅黑" w:hAnsi="微软雅黑"/>
          <w:lang w:eastAsia="zh-CN"/>
        </w:rPr>
        <w:t>4.3 升级路径</w:t>
      </w:r>
      <w:bookmarkEnd w:id="15"/>
    </w:p>
    <w:p w14:paraId="195F89FA" w14:textId="77777777" w:rsidR="004C597B" w:rsidRDefault="00000000">
      <w:pPr>
        <w:rPr>
          <w:lang w:eastAsia="zh-CN"/>
        </w:rPr>
      </w:pPr>
      <w:r>
        <w:rPr>
          <w:lang w:eastAsia="zh-CN"/>
        </w:rPr>
        <w:t>SANDBOX：克隆DEV VM → 恢复PROD数据库 → DMO演练 → 记录问题</w:t>
      </w:r>
    </w:p>
    <w:p w14:paraId="013D076D" w14:textId="77777777" w:rsidR="004C597B" w:rsidRDefault="00000000">
      <w:r>
        <w:t xml:space="preserve">DEV/QA：1709(SLES12+HANA SPS02) → </w:t>
      </w:r>
      <w:proofErr w:type="spellStart"/>
      <w:r>
        <w:t>新建VM</w:t>
      </w:r>
      <w:proofErr w:type="spellEnd"/>
      <w:r>
        <w:t xml:space="preserve"> → SLES15+HANA SPS07 → SUM → 2025</w:t>
      </w:r>
    </w:p>
    <w:p w14:paraId="1D529EA4" w14:textId="77777777" w:rsidR="004C597B" w:rsidRDefault="00000000">
      <w:r>
        <w:t>PROD：1709(SLES12+HANA SPS02) → SUM DMO with System Move → 2025(新服务器)</w:t>
      </w:r>
    </w:p>
    <w:p w14:paraId="059CBC58" w14:textId="77777777" w:rsidR="004C597B" w:rsidRDefault="00000000">
      <w:pPr>
        <w:pStyle w:val="21"/>
        <w:spacing w:before="80" w:after="40" w:line="300" w:lineRule="exact"/>
      </w:pPr>
      <w:bookmarkStart w:id="16" w:name="_Toc232368959"/>
      <w:r>
        <w:rPr>
          <w:rFonts w:ascii="微软雅黑" w:eastAsia="微软雅黑" w:hAnsi="微软雅黑"/>
        </w:rPr>
        <w:t>4.4 SANDBOX演练方案 — 保证生产机一次迁移成功</w:t>
      </w:r>
      <w:bookmarkEnd w:id="16"/>
    </w:p>
    <w:p w14:paraId="68F234E0" w14:textId="77777777" w:rsidR="004C597B" w:rsidRDefault="00000000">
      <w:r>
        <w:t>需先在SANDBOX环境零风险演练：</w:t>
      </w:r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4C597B" w14:paraId="2E141BF8" w14:textId="77777777">
        <w:trPr>
          <w:jc w:val="center"/>
        </w:trPr>
        <w:tc>
          <w:tcPr>
            <w:tcW w:w="2880" w:type="dxa"/>
            <w:shd w:val="clear" w:color="auto" w:fill="D9E2F3"/>
          </w:tcPr>
          <w:p w14:paraId="2EE360B6" w14:textId="77777777" w:rsidR="004C597B" w:rsidRDefault="00000000">
            <w:r>
              <w:rPr>
                <w:b/>
              </w:rPr>
              <w:t>步骤</w:t>
            </w:r>
          </w:p>
        </w:tc>
        <w:tc>
          <w:tcPr>
            <w:tcW w:w="2880" w:type="dxa"/>
            <w:shd w:val="clear" w:color="auto" w:fill="D9E2F3"/>
          </w:tcPr>
          <w:p w14:paraId="6401F47E" w14:textId="77777777" w:rsidR="004C597B" w:rsidRDefault="00000000">
            <w:r>
              <w:rPr>
                <w:b/>
              </w:rPr>
              <w:t>操作</w:t>
            </w:r>
          </w:p>
        </w:tc>
        <w:tc>
          <w:tcPr>
            <w:tcW w:w="2880" w:type="dxa"/>
            <w:shd w:val="clear" w:color="auto" w:fill="D9E2F3"/>
          </w:tcPr>
          <w:p w14:paraId="3A0D5F77" w14:textId="77777777" w:rsidR="004C597B" w:rsidRDefault="00000000">
            <w:r>
              <w:rPr>
                <w:b/>
              </w:rPr>
              <w:t>说明</w:t>
            </w:r>
          </w:p>
        </w:tc>
      </w:tr>
      <w:tr w:rsidR="004C597B" w14:paraId="36DE3F8A" w14:textId="77777777">
        <w:trPr>
          <w:jc w:val="center"/>
        </w:trPr>
        <w:tc>
          <w:tcPr>
            <w:tcW w:w="2880" w:type="dxa"/>
          </w:tcPr>
          <w:p w14:paraId="5481B45C" w14:textId="77777777" w:rsidR="004C597B" w:rsidRDefault="00000000">
            <w:r>
              <w:t>1</w:t>
            </w:r>
          </w:p>
        </w:tc>
        <w:tc>
          <w:tcPr>
            <w:tcW w:w="2880" w:type="dxa"/>
          </w:tcPr>
          <w:p w14:paraId="0EF12144" w14:textId="77777777" w:rsidR="004C597B" w:rsidRDefault="00000000">
            <w:r>
              <w:t>克隆DEV VM创建SANDBOX</w:t>
            </w:r>
          </w:p>
        </w:tc>
        <w:tc>
          <w:tcPr>
            <w:tcW w:w="2880" w:type="dxa"/>
          </w:tcPr>
          <w:p w14:paraId="5395DA22" w14:textId="77777777" w:rsidR="004C597B" w:rsidRDefault="00000000">
            <w:r>
              <w:t>不影响现有DEV</w:t>
            </w:r>
          </w:p>
        </w:tc>
      </w:tr>
      <w:tr w:rsidR="004C597B" w14:paraId="7632A362" w14:textId="77777777">
        <w:trPr>
          <w:jc w:val="center"/>
        </w:trPr>
        <w:tc>
          <w:tcPr>
            <w:tcW w:w="2880" w:type="dxa"/>
          </w:tcPr>
          <w:p w14:paraId="07386E46" w14:textId="77777777" w:rsidR="004C597B" w:rsidRDefault="00000000">
            <w:r>
              <w:t>2</w:t>
            </w:r>
          </w:p>
        </w:tc>
        <w:tc>
          <w:tcPr>
            <w:tcW w:w="2880" w:type="dxa"/>
          </w:tcPr>
          <w:p w14:paraId="1AEB1E71" w14:textId="77777777" w:rsidR="004C597B" w:rsidRDefault="00000000">
            <w:r>
              <w:t>恢复PROD数据库至SANDBOX</w:t>
            </w:r>
          </w:p>
        </w:tc>
        <w:tc>
          <w:tcPr>
            <w:tcW w:w="2880" w:type="dxa"/>
          </w:tcPr>
          <w:p w14:paraId="48FB9291" w14:textId="77777777" w:rsidR="004C597B" w:rsidRDefault="00000000">
            <w:r>
              <w:t>使用最新HANA备份</w:t>
            </w:r>
          </w:p>
        </w:tc>
      </w:tr>
      <w:tr w:rsidR="004C597B" w14:paraId="0D0BED58" w14:textId="77777777">
        <w:trPr>
          <w:jc w:val="center"/>
        </w:trPr>
        <w:tc>
          <w:tcPr>
            <w:tcW w:w="2880" w:type="dxa"/>
          </w:tcPr>
          <w:p w14:paraId="0FB2D739" w14:textId="77777777" w:rsidR="004C597B" w:rsidRDefault="00000000">
            <w:r>
              <w:t>3</w:t>
            </w:r>
          </w:p>
        </w:tc>
        <w:tc>
          <w:tcPr>
            <w:tcW w:w="2880" w:type="dxa"/>
          </w:tcPr>
          <w:p w14:paraId="5AF7597B" w14:textId="77777777" w:rsidR="004C597B" w:rsidRDefault="00000000">
            <w:r>
              <w:t>安装SUM 2.0</w:t>
            </w:r>
          </w:p>
        </w:tc>
        <w:tc>
          <w:tcPr>
            <w:tcW w:w="2880" w:type="dxa"/>
          </w:tcPr>
          <w:p w14:paraId="5E30B13A" w14:textId="77777777" w:rsidR="004C597B" w:rsidRDefault="00000000">
            <w:r>
              <w:t>从SAP Support Portal下载</w:t>
            </w:r>
          </w:p>
        </w:tc>
      </w:tr>
      <w:tr w:rsidR="004C597B" w14:paraId="3C2EEE74" w14:textId="77777777">
        <w:trPr>
          <w:jc w:val="center"/>
        </w:trPr>
        <w:tc>
          <w:tcPr>
            <w:tcW w:w="2880" w:type="dxa"/>
          </w:tcPr>
          <w:p w14:paraId="1D9CF255" w14:textId="77777777" w:rsidR="004C597B" w:rsidRDefault="00000000">
            <w:r>
              <w:t>4</w:t>
            </w:r>
          </w:p>
        </w:tc>
        <w:tc>
          <w:tcPr>
            <w:tcW w:w="2880" w:type="dxa"/>
          </w:tcPr>
          <w:p w14:paraId="2909648C" w14:textId="77777777" w:rsidR="004C597B" w:rsidRDefault="00000000">
            <w:r>
              <w:t>执行DMO演练</w:t>
            </w:r>
          </w:p>
        </w:tc>
        <w:tc>
          <w:tcPr>
            <w:tcW w:w="2880" w:type="dxa"/>
          </w:tcPr>
          <w:p w14:paraId="68631524" w14:textId="77777777" w:rsidR="004C597B" w:rsidRDefault="00000000">
            <w:r>
              <w:t>完整走一遍升级流程</w:t>
            </w:r>
          </w:p>
        </w:tc>
      </w:tr>
      <w:tr w:rsidR="004C597B" w14:paraId="1F76C003" w14:textId="77777777">
        <w:trPr>
          <w:jc w:val="center"/>
        </w:trPr>
        <w:tc>
          <w:tcPr>
            <w:tcW w:w="2880" w:type="dxa"/>
          </w:tcPr>
          <w:p w14:paraId="6F7EB2F3" w14:textId="77777777" w:rsidR="004C597B" w:rsidRDefault="00000000">
            <w:r>
              <w:t>5</w:t>
            </w:r>
          </w:p>
        </w:tc>
        <w:tc>
          <w:tcPr>
            <w:tcW w:w="2880" w:type="dxa"/>
          </w:tcPr>
          <w:p w14:paraId="6AA41A2C" w14:textId="77777777" w:rsidR="004C597B" w:rsidRDefault="00000000">
            <w:r>
              <w:t>记录问题和经验</w:t>
            </w:r>
          </w:p>
        </w:tc>
        <w:tc>
          <w:tcPr>
            <w:tcW w:w="2880" w:type="dxa"/>
          </w:tcPr>
          <w:p w14:paraId="348CFA9A" w14:textId="77777777" w:rsidR="004C597B" w:rsidRDefault="00000000">
            <w:r>
              <w:t>形成演练报告</w:t>
            </w:r>
          </w:p>
        </w:tc>
      </w:tr>
    </w:tbl>
    <w:p w14:paraId="29B0F34E" w14:textId="77777777" w:rsidR="004C597B" w:rsidRDefault="00000000">
      <w:pPr>
        <w:pStyle w:val="21"/>
        <w:spacing w:before="80" w:after="40" w:line="300" w:lineRule="exact"/>
      </w:pPr>
      <w:bookmarkStart w:id="17" w:name="_Toc232368960"/>
      <w:r>
        <w:rPr>
          <w:rFonts w:ascii="微软雅黑" w:eastAsia="微软雅黑" w:hAnsi="微软雅黑"/>
        </w:rPr>
        <w:t>4.5 分工界面</w:t>
      </w:r>
      <w:bookmarkEnd w:id="17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4320"/>
        <w:gridCol w:w="4320"/>
      </w:tblGrid>
      <w:tr w:rsidR="004C597B" w14:paraId="60F346E7" w14:textId="77777777">
        <w:trPr>
          <w:jc w:val="center"/>
        </w:trPr>
        <w:tc>
          <w:tcPr>
            <w:tcW w:w="4320" w:type="dxa"/>
            <w:shd w:val="clear" w:color="auto" w:fill="D9E2F3"/>
          </w:tcPr>
          <w:p w14:paraId="0472C45E" w14:textId="77777777" w:rsidR="004C597B" w:rsidRDefault="00000000">
            <w:r>
              <w:rPr>
                <w:b/>
              </w:rPr>
              <w:t>工作内容</w:t>
            </w:r>
          </w:p>
        </w:tc>
        <w:tc>
          <w:tcPr>
            <w:tcW w:w="4320" w:type="dxa"/>
            <w:shd w:val="clear" w:color="auto" w:fill="D9E2F3"/>
          </w:tcPr>
          <w:p w14:paraId="41E3F322" w14:textId="77777777" w:rsidR="004C597B" w:rsidRDefault="00000000">
            <w:r>
              <w:rPr>
                <w:b/>
              </w:rPr>
              <w:t>负责方</w:t>
            </w:r>
          </w:p>
        </w:tc>
      </w:tr>
      <w:tr w:rsidR="004C597B" w14:paraId="0A8BF6AB" w14:textId="77777777">
        <w:trPr>
          <w:jc w:val="center"/>
        </w:trPr>
        <w:tc>
          <w:tcPr>
            <w:tcW w:w="4320" w:type="dxa"/>
          </w:tcPr>
          <w:p w14:paraId="6FF3E6CE" w14:textId="77777777" w:rsidR="004C597B" w:rsidRDefault="00000000">
            <w:r>
              <w:t>前期规划设计</w:t>
            </w:r>
          </w:p>
        </w:tc>
        <w:tc>
          <w:tcPr>
            <w:tcW w:w="4320" w:type="dxa"/>
          </w:tcPr>
          <w:p w14:paraId="7AEA5356" w14:textId="77777777" w:rsidR="004C597B" w:rsidRDefault="00000000">
            <w:r>
              <w:t>顾问团队</w:t>
            </w:r>
          </w:p>
        </w:tc>
      </w:tr>
      <w:tr w:rsidR="004C597B" w14:paraId="6E9C342F" w14:textId="77777777">
        <w:trPr>
          <w:jc w:val="center"/>
        </w:trPr>
        <w:tc>
          <w:tcPr>
            <w:tcW w:w="4320" w:type="dxa"/>
          </w:tcPr>
          <w:p w14:paraId="3682AB4E" w14:textId="77777777" w:rsidR="004C597B" w:rsidRDefault="00000000">
            <w:r>
              <w:t>服务器上架/OS/DB安装/HA配置</w:t>
            </w:r>
          </w:p>
        </w:tc>
        <w:tc>
          <w:tcPr>
            <w:tcW w:w="4320" w:type="dxa"/>
          </w:tcPr>
          <w:p w14:paraId="4DF2971E" w14:textId="77777777" w:rsidR="004C597B" w:rsidRDefault="00000000">
            <w:r>
              <w:t>客户IT（按规格）</w:t>
            </w:r>
          </w:p>
        </w:tc>
      </w:tr>
      <w:tr w:rsidR="004C597B" w14:paraId="1C36C796" w14:textId="77777777">
        <w:trPr>
          <w:jc w:val="center"/>
        </w:trPr>
        <w:tc>
          <w:tcPr>
            <w:tcW w:w="4320" w:type="dxa"/>
          </w:tcPr>
          <w:p w14:paraId="798AEA8E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DEV/QA VM创建+数据迁移</w:t>
            </w:r>
          </w:p>
        </w:tc>
        <w:tc>
          <w:tcPr>
            <w:tcW w:w="4320" w:type="dxa"/>
          </w:tcPr>
          <w:p w14:paraId="6155309C" w14:textId="77777777" w:rsidR="004C597B" w:rsidRDefault="00000000">
            <w:proofErr w:type="spellStart"/>
            <w:r>
              <w:t>顾问团队（虚拟化</w:t>
            </w:r>
            <w:proofErr w:type="spellEnd"/>
            <w:r>
              <w:t>）</w:t>
            </w:r>
          </w:p>
        </w:tc>
      </w:tr>
      <w:tr w:rsidR="004C597B" w14:paraId="461776E8" w14:textId="77777777">
        <w:trPr>
          <w:jc w:val="center"/>
        </w:trPr>
        <w:tc>
          <w:tcPr>
            <w:tcW w:w="4320" w:type="dxa"/>
          </w:tcPr>
          <w:p w14:paraId="7C938314" w14:textId="77777777" w:rsidR="004C597B" w:rsidRDefault="00000000">
            <w:r>
              <w:t>SANDBOX搭建+DMO演练</w:t>
            </w:r>
          </w:p>
        </w:tc>
        <w:tc>
          <w:tcPr>
            <w:tcW w:w="4320" w:type="dxa"/>
          </w:tcPr>
          <w:p w14:paraId="4218A24F" w14:textId="77777777" w:rsidR="004C597B" w:rsidRDefault="00000000">
            <w:r>
              <w:t>顾问团队</w:t>
            </w:r>
          </w:p>
        </w:tc>
      </w:tr>
      <w:tr w:rsidR="004C597B" w14:paraId="6082AB2B" w14:textId="77777777">
        <w:trPr>
          <w:jc w:val="center"/>
        </w:trPr>
        <w:tc>
          <w:tcPr>
            <w:tcW w:w="4320" w:type="dxa"/>
          </w:tcPr>
          <w:p w14:paraId="0D3983B1" w14:textId="77777777" w:rsidR="004C597B" w:rsidRDefault="00000000">
            <w:r>
              <w:t>SUM/DMO执行</w:t>
            </w:r>
          </w:p>
        </w:tc>
        <w:tc>
          <w:tcPr>
            <w:tcW w:w="4320" w:type="dxa"/>
          </w:tcPr>
          <w:p w14:paraId="727DD5DE" w14:textId="77777777" w:rsidR="004C597B" w:rsidRDefault="00000000">
            <w:r>
              <w:t>顾问团队</w:t>
            </w:r>
          </w:p>
        </w:tc>
      </w:tr>
      <w:tr w:rsidR="004C597B" w14:paraId="7BB1DB08" w14:textId="77777777">
        <w:trPr>
          <w:jc w:val="center"/>
        </w:trPr>
        <w:tc>
          <w:tcPr>
            <w:tcW w:w="4320" w:type="dxa"/>
          </w:tcPr>
          <w:p w14:paraId="0FED84D7" w14:textId="77777777" w:rsidR="004C597B" w:rsidRDefault="00000000">
            <w:r>
              <w:t>代码修复（SPAU/SPDD+ATC）</w:t>
            </w:r>
          </w:p>
        </w:tc>
        <w:tc>
          <w:tcPr>
            <w:tcW w:w="4320" w:type="dxa"/>
          </w:tcPr>
          <w:p w14:paraId="260DD505" w14:textId="77777777" w:rsidR="004C597B" w:rsidRDefault="00000000">
            <w:r>
              <w:t>顾问团队</w:t>
            </w:r>
          </w:p>
        </w:tc>
      </w:tr>
      <w:tr w:rsidR="004C597B" w14:paraId="55262B63" w14:textId="77777777">
        <w:trPr>
          <w:jc w:val="center"/>
        </w:trPr>
        <w:tc>
          <w:tcPr>
            <w:tcW w:w="4320" w:type="dxa"/>
          </w:tcPr>
          <w:p w14:paraId="712CC747" w14:textId="77777777" w:rsidR="004C597B" w:rsidRDefault="00000000">
            <w:r>
              <w:t>Fiori基础配置</w:t>
            </w:r>
          </w:p>
        </w:tc>
        <w:tc>
          <w:tcPr>
            <w:tcW w:w="4320" w:type="dxa"/>
          </w:tcPr>
          <w:p w14:paraId="5DE5D4EB" w14:textId="77777777" w:rsidR="004C597B" w:rsidRDefault="00000000">
            <w:r>
              <w:t>顾问团队</w:t>
            </w:r>
          </w:p>
        </w:tc>
      </w:tr>
      <w:tr w:rsidR="004C597B" w14:paraId="143C91AD" w14:textId="77777777">
        <w:trPr>
          <w:jc w:val="center"/>
        </w:trPr>
        <w:tc>
          <w:tcPr>
            <w:tcW w:w="4320" w:type="dxa"/>
          </w:tcPr>
          <w:p w14:paraId="345B6402" w14:textId="77777777" w:rsidR="004C597B" w:rsidRDefault="00000000">
            <w:r>
              <w:t>接口测试</w:t>
            </w:r>
          </w:p>
        </w:tc>
        <w:tc>
          <w:tcPr>
            <w:tcW w:w="4320" w:type="dxa"/>
          </w:tcPr>
          <w:p w14:paraId="311881E9" w14:textId="77777777" w:rsidR="004C597B" w:rsidRDefault="00000000">
            <w:r>
              <w:t>顾问团队</w:t>
            </w:r>
          </w:p>
        </w:tc>
      </w:tr>
      <w:tr w:rsidR="004C597B" w14:paraId="4AD32863" w14:textId="77777777">
        <w:trPr>
          <w:jc w:val="center"/>
        </w:trPr>
        <w:tc>
          <w:tcPr>
            <w:tcW w:w="4320" w:type="dxa"/>
          </w:tcPr>
          <w:p w14:paraId="72AD5F01" w14:textId="77777777" w:rsidR="004C597B" w:rsidRDefault="00000000">
            <w:r>
              <w:t>UAT测试</w:t>
            </w:r>
          </w:p>
        </w:tc>
        <w:tc>
          <w:tcPr>
            <w:tcW w:w="4320" w:type="dxa"/>
          </w:tcPr>
          <w:p w14:paraId="00229C4F" w14:textId="77777777" w:rsidR="004C597B" w:rsidRDefault="00000000">
            <w:r>
              <w:t>关键用户（主力）</w:t>
            </w:r>
          </w:p>
        </w:tc>
      </w:tr>
      <w:tr w:rsidR="004C597B" w14:paraId="3505B457" w14:textId="77777777">
        <w:trPr>
          <w:jc w:val="center"/>
        </w:trPr>
        <w:tc>
          <w:tcPr>
            <w:tcW w:w="4320" w:type="dxa"/>
          </w:tcPr>
          <w:p w14:paraId="21C145D2" w14:textId="77777777" w:rsidR="004C597B" w:rsidRDefault="00000000">
            <w:r>
              <w:t>生产上线+Hypercare</w:t>
            </w:r>
          </w:p>
        </w:tc>
        <w:tc>
          <w:tcPr>
            <w:tcW w:w="4320" w:type="dxa"/>
          </w:tcPr>
          <w:p w14:paraId="0EA041B7" w14:textId="77777777" w:rsidR="004C597B" w:rsidRDefault="00000000">
            <w:r>
              <w:t>顾问团队</w:t>
            </w:r>
          </w:p>
        </w:tc>
      </w:tr>
    </w:tbl>
    <w:p w14:paraId="36E4438D" w14:textId="203E0C9A" w:rsidR="004C597B" w:rsidRDefault="004C597B"/>
    <w:p w14:paraId="6E0038CF" w14:textId="77777777" w:rsidR="004C597B" w:rsidRDefault="00000000">
      <w:pPr>
        <w:pStyle w:val="1"/>
        <w:spacing w:before="120" w:after="40" w:line="320" w:lineRule="exact"/>
      </w:pPr>
      <w:bookmarkStart w:id="18" w:name="_Toc232368961"/>
      <w:r>
        <w:rPr>
          <w:rFonts w:ascii="微软雅黑" w:eastAsia="微软雅黑" w:hAnsi="微软雅黑"/>
        </w:rPr>
        <w:t>五、项目计划</w:t>
      </w:r>
      <w:bookmarkEnd w:id="18"/>
    </w:p>
    <w:p w14:paraId="19904D12" w14:textId="77777777" w:rsidR="004C597B" w:rsidRDefault="00000000">
      <w:pPr>
        <w:pStyle w:val="21"/>
        <w:spacing w:before="80" w:after="40" w:line="300" w:lineRule="exact"/>
      </w:pPr>
      <w:bookmarkStart w:id="19" w:name="_Toc232368962"/>
      <w:r>
        <w:rPr>
          <w:rFonts w:ascii="微软雅黑" w:eastAsia="微软雅黑" w:hAnsi="微软雅黑"/>
        </w:rPr>
        <w:t>5.1 阶段划分</w:t>
      </w:r>
      <w:bookmarkEnd w:id="19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4C597B" w14:paraId="0F27EF21" w14:textId="77777777">
        <w:trPr>
          <w:jc w:val="center"/>
        </w:trPr>
        <w:tc>
          <w:tcPr>
            <w:tcW w:w="2160" w:type="dxa"/>
            <w:shd w:val="clear" w:color="auto" w:fill="D9E2F3"/>
          </w:tcPr>
          <w:p w14:paraId="4FE9665B" w14:textId="77777777" w:rsidR="004C597B" w:rsidRDefault="00000000">
            <w:r>
              <w:rPr>
                <w:b/>
              </w:rPr>
              <w:t>阶段</w:t>
            </w:r>
          </w:p>
        </w:tc>
        <w:tc>
          <w:tcPr>
            <w:tcW w:w="2160" w:type="dxa"/>
            <w:shd w:val="clear" w:color="auto" w:fill="D9E2F3"/>
          </w:tcPr>
          <w:p w14:paraId="4808A173" w14:textId="77777777" w:rsidR="004C597B" w:rsidRDefault="00000000">
            <w:r>
              <w:rPr>
                <w:b/>
              </w:rPr>
              <w:t>工作内容</w:t>
            </w:r>
          </w:p>
        </w:tc>
        <w:tc>
          <w:tcPr>
            <w:tcW w:w="2160" w:type="dxa"/>
            <w:shd w:val="clear" w:color="auto" w:fill="D9E2F3"/>
          </w:tcPr>
          <w:p w14:paraId="0E26A44E" w14:textId="77777777" w:rsidR="004C597B" w:rsidRDefault="00000000">
            <w:r>
              <w:rPr>
                <w:b/>
              </w:rPr>
              <w:t>周期</w:t>
            </w:r>
          </w:p>
        </w:tc>
        <w:tc>
          <w:tcPr>
            <w:tcW w:w="2160" w:type="dxa"/>
            <w:shd w:val="clear" w:color="auto" w:fill="D9E2F3"/>
          </w:tcPr>
          <w:p w14:paraId="7B79EA8C" w14:textId="77777777" w:rsidR="004C597B" w:rsidRDefault="00000000">
            <w:r>
              <w:rPr>
                <w:b/>
              </w:rPr>
              <w:t>项目经理参与</w:t>
            </w:r>
          </w:p>
        </w:tc>
      </w:tr>
      <w:tr w:rsidR="004C597B" w14:paraId="406D3797" w14:textId="77777777">
        <w:trPr>
          <w:jc w:val="center"/>
        </w:trPr>
        <w:tc>
          <w:tcPr>
            <w:tcW w:w="2160" w:type="dxa"/>
          </w:tcPr>
          <w:p w14:paraId="0A0D789E" w14:textId="77777777" w:rsidR="004C597B" w:rsidRDefault="00000000">
            <w:r>
              <w:t>Phase 0</w:t>
            </w:r>
          </w:p>
        </w:tc>
        <w:tc>
          <w:tcPr>
            <w:tcW w:w="2160" w:type="dxa"/>
          </w:tcPr>
          <w:p w14:paraId="41D8FEA5" w14:textId="77777777" w:rsidR="004C597B" w:rsidRDefault="00000000">
            <w:r>
              <w:t>前期规划设计</w:t>
            </w:r>
          </w:p>
        </w:tc>
        <w:tc>
          <w:tcPr>
            <w:tcW w:w="2160" w:type="dxa"/>
          </w:tcPr>
          <w:p w14:paraId="3CADD117" w14:textId="77777777" w:rsidR="004C597B" w:rsidRDefault="00000000">
            <w:r>
              <w:t>1周</w:t>
            </w:r>
          </w:p>
        </w:tc>
        <w:tc>
          <w:tcPr>
            <w:tcW w:w="2160" w:type="dxa"/>
          </w:tcPr>
          <w:p w14:paraId="733B2E54" w14:textId="77777777" w:rsidR="004C597B" w:rsidRDefault="00000000">
            <w:r>
              <w:t>方向指导、方案评审</w:t>
            </w:r>
          </w:p>
        </w:tc>
      </w:tr>
      <w:tr w:rsidR="004C597B" w14:paraId="69F11EF8" w14:textId="77777777">
        <w:trPr>
          <w:jc w:val="center"/>
        </w:trPr>
        <w:tc>
          <w:tcPr>
            <w:tcW w:w="2160" w:type="dxa"/>
          </w:tcPr>
          <w:p w14:paraId="38FA6510" w14:textId="77777777" w:rsidR="004C597B" w:rsidRDefault="00000000">
            <w:r>
              <w:t>Phase 1</w:t>
            </w:r>
          </w:p>
        </w:tc>
        <w:tc>
          <w:tcPr>
            <w:tcW w:w="2160" w:type="dxa"/>
          </w:tcPr>
          <w:p w14:paraId="7903DC0B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基础设施准备（客户IT）</w:t>
            </w:r>
          </w:p>
        </w:tc>
        <w:tc>
          <w:tcPr>
            <w:tcW w:w="2160" w:type="dxa"/>
          </w:tcPr>
          <w:p w14:paraId="241D8BE8" w14:textId="77777777" w:rsidR="004C597B" w:rsidRDefault="00000000">
            <w:r>
              <w:t>2周</w:t>
            </w:r>
          </w:p>
        </w:tc>
        <w:tc>
          <w:tcPr>
            <w:tcW w:w="2160" w:type="dxa"/>
          </w:tcPr>
          <w:p w14:paraId="1C8D0B24" w14:textId="77777777" w:rsidR="004C597B" w:rsidRDefault="00000000">
            <w:r>
              <w:t>进度跟踪</w:t>
            </w:r>
          </w:p>
        </w:tc>
      </w:tr>
      <w:tr w:rsidR="004C597B" w14:paraId="0EEAF6B5" w14:textId="77777777">
        <w:trPr>
          <w:jc w:val="center"/>
        </w:trPr>
        <w:tc>
          <w:tcPr>
            <w:tcW w:w="2160" w:type="dxa"/>
          </w:tcPr>
          <w:p w14:paraId="623E0774" w14:textId="77777777" w:rsidR="004C597B" w:rsidRDefault="00000000">
            <w:r>
              <w:t>Phase 1s</w:t>
            </w:r>
          </w:p>
        </w:tc>
        <w:tc>
          <w:tcPr>
            <w:tcW w:w="2160" w:type="dxa"/>
          </w:tcPr>
          <w:p w14:paraId="00B0D48C" w14:textId="77777777" w:rsidR="004C597B" w:rsidRDefault="00000000">
            <w:r>
              <w:t>SANDBOX搭建+DMO演练</w:t>
            </w:r>
          </w:p>
        </w:tc>
        <w:tc>
          <w:tcPr>
            <w:tcW w:w="2160" w:type="dxa"/>
          </w:tcPr>
          <w:p w14:paraId="1AD6A573" w14:textId="77777777" w:rsidR="004C597B" w:rsidRDefault="00000000">
            <w:r>
              <w:t>1周</w:t>
            </w:r>
          </w:p>
        </w:tc>
        <w:tc>
          <w:tcPr>
            <w:tcW w:w="2160" w:type="dxa"/>
          </w:tcPr>
          <w:p w14:paraId="3795F529" w14:textId="77777777" w:rsidR="004C597B" w:rsidRDefault="00000000">
            <w:r>
              <w:t>进度跟踪</w:t>
            </w:r>
          </w:p>
        </w:tc>
      </w:tr>
      <w:tr w:rsidR="004C597B" w14:paraId="3DAEB383" w14:textId="77777777">
        <w:trPr>
          <w:jc w:val="center"/>
        </w:trPr>
        <w:tc>
          <w:tcPr>
            <w:tcW w:w="2160" w:type="dxa"/>
          </w:tcPr>
          <w:p w14:paraId="67074096" w14:textId="77777777" w:rsidR="004C597B" w:rsidRDefault="00000000">
            <w:r>
              <w:t>Phase 2</w:t>
            </w:r>
          </w:p>
        </w:tc>
        <w:tc>
          <w:tcPr>
            <w:tcW w:w="2160" w:type="dxa"/>
          </w:tcPr>
          <w:p w14:paraId="1C45BB99" w14:textId="77777777" w:rsidR="004C597B" w:rsidRDefault="00000000">
            <w:r>
              <w:t>DEV SUM执行</w:t>
            </w:r>
          </w:p>
        </w:tc>
        <w:tc>
          <w:tcPr>
            <w:tcW w:w="2160" w:type="dxa"/>
          </w:tcPr>
          <w:p w14:paraId="3A3A8EC9" w14:textId="77777777" w:rsidR="004C597B" w:rsidRDefault="00000000">
            <w:r>
              <w:t>0.5周</w:t>
            </w:r>
          </w:p>
        </w:tc>
        <w:tc>
          <w:tcPr>
            <w:tcW w:w="2160" w:type="dxa"/>
          </w:tcPr>
          <w:p w14:paraId="73848351" w14:textId="77777777" w:rsidR="004C597B" w:rsidRDefault="00000000">
            <w:r>
              <w:t>进度跟踪</w:t>
            </w:r>
          </w:p>
        </w:tc>
      </w:tr>
      <w:tr w:rsidR="004C597B" w14:paraId="0234F7BB" w14:textId="77777777">
        <w:trPr>
          <w:jc w:val="center"/>
        </w:trPr>
        <w:tc>
          <w:tcPr>
            <w:tcW w:w="2160" w:type="dxa"/>
          </w:tcPr>
          <w:p w14:paraId="72297071" w14:textId="77777777" w:rsidR="004C597B" w:rsidRDefault="00000000">
            <w:r>
              <w:lastRenderedPageBreak/>
              <w:t>Phase 3</w:t>
            </w:r>
          </w:p>
        </w:tc>
        <w:tc>
          <w:tcPr>
            <w:tcW w:w="2160" w:type="dxa"/>
          </w:tcPr>
          <w:p w14:paraId="3ACBA6AC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QA SUM执行+</w:t>
            </w:r>
            <w:proofErr w:type="gramStart"/>
            <w:r>
              <w:rPr>
                <w:lang w:eastAsia="zh-CN"/>
              </w:rPr>
              <w:t>预检查</w:t>
            </w:r>
            <w:proofErr w:type="gramEnd"/>
          </w:p>
        </w:tc>
        <w:tc>
          <w:tcPr>
            <w:tcW w:w="2160" w:type="dxa"/>
          </w:tcPr>
          <w:p w14:paraId="31C5E5A2" w14:textId="77777777" w:rsidR="004C597B" w:rsidRDefault="00000000">
            <w:r>
              <w:t>1周</w:t>
            </w:r>
          </w:p>
        </w:tc>
        <w:tc>
          <w:tcPr>
            <w:tcW w:w="2160" w:type="dxa"/>
          </w:tcPr>
          <w:p w14:paraId="100746D4" w14:textId="77777777" w:rsidR="004C597B" w:rsidRDefault="00000000">
            <w:r>
              <w:t>进度跟踪</w:t>
            </w:r>
          </w:p>
        </w:tc>
      </w:tr>
      <w:tr w:rsidR="004C597B" w14:paraId="338EF892" w14:textId="77777777">
        <w:trPr>
          <w:jc w:val="center"/>
        </w:trPr>
        <w:tc>
          <w:tcPr>
            <w:tcW w:w="2160" w:type="dxa"/>
          </w:tcPr>
          <w:p w14:paraId="451063B3" w14:textId="77777777" w:rsidR="004C597B" w:rsidRDefault="00000000">
            <w:r>
              <w:t>Phase 4</w:t>
            </w:r>
          </w:p>
        </w:tc>
        <w:tc>
          <w:tcPr>
            <w:tcW w:w="2160" w:type="dxa"/>
          </w:tcPr>
          <w:p w14:paraId="20CDAEA9" w14:textId="77777777" w:rsidR="004C597B" w:rsidRDefault="00000000">
            <w:r>
              <w:t>PROD升级（含代码修复）</w:t>
            </w:r>
          </w:p>
        </w:tc>
        <w:tc>
          <w:tcPr>
            <w:tcW w:w="2160" w:type="dxa"/>
          </w:tcPr>
          <w:p w14:paraId="0DB251B4" w14:textId="77777777" w:rsidR="004C597B" w:rsidRDefault="00000000">
            <w:r>
              <w:t>3周</w:t>
            </w:r>
          </w:p>
        </w:tc>
        <w:tc>
          <w:tcPr>
            <w:tcW w:w="2160" w:type="dxa"/>
          </w:tcPr>
          <w:p w14:paraId="0CF524BC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关键节点把控、资源协调</w:t>
            </w:r>
          </w:p>
        </w:tc>
      </w:tr>
      <w:tr w:rsidR="004C597B" w14:paraId="23DDC553" w14:textId="77777777">
        <w:trPr>
          <w:jc w:val="center"/>
        </w:trPr>
        <w:tc>
          <w:tcPr>
            <w:tcW w:w="2160" w:type="dxa"/>
          </w:tcPr>
          <w:p w14:paraId="0EE2BC54" w14:textId="77777777" w:rsidR="004C597B" w:rsidRDefault="00000000">
            <w:r>
              <w:t>Phase 5</w:t>
            </w:r>
          </w:p>
        </w:tc>
        <w:tc>
          <w:tcPr>
            <w:tcW w:w="2160" w:type="dxa"/>
          </w:tcPr>
          <w:p w14:paraId="2B5F9A57" w14:textId="77777777" w:rsidR="004C597B" w:rsidRDefault="00000000">
            <w:r>
              <w:t>测试与上线</w:t>
            </w:r>
          </w:p>
        </w:tc>
        <w:tc>
          <w:tcPr>
            <w:tcW w:w="2160" w:type="dxa"/>
          </w:tcPr>
          <w:p w14:paraId="0DB0BB73" w14:textId="77777777" w:rsidR="004C597B" w:rsidRDefault="00000000">
            <w:r>
              <w:t>5-6周</w:t>
            </w:r>
          </w:p>
        </w:tc>
        <w:tc>
          <w:tcPr>
            <w:tcW w:w="2160" w:type="dxa"/>
          </w:tcPr>
          <w:p w14:paraId="5013D4F6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关键节点把控、上线决策</w:t>
            </w:r>
          </w:p>
        </w:tc>
      </w:tr>
      <w:tr w:rsidR="004C597B" w14:paraId="48107971" w14:textId="77777777">
        <w:trPr>
          <w:jc w:val="center"/>
        </w:trPr>
        <w:tc>
          <w:tcPr>
            <w:tcW w:w="2160" w:type="dxa"/>
          </w:tcPr>
          <w:p w14:paraId="0DE7C078" w14:textId="77777777" w:rsidR="004C597B" w:rsidRDefault="00000000">
            <w:proofErr w:type="spellStart"/>
            <w:r>
              <w:t>合计</w:t>
            </w:r>
            <w:proofErr w:type="spellEnd"/>
          </w:p>
        </w:tc>
        <w:tc>
          <w:tcPr>
            <w:tcW w:w="2160" w:type="dxa"/>
          </w:tcPr>
          <w:p w14:paraId="0ECF81BB" w14:textId="77777777" w:rsidR="004C597B" w:rsidRDefault="004C597B"/>
        </w:tc>
        <w:tc>
          <w:tcPr>
            <w:tcW w:w="2160" w:type="dxa"/>
          </w:tcPr>
          <w:p w14:paraId="49B09702" w14:textId="77777777" w:rsidR="004C597B" w:rsidRDefault="00000000">
            <w:r>
              <w:t>10-12周</w:t>
            </w:r>
          </w:p>
        </w:tc>
        <w:tc>
          <w:tcPr>
            <w:tcW w:w="2160" w:type="dxa"/>
          </w:tcPr>
          <w:p w14:paraId="169E0AC9" w14:textId="77777777" w:rsidR="004C597B" w:rsidRDefault="004C597B"/>
        </w:tc>
      </w:tr>
    </w:tbl>
    <w:p w14:paraId="3B0FB546" w14:textId="77777777" w:rsidR="004C597B" w:rsidRDefault="00000000">
      <w:pPr>
        <w:pStyle w:val="21"/>
        <w:spacing w:before="80" w:after="40" w:line="300" w:lineRule="exact"/>
      </w:pPr>
      <w:bookmarkStart w:id="20" w:name="_Toc232368963"/>
      <w:r>
        <w:rPr>
          <w:rFonts w:ascii="微软雅黑" w:eastAsia="微软雅黑" w:hAnsi="微软雅黑"/>
        </w:rPr>
        <w:t>5.2 详细时间线（甘特图）</w:t>
      </w:r>
      <w:bookmarkEnd w:id="20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878"/>
        <w:gridCol w:w="1262"/>
        <w:gridCol w:w="530"/>
        <w:gridCol w:w="531"/>
        <w:gridCol w:w="531"/>
        <w:gridCol w:w="531"/>
        <w:gridCol w:w="531"/>
        <w:gridCol w:w="531"/>
        <w:gridCol w:w="531"/>
        <w:gridCol w:w="531"/>
        <w:gridCol w:w="531"/>
        <w:gridCol w:w="646"/>
        <w:gridCol w:w="646"/>
        <w:gridCol w:w="646"/>
      </w:tblGrid>
      <w:tr w:rsidR="004C597B" w14:paraId="623C9B09" w14:textId="77777777">
        <w:trPr>
          <w:jc w:val="center"/>
        </w:trPr>
        <w:tc>
          <w:tcPr>
            <w:tcW w:w="617" w:type="dxa"/>
            <w:shd w:val="clear" w:color="auto" w:fill="D9E2F3"/>
          </w:tcPr>
          <w:p w14:paraId="64AA145F" w14:textId="77777777" w:rsidR="004C597B" w:rsidRDefault="00000000">
            <w:r>
              <w:rPr>
                <w:b/>
              </w:rPr>
              <w:t>Phase</w:t>
            </w:r>
          </w:p>
        </w:tc>
        <w:tc>
          <w:tcPr>
            <w:tcW w:w="617" w:type="dxa"/>
            <w:shd w:val="clear" w:color="auto" w:fill="D9E2F3"/>
          </w:tcPr>
          <w:p w14:paraId="6BDC6776" w14:textId="77777777" w:rsidR="004C597B" w:rsidRDefault="00000000">
            <w:r>
              <w:rPr>
                <w:b/>
              </w:rPr>
              <w:t>工作内容</w:t>
            </w:r>
          </w:p>
        </w:tc>
        <w:tc>
          <w:tcPr>
            <w:tcW w:w="617" w:type="dxa"/>
            <w:shd w:val="clear" w:color="auto" w:fill="D9E2F3"/>
          </w:tcPr>
          <w:p w14:paraId="017A09BD" w14:textId="77777777" w:rsidR="004C597B" w:rsidRDefault="00000000">
            <w:r>
              <w:rPr>
                <w:b/>
              </w:rPr>
              <w:t>W1</w:t>
            </w:r>
          </w:p>
        </w:tc>
        <w:tc>
          <w:tcPr>
            <w:tcW w:w="617" w:type="dxa"/>
            <w:shd w:val="clear" w:color="auto" w:fill="D9E2F3"/>
          </w:tcPr>
          <w:p w14:paraId="41D4527B" w14:textId="77777777" w:rsidR="004C597B" w:rsidRDefault="00000000">
            <w:r>
              <w:rPr>
                <w:b/>
              </w:rPr>
              <w:t>W2</w:t>
            </w:r>
          </w:p>
        </w:tc>
        <w:tc>
          <w:tcPr>
            <w:tcW w:w="617" w:type="dxa"/>
            <w:shd w:val="clear" w:color="auto" w:fill="D9E2F3"/>
          </w:tcPr>
          <w:p w14:paraId="096D02B8" w14:textId="77777777" w:rsidR="004C597B" w:rsidRDefault="00000000">
            <w:r>
              <w:rPr>
                <w:b/>
              </w:rPr>
              <w:t>W3</w:t>
            </w:r>
          </w:p>
        </w:tc>
        <w:tc>
          <w:tcPr>
            <w:tcW w:w="617" w:type="dxa"/>
            <w:shd w:val="clear" w:color="auto" w:fill="D9E2F3"/>
          </w:tcPr>
          <w:p w14:paraId="360DF71B" w14:textId="77777777" w:rsidR="004C597B" w:rsidRDefault="00000000">
            <w:r>
              <w:rPr>
                <w:b/>
              </w:rPr>
              <w:t>W4</w:t>
            </w:r>
          </w:p>
        </w:tc>
        <w:tc>
          <w:tcPr>
            <w:tcW w:w="617" w:type="dxa"/>
            <w:shd w:val="clear" w:color="auto" w:fill="D9E2F3"/>
          </w:tcPr>
          <w:p w14:paraId="50CD8B5E" w14:textId="77777777" w:rsidR="004C597B" w:rsidRDefault="00000000">
            <w:r>
              <w:rPr>
                <w:b/>
              </w:rPr>
              <w:t>W5</w:t>
            </w:r>
          </w:p>
        </w:tc>
        <w:tc>
          <w:tcPr>
            <w:tcW w:w="617" w:type="dxa"/>
            <w:shd w:val="clear" w:color="auto" w:fill="D9E2F3"/>
          </w:tcPr>
          <w:p w14:paraId="786876B4" w14:textId="77777777" w:rsidR="004C597B" w:rsidRDefault="00000000">
            <w:r>
              <w:rPr>
                <w:b/>
              </w:rPr>
              <w:t>W6</w:t>
            </w:r>
          </w:p>
        </w:tc>
        <w:tc>
          <w:tcPr>
            <w:tcW w:w="617" w:type="dxa"/>
            <w:shd w:val="clear" w:color="auto" w:fill="D9E2F3"/>
          </w:tcPr>
          <w:p w14:paraId="5A9EC443" w14:textId="77777777" w:rsidR="004C597B" w:rsidRDefault="00000000">
            <w:r>
              <w:rPr>
                <w:b/>
              </w:rPr>
              <w:t>W7</w:t>
            </w:r>
          </w:p>
        </w:tc>
        <w:tc>
          <w:tcPr>
            <w:tcW w:w="617" w:type="dxa"/>
            <w:shd w:val="clear" w:color="auto" w:fill="D9E2F3"/>
          </w:tcPr>
          <w:p w14:paraId="17DC1556" w14:textId="77777777" w:rsidR="004C597B" w:rsidRDefault="00000000">
            <w:r>
              <w:rPr>
                <w:b/>
              </w:rPr>
              <w:t>W8</w:t>
            </w:r>
          </w:p>
        </w:tc>
        <w:tc>
          <w:tcPr>
            <w:tcW w:w="617" w:type="dxa"/>
            <w:shd w:val="clear" w:color="auto" w:fill="D9E2F3"/>
          </w:tcPr>
          <w:p w14:paraId="712B334B" w14:textId="77777777" w:rsidR="004C597B" w:rsidRDefault="00000000">
            <w:r>
              <w:rPr>
                <w:b/>
              </w:rPr>
              <w:t>W9</w:t>
            </w:r>
          </w:p>
        </w:tc>
        <w:tc>
          <w:tcPr>
            <w:tcW w:w="617" w:type="dxa"/>
            <w:shd w:val="clear" w:color="auto" w:fill="D9E2F3"/>
          </w:tcPr>
          <w:p w14:paraId="215BC726" w14:textId="77777777" w:rsidR="004C597B" w:rsidRDefault="00000000">
            <w:r>
              <w:rPr>
                <w:b/>
              </w:rPr>
              <w:t>W10</w:t>
            </w:r>
          </w:p>
        </w:tc>
        <w:tc>
          <w:tcPr>
            <w:tcW w:w="617" w:type="dxa"/>
            <w:shd w:val="clear" w:color="auto" w:fill="D9E2F3"/>
          </w:tcPr>
          <w:p w14:paraId="58F3BCDE" w14:textId="77777777" w:rsidR="004C597B" w:rsidRDefault="00000000">
            <w:r>
              <w:rPr>
                <w:b/>
              </w:rPr>
              <w:t>W11</w:t>
            </w:r>
          </w:p>
        </w:tc>
        <w:tc>
          <w:tcPr>
            <w:tcW w:w="617" w:type="dxa"/>
            <w:shd w:val="clear" w:color="auto" w:fill="D9E2F3"/>
          </w:tcPr>
          <w:p w14:paraId="19A1761B" w14:textId="77777777" w:rsidR="004C597B" w:rsidRDefault="00000000">
            <w:r>
              <w:rPr>
                <w:b/>
              </w:rPr>
              <w:t>W12</w:t>
            </w:r>
          </w:p>
        </w:tc>
      </w:tr>
      <w:tr w:rsidR="004C597B" w14:paraId="317E685C" w14:textId="77777777">
        <w:trPr>
          <w:jc w:val="center"/>
        </w:trPr>
        <w:tc>
          <w:tcPr>
            <w:tcW w:w="617" w:type="dxa"/>
          </w:tcPr>
          <w:p w14:paraId="4A148F12" w14:textId="77777777" w:rsidR="004C597B" w:rsidRDefault="00000000">
            <w:r>
              <w:t>Phase 0</w:t>
            </w:r>
          </w:p>
        </w:tc>
        <w:tc>
          <w:tcPr>
            <w:tcW w:w="617" w:type="dxa"/>
          </w:tcPr>
          <w:p w14:paraId="11C18779" w14:textId="77777777" w:rsidR="004C597B" w:rsidRDefault="00000000">
            <w:r>
              <w:t>前期规划设计</w:t>
            </w:r>
          </w:p>
        </w:tc>
        <w:tc>
          <w:tcPr>
            <w:tcW w:w="617" w:type="dxa"/>
          </w:tcPr>
          <w:p w14:paraId="4876EFF1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15DFD93A" w14:textId="77777777" w:rsidR="004C597B" w:rsidRDefault="004C597B"/>
        </w:tc>
        <w:tc>
          <w:tcPr>
            <w:tcW w:w="617" w:type="dxa"/>
          </w:tcPr>
          <w:p w14:paraId="479D5665" w14:textId="77777777" w:rsidR="004C597B" w:rsidRDefault="004C597B"/>
        </w:tc>
        <w:tc>
          <w:tcPr>
            <w:tcW w:w="617" w:type="dxa"/>
          </w:tcPr>
          <w:p w14:paraId="7A082FBD" w14:textId="77777777" w:rsidR="004C597B" w:rsidRDefault="004C597B"/>
        </w:tc>
        <w:tc>
          <w:tcPr>
            <w:tcW w:w="617" w:type="dxa"/>
          </w:tcPr>
          <w:p w14:paraId="271C57B4" w14:textId="77777777" w:rsidR="004C597B" w:rsidRDefault="004C597B"/>
        </w:tc>
        <w:tc>
          <w:tcPr>
            <w:tcW w:w="617" w:type="dxa"/>
          </w:tcPr>
          <w:p w14:paraId="055D598E" w14:textId="77777777" w:rsidR="004C597B" w:rsidRDefault="004C597B"/>
        </w:tc>
        <w:tc>
          <w:tcPr>
            <w:tcW w:w="617" w:type="dxa"/>
          </w:tcPr>
          <w:p w14:paraId="694142CC" w14:textId="77777777" w:rsidR="004C597B" w:rsidRDefault="004C597B"/>
        </w:tc>
        <w:tc>
          <w:tcPr>
            <w:tcW w:w="617" w:type="dxa"/>
          </w:tcPr>
          <w:p w14:paraId="07AC7E61" w14:textId="77777777" w:rsidR="004C597B" w:rsidRDefault="004C597B"/>
        </w:tc>
        <w:tc>
          <w:tcPr>
            <w:tcW w:w="617" w:type="dxa"/>
          </w:tcPr>
          <w:p w14:paraId="7F7902C9" w14:textId="77777777" w:rsidR="004C597B" w:rsidRDefault="004C597B"/>
        </w:tc>
        <w:tc>
          <w:tcPr>
            <w:tcW w:w="617" w:type="dxa"/>
          </w:tcPr>
          <w:p w14:paraId="606CD805" w14:textId="77777777" w:rsidR="004C597B" w:rsidRDefault="004C597B"/>
        </w:tc>
        <w:tc>
          <w:tcPr>
            <w:tcW w:w="617" w:type="dxa"/>
          </w:tcPr>
          <w:p w14:paraId="4AA83386" w14:textId="77777777" w:rsidR="004C597B" w:rsidRDefault="004C597B"/>
        </w:tc>
        <w:tc>
          <w:tcPr>
            <w:tcW w:w="617" w:type="dxa"/>
          </w:tcPr>
          <w:p w14:paraId="31CD7140" w14:textId="77777777" w:rsidR="004C597B" w:rsidRDefault="004C597B"/>
        </w:tc>
      </w:tr>
      <w:tr w:rsidR="004C597B" w14:paraId="4EFECFD9" w14:textId="77777777">
        <w:trPr>
          <w:jc w:val="center"/>
        </w:trPr>
        <w:tc>
          <w:tcPr>
            <w:tcW w:w="617" w:type="dxa"/>
          </w:tcPr>
          <w:p w14:paraId="59766F88" w14:textId="77777777" w:rsidR="004C597B" w:rsidRDefault="00000000">
            <w:r>
              <w:t>Phase 1</w:t>
            </w:r>
          </w:p>
        </w:tc>
        <w:tc>
          <w:tcPr>
            <w:tcW w:w="617" w:type="dxa"/>
          </w:tcPr>
          <w:p w14:paraId="2FA193A4" w14:textId="77777777" w:rsidR="004C597B" w:rsidRDefault="00000000">
            <w:r>
              <w:t>基础设施准备</w:t>
            </w:r>
          </w:p>
        </w:tc>
        <w:tc>
          <w:tcPr>
            <w:tcW w:w="617" w:type="dxa"/>
          </w:tcPr>
          <w:p w14:paraId="64A9CF3F" w14:textId="77777777" w:rsidR="004C597B" w:rsidRDefault="004C597B"/>
        </w:tc>
        <w:tc>
          <w:tcPr>
            <w:tcW w:w="617" w:type="dxa"/>
          </w:tcPr>
          <w:p w14:paraId="61808777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1AD9C96F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30115BB3" w14:textId="77777777" w:rsidR="004C597B" w:rsidRDefault="004C597B"/>
        </w:tc>
        <w:tc>
          <w:tcPr>
            <w:tcW w:w="617" w:type="dxa"/>
          </w:tcPr>
          <w:p w14:paraId="24F7BA98" w14:textId="77777777" w:rsidR="004C597B" w:rsidRDefault="004C597B"/>
        </w:tc>
        <w:tc>
          <w:tcPr>
            <w:tcW w:w="617" w:type="dxa"/>
          </w:tcPr>
          <w:p w14:paraId="4EBE2785" w14:textId="77777777" w:rsidR="004C597B" w:rsidRDefault="004C597B"/>
        </w:tc>
        <w:tc>
          <w:tcPr>
            <w:tcW w:w="617" w:type="dxa"/>
          </w:tcPr>
          <w:p w14:paraId="6FFEEC09" w14:textId="77777777" w:rsidR="004C597B" w:rsidRDefault="004C597B"/>
        </w:tc>
        <w:tc>
          <w:tcPr>
            <w:tcW w:w="617" w:type="dxa"/>
          </w:tcPr>
          <w:p w14:paraId="21B2037E" w14:textId="77777777" w:rsidR="004C597B" w:rsidRDefault="004C597B"/>
        </w:tc>
        <w:tc>
          <w:tcPr>
            <w:tcW w:w="617" w:type="dxa"/>
          </w:tcPr>
          <w:p w14:paraId="453CB3BE" w14:textId="77777777" w:rsidR="004C597B" w:rsidRDefault="004C597B"/>
        </w:tc>
        <w:tc>
          <w:tcPr>
            <w:tcW w:w="617" w:type="dxa"/>
          </w:tcPr>
          <w:p w14:paraId="44C857FD" w14:textId="77777777" w:rsidR="004C597B" w:rsidRDefault="004C597B"/>
        </w:tc>
        <w:tc>
          <w:tcPr>
            <w:tcW w:w="617" w:type="dxa"/>
          </w:tcPr>
          <w:p w14:paraId="54E46830" w14:textId="77777777" w:rsidR="004C597B" w:rsidRDefault="004C597B"/>
        </w:tc>
        <w:tc>
          <w:tcPr>
            <w:tcW w:w="617" w:type="dxa"/>
          </w:tcPr>
          <w:p w14:paraId="597DED20" w14:textId="77777777" w:rsidR="004C597B" w:rsidRDefault="004C597B"/>
        </w:tc>
      </w:tr>
      <w:tr w:rsidR="004C597B" w14:paraId="7B368506" w14:textId="77777777">
        <w:trPr>
          <w:jc w:val="center"/>
        </w:trPr>
        <w:tc>
          <w:tcPr>
            <w:tcW w:w="617" w:type="dxa"/>
          </w:tcPr>
          <w:p w14:paraId="20788EE7" w14:textId="77777777" w:rsidR="004C597B" w:rsidRDefault="00000000">
            <w:r>
              <w:t>Phase 1s</w:t>
            </w:r>
          </w:p>
        </w:tc>
        <w:tc>
          <w:tcPr>
            <w:tcW w:w="617" w:type="dxa"/>
          </w:tcPr>
          <w:p w14:paraId="4C0EE9F1" w14:textId="77777777" w:rsidR="004C597B" w:rsidRDefault="00000000">
            <w:r>
              <w:t>SANDBOX演练</w:t>
            </w:r>
          </w:p>
        </w:tc>
        <w:tc>
          <w:tcPr>
            <w:tcW w:w="617" w:type="dxa"/>
          </w:tcPr>
          <w:p w14:paraId="73319AF7" w14:textId="77777777" w:rsidR="004C597B" w:rsidRDefault="004C597B"/>
        </w:tc>
        <w:tc>
          <w:tcPr>
            <w:tcW w:w="617" w:type="dxa"/>
          </w:tcPr>
          <w:p w14:paraId="5112DC75" w14:textId="77777777" w:rsidR="004C597B" w:rsidRDefault="004C597B"/>
        </w:tc>
        <w:tc>
          <w:tcPr>
            <w:tcW w:w="617" w:type="dxa"/>
          </w:tcPr>
          <w:p w14:paraId="5BA04F8A" w14:textId="77777777" w:rsidR="004C597B" w:rsidRDefault="004C597B"/>
        </w:tc>
        <w:tc>
          <w:tcPr>
            <w:tcW w:w="617" w:type="dxa"/>
          </w:tcPr>
          <w:p w14:paraId="30185593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3097A638" w14:textId="77777777" w:rsidR="004C597B" w:rsidRDefault="004C597B"/>
        </w:tc>
        <w:tc>
          <w:tcPr>
            <w:tcW w:w="617" w:type="dxa"/>
          </w:tcPr>
          <w:p w14:paraId="44D08690" w14:textId="77777777" w:rsidR="004C597B" w:rsidRDefault="004C597B"/>
        </w:tc>
        <w:tc>
          <w:tcPr>
            <w:tcW w:w="617" w:type="dxa"/>
          </w:tcPr>
          <w:p w14:paraId="0EC72273" w14:textId="77777777" w:rsidR="004C597B" w:rsidRDefault="004C597B"/>
        </w:tc>
        <w:tc>
          <w:tcPr>
            <w:tcW w:w="617" w:type="dxa"/>
          </w:tcPr>
          <w:p w14:paraId="08814AFB" w14:textId="77777777" w:rsidR="004C597B" w:rsidRDefault="004C597B"/>
        </w:tc>
        <w:tc>
          <w:tcPr>
            <w:tcW w:w="617" w:type="dxa"/>
          </w:tcPr>
          <w:p w14:paraId="6326314F" w14:textId="77777777" w:rsidR="004C597B" w:rsidRDefault="004C597B"/>
        </w:tc>
        <w:tc>
          <w:tcPr>
            <w:tcW w:w="617" w:type="dxa"/>
          </w:tcPr>
          <w:p w14:paraId="4B3E9165" w14:textId="77777777" w:rsidR="004C597B" w:rsidRDefault="004C597B"/>
        </w:tc>
        <w:tc>
          <w:tcPr>
            <w:tcW w:w="617" w:type="dxa"/>
          </w:tcPr>
          <w:p w14:paraId="3A5CA689" w14:textId="77777777" w:rsidR="004C597B" w:rsidRDefault="004C597B"/>
        </w:tc>
        <w:tc>
          <w:tcPr>
            <w:tcW w:w="617" w:type="dxa"/>
          </w:tcPr>
          <w:p w14:paraId="0F6D9D41" w14:textId="77777777" w:rsidR="004C597B" w:rsidRDefault="004C597B"/>
        </w:tc>
      </w:tr>
      <w:tr w:rsidR="004C597B" w14:paraId="5B64B022" w14:textId="77777777">
        <w:trPr>
          <w:jc w:val="center"/>
        </w:trPr>
        <w:tc>
          <w:tcPr>
            <w:tcW w:w="617" w:type="dxa"/>
          </w:tcPr>
          <w:p w14:paraId="759A4325" w14:textId="77777777" w:rsidR="004C597B" w:rsidRDefault="00000000">
            <w:r>
              <w:t>Phase 2</w:t>
            </w:r>
          </w:p>
        </w:tc>
        <w:tc>
          <w:tcPr>
            <w:tcW w:w="617" w:type="dxa"/>
          </w:tcPr>
          <w:p w14:paraId="3A0EC7F8" w14:textId="77777777" w:rsidR="004C597B" w:rsidRDefault="00000000">
            <w:r>
              <w:t>DEV SUM</w:t>
            </w:r>
          </w:p>
        </w:tc>
        <w:tc>
          <w:tcPr>
            <w:tcW w:w="617" w:type="dxa"/>
          </w:tcPr>
          <w:p w14:paraId="641A53BA" w14:textId="77777777" w:rsidR="004C597B" w:rsidRDefault="004C597B"/>
        </w:tc>
        <w:tc>
          <w:tcPr>
            <w:tcW w:w="617" w:type="dxa"/>
          </w:tcPr>
          <w:p w14:paraId="610AF038" w14:textId="77777777" w:rsidR="004C597B" w:rsidRDefault="004C597B"/>
        </w:tc>
        <w:tc>
          <w:tcPr>
            <w:tcW w:w="617" w:type="dxa"/>
          </w:tcPr>
          <w:p w14:paraId="7BAE7286" w14:textId="77777777" w:rsidR="004C597B" w:rsidRDefault="004C597B"/>
        </w:tc>
        <w:tc>
          <w:tcPr>
            <w:tcW w:w="617" w:type="dxa"/>
          </w:tcPr>
          <w:p w14:paraId="6E6C8B3E" w14:textId="77777777" w:rsidR="004C597B" w:rsidRDefault="004C597B"/>
        </w:tc>
        <w:tc>
          <w:tcPr>
            <w:tcW w:w="617" w:type="dxa"/>
          </w:tcPr>
          <w:p w14:paraId="5526C06F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4AB1465A" w14:textId="77777777" w:rsidR="004C597B" w:rsidRDefault="004C597B"/>
        </w:tc>
        <w:tc>
          <w:tcPr>
            <w:tcW w:w="617" w:type="dxa"/>
          </w:tcPr>
          <w:p w14:paraId="0DE4D758" w14:textId="77777777" w:rsidR="004C597B" w:rsidRDefault="004C597B"/>
        </w:tc>
        <w:tc>
          <w:tcPr>
            <w:tcW w:w="617" w:type="dxa"/>
          </w:tcPr>
          <w:p w14:paraId="1F260CFC" w14:textId="77777777" w:rsidR="004C597B" w:rsidRDefault="004C597B"/>
        </w:tc>
        <w:tc>
          <w:tcPr>
            <w:tcW w:w="617" w:type="dxa"/>
          </w:tcPr>
          <w:p w14:paraId="11CCD400" w14:textId="77777777" w:rsidR="004C597B" w:rsidRDefault="004C597B"/>
        </w:tc>
        <w:tc>
          <w:tcPr>
            <w:tcW w:w="617" w:type="dxa"/>
          </w:tcPr>
          <w:p w14:paraId="79EDBD2B" w14:textId="77777777" w:rsidR="004C597B" w:rsidRDefault="004C597B"/>
        </w:tc>
        <w:tc>
          <w:tcPr>
            <w:tcW w:w="617" w:type="dxa"/>
          </w:tcPr>
          <w:p w14:paraId="307F0B2A" w14:textId="77777777" w:rsidR="004C597B" w:rsidRDefault="004C597B"/>
        </w:tc>
        <w:tc>
          <w:tcPr>
            <w:tcW w:w="617" w:type="dxa"/>
          </w:tcPr>
          <w:p w14:paraId="14DC1D82" w14:textId="77777777" w:rsidR="004C597B" w:rsidRDefault="004C597B"/>
        </w:tc>
      </w:tr>
      <w:tr w:rsidR="004C597B" w14:paraId="1E83B20C" w14:textId="77777777">
        <w:trPr>
          <w:jc w:val="center"/>
        </w:trPr>
        <w:tc>
          <w:tcPr>
            <w:tcW w:w="617" w:type="dxa"/>
          </w:tcPr>
          <w:p w14:paraId="40C5F320" w14:textId="77777777" w:rsidR="004C597B" w:rsidRDefault="00000000">
            <w:r>
              <w:t>Phase 3+4.1</w:t>
            </w:r>
          </w:p>
        </w:tc>
        <w:tc>
          <w:tcPr>
            <w:tcW w:w="617" w:type="dxa"/>
          </w:tcPr>
          <w:p w14:paraId="050CE640" w14:textId="77777777" w:rsidR="004C597B" w:rsidRDefault="00000000">
            <w:r>
              <w:t>QA SUM+预检查</w:t>
            </w:r>
          </w:p>
        </w:tc>
        <w:tc>
          <w:tcPr>
            <w:tcW w:w="617" w:type="dxa"/>
          </w:tcPr>
          <w:p w14:paraId="5AE9CDA3" w14:textId="77777777" w:rsidR="004C597B" w:rsidRDefault="004C597B"/>
        </w:tc>
        <w:tc>
          <w:tcPr>
            <w:tcW w:w="617" w:type="dxa"/>
          </w:tcPr>
          <w:p w14:paraId="5682BC62" w14:textId="77777777" w:rsidR="004C597B" w:rsidRDefault="004C597B"/>
        </w:tc>
        <w:tc>
          <w:tcPr>
            <w:tcW w:w="617" w:type="dxa"/>
          </w:tcPr>
          <w:p w14:paraId="7081D118" w14:textId="77777777" w:rsidR="004C597B" w:rsidRDefault="004C597B"/>
        </w:tc>
        <w:tc>
          <w:tcPr>
            <w:tcW w:w="617" w:type="dxa"/>
          </w:tcPr>
          <w:p w14:paraId="3F3F6939" w14:textId="77777777" w:rsidR="004C597B" w:rsidRDefault="004C597B"/>
        </w:tc>
        <w:tc>
          <w:tcPr>
            <w:tcW w:w="617" w:type="dxa"/>
          </w:tcPr>
          <w:p w14:paraId="7EB491EF" w14:textId="77777777" w:rsidR="004C597B" w:rsidRDefault="004C597B"/>
        </w:tc>
        <w:tc>
          <w:tcPr>
            <w:tcW w:w="617" w:type="dxa"/>
          </w:tcPr>
          <w:p w14:paraId="704F830B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35633BB3" w14:textId="77777777" w:rsidR="004C597B" w:rsidRDefault="004C597B"/>
        </w:tc>
        <w:tc>
          <w:tcPr>
            <w:tcW w:w="617" w:type="dxa"/>
          </w:tcPr>
          <w:p w14:paraId="3AF621DC" w14:textId="77777777" w:rsidR="004C597B" w:rsidRDefault="004C597B"/>
        </w:tc>
        <w:tc>
          <w:tcPr>
            <w:tcW w:w="617" w:type="dxa"/>
          </w:tcPr>
          <w:p w14:paraId="0F7DDAFA" w14:textId="77777777" w:rsidR="004C597B" w:rsidRDefault="004C597B"/>
        </w:tc>
        <w:tc>
          <w:tcPr>
            <w:tcW w:w="617" w:type="dxa"/>
          </w:tcPr>
          <w:p w14:paraId="6A466B6E" w14:textId="77777777" w:rsidR="004C597B" w:rsidRDefault="004C597B"/>
        </w:tc>
        <w:tc>
          <w:tcPr>
            <w:tcW w:w="617" w:type="dxa"/>
          </w:tcPr>
          <w:p w14:paraId="2A944729" w14:textId="77777777" w:rsidR="004C597B" w:rsidRDefault="004C597B"/>
        </w:tc>
        <w:tc>
          <w:tcPr>
            <w:tcW w:w="617" w:type="dxa"/>
          </w:tcPr>
          <w:p w14:paraId="157AAE76" w14:textId="77777777" w:rsidR="004C597B" w:rsidRDefault="004C597B"/>
        </w:tc>
      </w:tr>
      <w:tr w:rsidR="004C597B" w14:paraId="00F20F37" w14:textId="77777777">
        <w:trPr>
          <w:jc w:val="center"/>
        </w:trPr>
        <w:tc>
          <w:tcPr>
            <w:tcW w:w="617" w:type="dxa"/>
          </w:tcPr>
          <w:p w14:paraId="3D522D48" w14:textId="77777777" w:rsidR="004C597B" w:rsidRDefault="00000000">
            <w:r>
              <w:t>Phase 4.2</w:t>
            </w:r>
          </w:p>
        </w:tc>
        <w:tc>
          <w:tcPr>
            <w:tcW w:w="617" w:type="dxa"/>
          </w:tcPr>
          <w:p w14:paraId="14A00278" w14:textId="77777777" w:rsidR="004C597B" w:rsidRDefault="00000000">
            <w:r>
              <w:t>代码修复</w:t>
            </w:r>
          </w:p>
        </w:tc>
        <w:tc>
          <w:tcPr>
            <w:tcW w:w="617" w:type="dxa"/>
          </w:tcPr>
          <w:p w14:paraId="598B6ADE" w14:textId="77777777" w:rsidR="004C597B" w:rsidRDefault="004C597B"/>
        </w:tc>
        <w:tc>
          <w:tcPr>
            <w:tcW w:w="617" w:type="dxa"/>
          </w:tcPr>
          <w:p w14:paraId="548FA61B" w14:textId="77777777" w:rsidR="004C597B" w:rsidRDefault="004C597B"/>
        </w:tc>
        <w:tc>
          <w:tcPr>
            <w:tcW w:w="617" w:type="dxa"/>
          </w:tcPr>
          <w:p w14:paraId="25E44362" w14:textId="77777777" w:rsidR="004C597B" w:rsidRDefault="004C597B"/>
        </w:tc>
        <w:tc>
          <w:tcPr>
            <w:tcW w:w="617" w:type="dxa"/>
          </w:tcPr>
          <w:p w14:paraId="40F9DDD2" w14:textId="77777777" w:rsidR="004C597B" w:rsidRDefault="004C597B"/>
        </w:tc>
        <w:tc>
          <w:tcPr>
            <w:tcW w:w="617" w:type="dxa"/>
          </w:tcPr>
          <w:p w14:paraId="4CBF8540" w14:textId="77777777" w:rsidR="004C597B" w:rsidRDefault="004C597B"/>
        </w:tc>
        <w:tc>
          <w:tcPr>
            <w:tcW w:w="617" w:type="dxa"/>
          </w:tcPr>
          <w:p w14:paraId="6A67B86C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281AEEB6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2C44900A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5D5693E4" w14:textId="77777777" w:rsidR="004C597B" w:rsidRDefault="004C597B"/>
        </w:tc>
        <w:tc>
          <w:tcPr>
            <w:tcW w:w="617" w:type="dxa"/>
          </w:tcPr>
          <w:p w14:paraId="5D747DE0" w14:textId="77777777" w:rsidR="004C597B" w:rsidRDefault="004C597B"/>
        </w:tc>
        <w:tc>
          <w:tcPr>
            <w:tcW w:w="617" w:type="dxa"/>
          </w:tcPr>
          <w:p w14:paraId="590DD15E" w14:textId="77777777" w:rsidR="004C597B" w:rsidRDefault="004C597B"/>
        </w:tc>
        <w:tc>
          <w:tcPr>
            <w:tcW w:w="617" w:type="dxa"/>
          </w:tcPr>
          <w:p w14:paraId="0225D892" w14:textId="77777777" w:rsidR="004C597B" w:rsidRDefault="004C597B"/>
        </w:tc>
      </w:tr>
      <w:tr w:rsidR="004C597B" w14:paraId="5D964E03" w14:textId="77777777">
        <w:trPr>
          <w:jc w:val="center"/>
        </w:trPr>
        <w:tc>
          <w:tcPr>
            <w:tcW w:w="617" w:type="dxa"/>
          </w:tcPr>
          <w:p w14:paraId="613E70F8" w14:textId="77777777" w:rsidR="004C597B" w:rsidRDefault="00000000">
            <w:r>
              <w:t>Phase 4.3</w:t>
            </w:r>
          </w:p>
        </w:tc>
        <w:tc>
          <w:tcPr>
            <w:tcW w:w="617" w:type="dxa"/>
          </w:tcPr>
          <w:p w14:paraId="3380CF94" w14:textId="77777777" w:rsidR="004C597B" w:rsidRDefault="00000000">
            <w:r>
              <w:t>PROD DMO</w:t>
            </w:r>
          </w:p>
        </w:tc>
        <w:tc>
          <w:tcPr>
            <w:tcW w:w="617" w:type="dxa"/>
          </w:tcPr>
          <w:p w14:paraId="6FA8204D" w14:textId="77777777" w:rsidR="004C597B" w:rsidRDefault="004C597B"/>
        </w:tc>
        <w:tc>
          <w:tcPr>
            <w:tcW w:w="617" w:type="dxa"/>
          </w:tcPr>
          <w:p w14:paraId="1FEC2B60" w14:textId="77777777" w:rsidR="004C597B" w:rsidRDefault="004C597B"/>
        </w:tc>
        <w:tc>
          <w:tcPr>
            <w:tcW w:w="617" w:type="dxa"/>
          </w:tcPr>
          <w:p w14:paraId="4248D007" w14:textId="77777777" w:rsidR="004C597B" w:rsidRDefault="004C597B"/>
        </w:tc>
        <w:tc>
          <w:tcPr>
            <w:tcW w:w="617" w:type="dxa"/>
          </w:tcPr>
          <w:p w14:paraId="7E616153" w14:textId="77777777" w:rsidR="004C597B" w:rsidRDefault="004C597B"/>
        </w:tc>
        <w:tc>
          <w:tcPr>
            <w:tcW w:w="617" w:type="dxa"/>
          </w:tcPr>
          <w:p w14:paraId="78DFA39C" w14:textId="77777777" w:rsidR="004C597B" w:rsidRDefault="004C597B"/>
        </w:tc>
        <w:tc>
          <w:tcPr>
            <w:tcW w:w="617" w:type="dxa"/>
          </w:tcPr>
          <w:p w14:paraId="36949E9E" w14:textId="77777777" w:rsidR="004C597B" w:rsidRDefault="004C597B"/>
        </w:tc>
        <w:tc>
          <w:tcPr>
            <w:tcW w:w="617" w:type="dxa"/>
          </w:tcPr>
          <w:p w14:paraId="7E95F27B" w14:textId="77777777" w:rsidR="004C597B" w:rsidRDefault="004C597B"/>
        </w:tc>
        <w:tc>
          <w:tcPr>
            <w:tcW w:w="617" w:type="dxa"/>
          </w:tcPr>
          <w:p w14:paraId="598445C7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4275CF1D" w14:textId="77777777" w:rsidR="004C597B" w:rsidRDefault="004C597B"/>
        </w:tc>
        <w:tc>
          <w:tcPr>
            <w:tcW w:w="617" w:type="dxa"/>
          </w:tcPr>
          <w:p w14:paraId="3C9773FC" w14:textId="77777777" w:rsidR="004C597B" w:rsidRDefault="004C597B"/>
        </w:tc>
        <w:tc>
          <w:tcPr>
            <w:tcW w:w="617" w:type="dxa"/>
          </w:tcPr>
          <w:p w14:paraId="19496C55" w14:textId="77777777" w:rsidR="004C597B" w:rsidRDefault="004C597B"/>
        </w:tc>
        <w:tc>
          <w:tcPr>
            <w:tcW w:w="617" w:type="dxa"/>
          </w:tcPr>
          <w:p w14:paraId="30CDADEE" w14:textId="77777777" w:rsidR="004C597B" w:rsidRDefault="004C597B"/>
        </w:tc>
      </w:tr>
      <w:tr w:rsidR="004C597B" w14:paraId="34B677AF" w14:textId="77777777">
        <w:trPr>
          <w:jc w:val="center"/>
        </w:trPr>
        <w:tc>
          <w:tcPr>
            <w:tcW w:w="617" w:type="dxa"/>
          </w:tcPr>
          <w:p w14:paraId="6A3BBF06" w14:textId="77777777" w:rsidR="004C597B" w:rsidRDefault="00000000">
            <w:r>
              <w:t>Phase 5.1</w:t>
            </w:r>
          </w:p>
        </w:tc>
        <w:tc>
          <w:tcPr>
            <w:tcW w:w="617" w:type="dxa"/>
          </w:tcPr>
          <w:p w14:paraId="111C45A4" w14:textId="77777777" w:rsidR="004C597B" w:rsidRDefault="00000000">
            <w:r>
              <w:t>接口测试</w:t>
            </w:r>
          </w:p>
        </w:tc>
        <w:tc>
          <w:tcPr>
            <w:tcW w:w="617" w:type="dxa"/>
          </w:tcPr>
          <w:p w14:paraId="04A84CBE" w14:textId="77777777" w:rsidR="004C597B" w:rsidRDefault="004C597B"/>
        </w:tc>
        <w:tc>
          <w:tcPr>
            <w:tcW w:w="617" w:type="dxa"/>
          </w:tcPr>
          <w:p w14:paraId="4794D649" w14:textId="77777777" w:rsidR="004C597B" w:rsidRDefault="004C597B"/>
        </w:tc>
        <w:tc>
          <w:tcPr>
            <w:tcW w:w="617" w:type="dxa"/>
          </w:tcPr>
          <w:p w14:paraId="33ED9060" w14:textId="77777777" w:rsidR="004C597B" w:rsidRDefault="004C597B"/>
        </w:tc>
        <w:tc>
          <w:tcPr>
            <w:tcW w:w="617" w:type="dxa"/>
          </w:tcPr>
          <w:p w14:paraId="3BC89542" w14:textId="77777777" w:rsidR="004C597B" w:rsidRDefault="004C597B"/>
        </w:tc>
        <w:tc>
          <w:tcPr>
            <w:tcW w:w="617" w:type="dxa"/>
          </w:tcPr>
          <w:p w14:paraId="1912CB69" w14:textId="77777777" w:rsidR="004C597B" w:rsidRDefault="004C597B"/>
        </w:tc>
        <w:tc>
          <w:tcPr>
            <w:tcW w:w="617" w:type="dxa"/>
          </w:tcPr>
          <w:p w14:paraId="01124B19" w14:textId="77777777" w:rsidR="004C597B" w:rsidRDefault="004C597B"/>
        </w:tc>
        <w:tc>
          <w:tcPr>
            <w:tcW w:w="617" w:type="dxa"/>
          </w:tcPr>
          <w:p w14:paraId="35D7AA4A" w14:textId="77777777" w:rsidR="004C597B" w:rsidRDefault="004C597B"/>
        </w:tc>
        <w:tc>
          <w:tcPr>
            <w:tcW w:w="617" w:type="dxa"/>
          </w:tcPr>
          <w:p w14:paraId="2DACB92B" w14:textId="77777777" w:rsidR="004C597B" w:rsidRDefault="004C597B"/>
        </w:tc>
        <w:tc>
          <w:tcPr>
            <w:tcW w:w="617" w:type="dxa"/>
          </w:tcPr>
          <w:p w14:paraId="56487538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34C5D3F0" w14:textId="77777777" w:rsidR="004C597B" w:rsidRDefault="004C597B"/>
        </w:tc>
        <w:tc>
          <w:tcPr>
            <w:tcW w:w="617" w:type="dxa"/>
          </w:tcPr>
          <w:p w14:paraId="24607BED" w14:textId="77777777" w:rsidR="004C597B" w:rsidRDefault="004C597B"/>
        </w:tc>
        <w:tc>
          <w:tcPr>
            <w:tcW w:w="617" w:type="dxa"/>
          </w:tcPr>
          <w:p w14:paraId="247EEF7E" w14:textId="77777777" w:rsidR="004C597B" w:rsidRDefault="004C597B"/>
        </w:tc>
      </w:tr>
      <w:tr w:rsidR="004C597B" w14:paraId="41DC3858" w14:textId="77777777">
        <w:trPr>
          <w:jc w:val="center"/>
        </w:trPr>
        <w:tc>
          <w:tcPr>
            <w:tcW w:w="617" w:type="dxa"/>
          </w:tcPr>
          <w:p w14:paraId="571A5648" w14:textId="77777777" w:rsidR="004C597B" w:rsidRDefault="00000000">
            <w:r>
              <w:t>Phase 5.2</w:t>
            </w:r>
          </w:p>
        </w:tc>
        <w:tc>
          <w:tcPr>
            <w:tcW w:w="617" w:type="dxa"/>
          </w:tcPr>
          <w:p w14:paraId="286CDC9A" w14:textId="77777777" w:rsidR="004C597B" w:rsidRDefault="00000000">
            <w:r>
              <w:t>UAT测试</w:t>
            </w:r>
          </w:p>
        </w:tc>
        <w:tc>
          <w:tcPr>
            <w:tcW w:w="617" w:type="dxa"/>
          </w:tcPr>
          <w:p w14:paraId="7357CE9E" w14:textId="77777777" w:rsidR="004C597B" w:rsidRDefault="004C597B"/>
        </w:tc>
        <w:tc>
          <w:tcPr>
            <w:tcW w:w="617" w:type="dxa"/>
          </w:tcPr>
          <w:p w14:paraId="0A9E78F7" w14:textId="77777777" w:rsidR="004C597B" w:rsidRDefault="004C597B"/>
        </w:tc>
        <w:tc>
          <w:tcPr>
            <w:tcW w:w="617" w:type="dxa"/>
          </w:tcPr>
          <w:p w14:paraId="7C934F0E" w14:textId="77777777" w:rsidR="004C597B" w:rsidRDefault="004C597B"/>
        </w:tc>
        <w:tc>
          <w:tcPr>
            <w:tcW w:w="617" w:type="dxa"/>
          </w:tcPr>
          <w:p w14:paraId="3A4CB62F" w14:textId="77777777" w:rsidR="004C597B" w:rsidRDefault="004C597B"/>
        </w:tc>
        <w:tc>
          <w:tcPr>
            <w:tcW w:w="617" w:type="dxa"/>
          </w:tcPr>
          <w:p w14:paraId="2BF60AB5" w14:textId="77777777" w:rsidR="004C597B" w:rsidRDefault="004C597B"/>
        </w:tc>
        <w:tc>
          <w:tcPr>
            <w:tcW w:w="617" w:type="dxa"/>
          </w:tcPr>
          <w:p w14:paraId="19058F3C" w14:textId="77777777" w:rsidR="004C597B" w:rsidRDefault="004C597B"/>
        </w:tc>
        <w:tc>
          <w:tcPr>
            <w:tcW w:w="617" w:type="dxa"/>
          </w:tcPr>
          <w:p w14:paraId="05549D3C" w14:textId="77777777" w:rsidR="004C597B" w:rsidRDefault="004C597B"/>
        </w:tc>
        <w:tc>
          <w:tcPr>
            <w:tcW w:w="617" w:type="dxa"/>
          </w:tcPr>
          <w:p w14:paraId="1A20AF43" w14:textId="77777777" w:rsidR="004C597B" w:rsidRDefault="004C597B"/>
        </w:tc>
        <w:tc>
          <w:tcPr>
            <w:tcW w:w="617" w:type="dxa"/>
          </w:tcPr>
          <w:p w14:paraId="72F0541C" w14:textId="77777777" w:rsidR="004C597B" w:rsidRDefault="004C597B"/>
        </w:tc>
        <w:tc>
          <w:tcPr>
            <w:tcW w:w="617" w:type="dxa"/>
          </w:tcPr>
          <w:p w14:paraId="08D7ADE9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5537814F" w14:textId="77777777" w:rsidR="004C597B" w:rsidRDefault="00000000">
            <w:r>
              <w:t>█</w:t>
            </w:r>
          </w:p>
        </w:tc>
        <w:tc>
          <w:tcPr>
            <w:tcW w:w="617" w:type="dxa"/>
          </w:tcPr>
          <w:p w14:paraId="4D68A058" w14:textId="77777777" w:rsidR="004C597B" w:rsidRDefault="004C597B"/>
        </w:tc>
      </w:tr>
      <w:tr w:rsidR="004C597B" w14:paraId="352A8EE1" w14:textId="77777777">
        <w:trPr>
          <w:jc w:val="center"/>
        </w:trPr>
        <w:tc>
          <w:tcPr>
            <w:tcW w:w="617" w:type="dxa"/>
          </w:tcPr>
          <w:p w14:paraId="386A62C8" w14:textId="77777777" w:rsidR="004C597B" w:rsidRDefault="00000000">
            <w:r>
              <w:t>Phase 5.3+5.4</w:t>
            </w:r>
          </w:p>
        </w:tc>
        <w:tc>
          <w:tcPr>
            <w:tcW w:w="617" w:type="dxa"/>
          </w:tcPr>
          <w:p w14:paraId="645C7230" w14:textId="77777777" w:rsidR="004C597B" w:rsidRDefault="00000000">
            <w:r>
              <w:t>上线+Hypercare</w:t>
            </w:r>
          </w:p>
        </w:tc>
        <w:tc>
          <w:tcPr>
            <w:tcW w:w="617" w:type="dxa"/>
          </w:tcPr>
          <w:p w14:paraId="49958BFB" w14:textId="77777777" w:rsidR="004C597B" w:rsidRDefault="004C597B"/>
        </w:tc>
        <w:tc>
          <w:tcPr>
            <w:tcW w:w="617" w:type="dxa"/>
          </w:tcPr>
          <w:p w14:paraId="0927EF48" w14:textId="77777777" w:rsidR="004C597B" w:rsidRDefault="004C597B"/>
        </w:tc>
        <w:tc>
          <w:tcPr>
            <w:tcW w:w="617" w:type="dxa"/>
          </w:tcPr>
          <w:p w14:paraId="5C13617D" w14:textId="77777777" w:rsidR="004C597B" w:rsidRDefault="004C597B"/>
        </w:tc>
        <w:tc>
          <w:tcPr>
            <w:tcW w:w="617" w:type="dxa"/>
          </w:tcPr>
          <w:p w14:paraId="6E8FEB6C" w14:textId="77777777" w:rsidR="004C597B" w:rsidRDefault="004C597B"/>
        </w:tc>
        <w:tc>
          <w:tcPr>
            <w:tcW w:w="617" w:type="dxa"/>
          </w:tcPr>
          <w:p w14:paraId="22478778" w14:textId="77777777" w:rsidR="004C597B" w:rsidRDefault="004C597B"/>
        </w:tc>
        <w:tc>
          <w:tcPr>
            <w:tcW w:w="617" w:type="dxa"/>
          </w:tcPr>
          <w:p w14:paraId="2D24DC8A" w14:textId="77777777" w:rsidR="004C597B" w:rsidRDefault="004C597B"/>
        </w:tc>
        <w:tc>
          <w:tcPr>
            <w:tcW w:w="617" w:type="dxa"/>
          </w:tcPr>
          <w:p w14:paraId="7A2D5AB8" w14:textId="77777777" w:rsidR="004C597B" w:rsidRDefault="004C597B"/>
        </w:tc>
        <w:tc>
          <w:tcPr>
            <w:tcW w:w="617" w:type="dxa"/>
          </w:tcPr>
          <w:p w14:paraId="38FE34B6" w14:textId="77777777" w:rsidR="004C597B" w:rsidRDefault="004C597B"/>
        </w:tc>
        <w:tc>
          <w:tcPr>
            <w:tcW w:w="617" w:type="dxa"/>
          </w:tcPr>
          <w:p w14:paraId="0B390B4D" w14:textId="77777777" w:rsidR="004C597B" w:rsidRDefault="004C597B"/>
        </w:tc>
        <w:tc>
          <w:tcPr>
            <w:tcW w:w="617" w:type="dxa"/>
          </w:tcPr>
          <w:p w14:paraId="26735301" w14:textId="77777777" w:rsidR="004C597B" w:rsidRDefault="004C597B"/>
        </w:tc>
        <w:tc>
          <w:tcPr>
            <w:tcW w:w="617" w:type="dxa"/>
          </w:tcPr>
          <w:p w14:paraId="31441286" w14:textId="77777777" w:rsidR="004C597B" w:rsidRDefault="004C597B"/>
        </w:tc>
        <w:tc>
          <w:tcPr>
            <w:tcW w:w="617" w:type="dxa"/>
          </w:tcPr>
          <w:p w14:paraId="1B876B42" w14:textId="77777777" w:rsidR="004C597B" w:rsidRDefault="00000000">
            <w:r>
              <w:t>█</w:t>
            </w:r>
          </w:p>
        </w:tc>
      </w:tr>
    </w:tbl>
    <w:p w14:paraId="51564DF8" w14:textId="5B422C02" w:rsidR="004C597B" w:rsidRDefault="004C597B"/>
    <w:p w14:paraId="76F9F1D7" w14:textId="77777777" w:rsidR="004C597B" w:rsidRDefault="00000000">
      <w:pPr>
        <w:pStyle w:val="1"/>
        <w:spacing w:before="120" w:after="40" w:line="320" w:lineRule="exact"/>
        <w:rPr>
          <w:lang w:eastAsia="zh-CN"/>
        </w:rPr>
      </w:pPr>
      <w:bookmarkStart w:id="21" w:name="_Toc232368964"/>
      <w:r>
        <w:rPr>
          <w:rFonts w:ascii="微软雅黑" w:eastAsia="微软雅黑" w:hAnsi="微软雅黑"/>
          <w:lang w:eastAsia="zh-CN"/>
        </w:rPr>
        <w:t>六、人天预估</w:t>
      </w:r>
      <w:bookmarkEnd w:id="21"/>
    </w:p>
    <w:p w14:paraId="6DBFC1A2" w14:textId="77777777" w:rsidR="004C597B" w:rsidRDefault="00000000">
      <w:pPr>
        <w:pStyle w:val="21"/>
        <w:spacing w:before="80" w:after="40" w:line="300" w:lineRule="exact"/>
        <w:rPr>
          <w:lang w:eastAsia="zh-CN"/>
        </w:rPr>
      </w:pPr>
      <w:bookmarkStart w:id="22" w:name="_Toc232368965"/>
      <w:r>
        <w:rPr>
          <w:rFonts w:ascii="微软雅黑" w:eastAsia="微软雅黑" w:hAnsi="微软雅黑"/>
          <w:lang w:eastAsia="zh-CN"/>
        </w:rPr>
        <w:t>6.1 顾问人天</w:t>
      </w:r>
      <w:bookmarkEnd w:id="22"/>
    </w:p>
    <w:p w14:paraId="70745FDB" w14:textId="77777777" w:rsidR="004C597B" w:rsidRDefault="00000000">
      <w:pPr>
        <w:pStyle w:val="31"/>
        <w:spacing w:before="60" w:after="20"/>
        <w:rPr>
          <w:lang w:eastAsia="zh-CN"/>
        </w:rPr>
      </w:pPr>
      <w:bookmarkStart w:id="23" w:name="_Toc232368966"/>
      <w:r>
        <w:rPr>
          <w:rFonts w:ascii="微软雅黑" w:eastAsia="微软雅黑" w:hAnsi="微软雅黑"/>
          <w:lang w:eastAsia="zh-CN"/>
        </w:rPr>
        <w:t>BASIS顾问（15人天）</w:t>
      </w:r>
      <w:bookmarkEnd w:id="23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1067"/>
        <w:gridCol w:w="3253"/>
      </w:tblGrid>
      <w:tr w:rsidR="004C597B" w14:paraId="35A962C7" w14:textId="77777777" w:rsidTr="00B56730">
        <w:trPr>
          <w:jc w:val="center"/>
        </w:trPr>
        <w:tc>
          <w:tcPr>
            <w:tcW w:w="2160" w:type="dxa"/>
            <w:shd w:val="clear" w:color="auto" w:fill="D9E2F3"/>
          </w:tcPr>
          <w:p w14:paraId="3B8E4613" w14:textId="77777777" w:rsidR="004C597B" w:rsidRDefault="00000000">
            <w:proofErr w:type="spellStart"/>
            <w:r>
              <w:rPr>
                <w:b/>
              </w:rPr>
              <w:t>阶段</w:t>
            </w:r>
            <w:proofErr w:type="spellEnd"/>
          </w:p>
        </w:tc>
        <w:tc>
          <w:tcPr>
            <w:tcW w:w="2160" w:type="dxa"/>
            <w:shd w:val="clear" w:color="auto" w:fill="D9E2F3"/>
          </w:tcPr>
          <w:p w14:paraId="5C2327EF" w14:textId="77777777" w:rsidR="004C597B" w:rsidRDefault="00000000">
            <w:r>
              <w:rPr>
                <w:b/>
              </w:rPr>
              <w:t>工作内容</w:t>
            </w:r>
          </w:p>
        </w:tc>
        <w:tc>
          <w:tcPr>
            <w:tcW w:w="1067" w:type="dxa"/>
            <w:shd w:val="clear" w:color="auto" w:fill="D9E2F3"/>
          </w:tcPr>
          <w:p w14:paraId="4BBFDE48" w14:textId="77777777" w:rsidR="004C597B" w:rsidRDefault="00000000">
            <w:r>
              <w:rPr>
                <w:b/>
              </w:rPr>
              <w:t>人天</w:t>
            </w:r>
          </w:p>
        </w:tc>
        <w:tc>
          <w:tcPr>
            <w:tcW w:w="3253" w:type="dxa"/>
            <w:shd w:val="clear" w:color="auto" w:fill="D9E2F3"/>
          </w:tcPr>
          <w:p w14:paraId="1ABF3D8F" w14:textId="77777777" w:rsidR="004C597B" w:rsidRDefault="00000000">
            <w:r>
              <w:rPr>
                <w:b/>
              </w:rPr>
              <w:t>说明</w:t>
            </w:r>
          </w:p>
        </w:tc>
      </w:tr>
      <w:tr w:rsidR="004C597B" w14:paraId="0AA6D883" w14:textId="77777777" w:rsidTr="00B56730">
        <w:trPr>
          <w:jc w:val="center"/>
        </w:trPr>
        <w:tc>
          <w:tcPr>
            <w:tcW w:w="2160" w:type="dxa"/>
          </w:tcPr>
          <w:p w14:paraId="3E3F3F3D" w14:textId="77777777" w:rsidR="004C597B" w:rsidRDefault="00000000">
            <w:r>
              <w:t>Phase 0</w:t>
            </w:r>
          </w:p>
        </w:tc>
        <w:tc>
          <w:tcPr>
            <w:tcW w:w="2160" w:type="dxa"/>
          </w:tcPr>
          <w:p w14:paraId="1B69E3ED" w14:textId="77777777" w:rsidR="004C597B" w:rsidRDefault="00000000">
            <w:r>
              <w:t>前期规划设计</w:t>
            </w:r>
          </w:p>
        </w:tc>
        <w:tc>
          <w:tcPr>
            <w:tcW w:w="1067" w:type="dxa"/>
          </w:tcPr>
          <w:p w14:paraId="4859A9A1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32CD579C" w14:textId="77777777" w:rsidR="004C597B" w:rsidRDefault="00000000">
            <w:r>
              <w:t>顾问完成</w:t>
            </w:r>
          </w:p>
        </w:tc>
      </w:tr>
      <w:tr w:rsidR="004C597B" w14:paraId="70A04789" w14:textId="77777777" w:rsidTr="00B56730">
        <w:trPr>
          <w:jc w:val="center"/>
        </w:trPr>
        <w:tc>
          <w:tcPr>
            <w:tcW w:w="2160" w:type="dxa"/>
          </w:tcPr>
          <w:p w14:paraId="3DCCCF17" w14:textId="77777777" w:rsidR="004C597B" w:rsidRDefault="00000000">
            <w:r>
              <w:t>Phase 1s</w:t>
            </w:r>
          </w:p>
        </w:tc>
        <w:tc>
          <w:tcPr>
            <w:tcW w:w="2160" w:type="dxa"/>
          </w:tcPr>
          <w:p w14:paraId="7531735A" w14:textId="77777777" w:rsidR="004C597B" w:rsidRDefault="00000000">
            <w:r>
              <w:t>IT远程指导</w:t>
            </w:r>
          </w:p>
        </w:tc>
        <w:tc>
          <w:tcPr>
            <w:tcW w:w="1067" w:type="dxa"/>
          </w:tcPr>
          <w:p w14:paraId="05234746" w14:textId="77777777" w:rsidR="004C597B" w:rsidRDefault="00000000">
            <w:r>
              <w:t>3</w:t>
            </w:r>
          </w:p>
        </w:tc>
        <w:tc>
          <w:tcPr>
            <w:tcW w:w="3253" w:type="dxa"/>
          </w:tcPr>
          <w:p w14:paraId="3571FA68" w14:textId="77777777" w:rsidR="004C597B" w:rsidRDefault="00000000">
            <w:r>
              <w:t>BASIS远程支持</w:t>
            </w:r>
          </w:p>
        </w:tc>
      </w:tr>
      <w:tr w:rsidR="004C597B" w14:paraId="25D66F04" w14:textId="77777777" w:rsidTr="00B56730">
        <w:trPr>
          <w:jc w:val="center"/>
        </w:trPr>
        <w:tc>
          <w:tcPr>
            <w:tcW w:w="2160" w:type="dxa"/>
          </w:tcPr>
          <w:p w14:paraId="4FE55837" w14:textId="77777777" w:rsidR="004C597B" w:rsidRDefault="00000000">
            <w:r>
              <w:t>Phase 1.5</w:t>
            </w:r>
          </w:p>
        </w:tc>
        <w:tc>
          <w:tcPr>
            <w:tcW w:w="2160" w:type="dxa"/>
          </w:tcPr>
          <w:p w14:paraId="2C762327" w14:textId="77777777" w:rsidR="004C597B" w:rsidRDefault="00000000">
            <w:r>
              <w:t>DEV/QA VM创建</w:t>
            </w:r>
          </w:p>
        </w:tc>
        <w:tc>
          <w:tcPr>
            <w:tcW w:w="1067" w:type="dxa"/>
          </w:tcPr>
          <w:p w14:paraId="4B2F5B98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72D9BA8C" w14:textId="77777777" w:rsidR="004C597B" w:rsidRDefault="00000000">
            <w:r>
              <w:t>顾问虚拟化操作</w:t>
            </w:r>
          </w:p>
        </w:tc>
      </w:tr>
      <w:tr w:rsidR="004C597B" w14:paraId="0A872E13" w14:textId="77777777" w:rsidTr="00B56730">
        <w:trPr>
          <w:jc w:val="center"/>
        </w:trPr>
        <w:tc>
          <w:tcPr>
            <w:tcW w:w="2160" w:type="dxa"/>
          </w:tcPr>
          <w:p w14:paraId="2E6DC47F" w14:textId="77777777" w:rsidR="004C597B" w:rsidRDefault="00000000">
            <w:r>
              <w:t>Phase 1s-</w:t>
            </w:r>
            <w:r>
              <w:lastRenderedPageBreak/>
              <w:t>SANDBOX</w:t>
            </w:r>
          </w:p>
        </w:tc>
        <w:tc>
          <w:tcPr>
            <w:tcW w:w="2160" w:type="dxa"/>
          </w:tcPr>
          <w:p w14:paraId="44180006" w14:textId="77777777" w:rsidR="004C597B" w:rsidRDefault="00000000">
            <w:r>
              <w:lastRenderedPageBreak/>
              <w:t>SANDBOX演练</w:t>
            </w:r>
          </w:p>
        </w:tc>
        <w:tc>
          <w:tcPr>
            <w:tcW w:w="1067" w:type="dxa"/>
          </w:tcPr>
          <w:p w14:paraId="67C5AF62" w14:textId="77777777" w:rsidR="004C597B" w:rsidRDefault="00000000">
            <w:r>
              <w:t>3</w:t>
            </w:r>
          </w:p>
        </w:tc>
        <w:tc>
          <w:tcPr>
            <w:tcW w:w="3253" w:type="dxa"/>
          </w:tcPr>
          <w:p w14:paraId="25E62E33" w14:textId="77777777" w:rsidR="004C597B" w:rsidRDefault="00000000">
            <w:r>
              <w:t>克隆+恢复+DMO</w:t>
            </w:r>
          </w:p>
        </w:tc>
      </w:tr>
      <w:tr w:rsidR="004C597B" w14:paraId="0998EDC8" w14:textId="77777777" w:rsidTr="00B56730">
        <w:trPr>
          <w:jc w:val="center"/>
        </w:trPr>
        <w:tc>
          <w:tcPr>
            <w:tcW w:w="2160" w:type="dxa"/>
          </w:tcPr>
          <w:p w14:paraId="7EFF56AE" w14:textId="77777777" w:rsidR="004C597B" w:rsidRDefault="00000000">
            <w:r>
              <w:t>Phase 2</w:t>
            </w:r>
          </w:p>
        </w:tc>
        <w:tc>
          <w:tcPr>
            <w:tcW w:w="2160" w:type="dxa"/>
          </w:tcPr>
          <w:p w14:paraId="24AD51DD" w14:textId="77777777" w:rsidR="004C597B" w:rsidRDefault="00000000">
            <w:r>
              <w:t>DEV SUM执行</w:t>
            </w:r>
          </w:p>
        </w:tc>
        <w:tc>
          <w:tcPr>
            <w:tcW w:w="1067" w:type="dxa"/>
          </w:tcPr>
          <w:p w14:paraId="282A607B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7CC41650" w14:textId="77777777" w:rsidR="004C597B" w:rsidRDefault="00000000">
            <w:r>
              <w:t>已通过SANDBOX演练</w:t>
            </w:r>
          </w:p>
        </w:tc>
      </w:tr>
      <w:tr w:rsidR="004C597B" w14:paraId="43744F2B" w14:textId="77777777" w:rsidTr="00B56730">
        <w:trPr>
          <w:jc w:val="center"/>
        </w:trPr>
        <w:tc>
          <w:tcPr>
            <w:tcW w:w="2160" w:type="dxa"/>
          </w:tcPr>
          <w:p w14:paraId="4AE6C8BA" w14:textId="77777777" w:rsidR="004C597B" w:rsidRDefault="00000000">
            <w:r>
              <w:t>Phase 3</w:t>
            </w:r>
          </w:p>
        </w:tc>
        <w:tc>
          <w:tcPr>
            <w:tcW w:w="2160" w:type="dxa"/>
          </w:tcPr>
          <w:p w14:paraId="12AF74D2" w14:textId="77777777" w:rsidR="004C597B" w:rsidRDefault="00000000">
            <w:r>
              <w:t>QA SUM执行</w:t>
            </w:r>
          </w:p>
        </w:tc>
        <w:tc>
          <w:tcPr>
            <w:tcW w:w="1067" w:type="dxa"/>
          </w:tcPr>
          <w:p w14:paraId="70214951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4806AEFF" w14:textId="77777777" w:rsidR="004C597B" w:rsidRDefault="00000000">
            <w:r>
              <w:t>复用DEV经验</w:t>
            </w:r>
          </w:p>
        </w:tc>
      </w:tr>
      <w:tr w:rsidR="004C597B" w14:paraId="63051D18" w14:textId="77777777" w:rsidTr="00B56730">
        <w:trPr>
          <w:jc w:val="center"/>
        </w:trPr>
        <w:tc>
          <w:tcPr>
            <w:tcW w:w="2160" w:type="dxa"/>
          </w:tcPr>
          <w:p w14:paraId="600DF8FD" w14:textId="77777777" w:rsidR="004C597B" w:rsidRDefault="00000000">
            <w:r>
              <w:t>Phase 4</w:t>
            </w:r>
          </w:p>
        </w:tc>
        <w:tc>
          <w:tcPr>
            <w:tcW w:w="2160" w:type="dxa"/>
          </w:tcPr>
          <w:p w14:paraId="1315EFFC" w14:textId="77777777" w:rsidR="004C597B" w:rsidRDefault="00000000">
            <w:r>
              <w:t>PROD升级</w:t>
            </w:r>
          </w:p>
        </w:tc>
        <w:tc>
          <w:tcPr>
            <w:tcW w:w="1067" w:type="dxa"/>
          </w:tcPr>
          <w:p w14:paraId="4BA44381" w14:textId="77777777" w:rsidR="004C597B" w:rsidRDefault="00000000">
            <w:r>
              <w:t>3</w:t>
            </w:r>
          </w:p>
        </w:tc>
        <w:tc>
          <w:tcPr>
            <w:tcW w:w="3253" w:type="dxa"/>
          </w:tcPr>
          <w:p w14:paraId="77BE851A" w14:textId="77777777" w:rsidR="004C597B" w:rsidRDefault="00000000">
            <w:r>
              <w:t>Readiness Check+DMO停机</w:t>
            </w:r>
          </w:p>
        </w:tc>
      </w:tr>
      <w:tr w:rsidR="004C597B" w14:paraId="45300453" w14:textId="77777777" w:rsidTr="00B56730">
        <w:trPr>
          <w:jc w:val="center"/>
        </w:trPr>
        <w:tc>
          <w:tcPr>
            <w:tcW w:w="2160" w:type="dxa"/>
          </w:tcPr>
          <w:p w14:paraId="563A1C3A" w14:textId="77777777" w:rsidR="004C597B" w:rsidRDefault="00000000">
            <w:r>
              <w:t>Phase 5</w:t>
            </w:r>
          </w:p>
        </w:tc>
        <w:tc>
          <w:tcPr>
            <w:tcW w:w="2160" w:type="dxa"/>
          </w:tcPr>
          <w:p w14:paraId="0E59B63D" w14:textId="77777777" w:rsidR="004C597B" w:rsidRDefault="00000000">
            <w:r>
              <w:t>测试与上线</w:t>
            </w:r>
          </w:p>
        </w:tc>
        <w:tc>
          <w:tcPr>
            <w:tcW w:w="1067" w:type="dxa"/>
          </w:tcPr>
          <w:p w14:paraId="22B0FB7B" w14:textId="77777777" w:rsidR="004C597B" w:rsidRDefault="00000000">
            <w:r>
              <w:t>2</w:t>
            </w:r>
          </w:p>
        </w:tc>
        <w:tc>
          <w:tcPr>
            <w:tcW w:w="3253" w:type="dxa"/>
          </w:tcPr>
          <w:p w14:paraId="7AAC75CC" w14:textId="77777777" w:rsidR="004C597B" w:rsidRDefault="00000000">
            <w:r>
              <w:t>Fiori+Hypercare</w:t>
            </w:r>
          </w:p>
        </w:tc>
      </w:tr>
      <w:tr w:rsidR="004C597B" w14:paraId="202C0805" w14:textId="77777777" w:rsidTr="00B56730">
        <w:trPr>
          <w:jc w:val="center"/>
        </w:trPr>
        <w:tc>
          <w:tcPr>
            <w:tcW w:w="2160" w:type="dxa"/>
          </w:tcPr>
          <w:p w14:paraId="5E22CFAC" w14:textId="77777777" w:rsidR="004C597B" w:rsidRDefault="00000000">
            <w:r>
              <w:rPr>
                <w:b/>
              </w:rPr>
              <w:t>BASIS合计</w:t>
            </w:r>
          </w:p>
        </w:tc>
        <w:tc>
          <w:tcPr>
            <w:tcW w:w="2160" w:type="dxa"/>
          </w:tcPr>
          <w:p w14:paraId="7885EC6C" w14:textId="77777777" w:rsidR="004C597B" w:rsidRDefault="004C597B"/>
        </w:tc>
        <w:tc>
          <w:tcPr>
            <w:tcW w:w="1067" w:type="dxa"/>
          </w:tcPr>
          <w:p w14:paraId="44CBDD80" w14:textId="77777777" w:rsidR="004C597B" w:rsidRDefault="00000000">
            <w:r>
              <w:rPr>
                <w:b/>
              </w:rPr>
              <w:t>15</w:t>
            </w:r>
          </w:p>
        </w:tc>
        <w:tc>
          <w:tcPr>
            <w:tcW w:w="3253" w:type="dxa"/>
          </w:tcPr>
          <w:p w14:paraId="5BFD517D" w14:textId="77777777" w:rsidR="004C597B" w:rsidRDefault="004C597B"/>
        </w:tc>
      </w:tr>
    </w:tbl>
    <w:p w14:paraId="543C78F6" w14:textId="77777777" w:rsidR="004C597B" w:rsidRDefault="00000000">
      <w:pPr>
        <w:pStyle w:val="31"/>
        <w:spacing w:before="60" w:after="20"/>
      </w:pPr>
      <w:bookmarkStart w:id="24" w:name="_Toc232368967"/>
      <w:r>
        <w:rPr>
          <w:rFonts w:ascii="微软雅黑" w:eastAsia="微软雅黑" w:hAnsi="微软雅黑"/>
        </w:rPr>
        <w:t>ABAP顾问（10人天）</w:t>
      </w:r>
      <w:bookmarkEnd w:id="24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49"/>
        <w:gridCol w:w="2414"/>
        <w:gridCol w:w="932"/>
        <w:gridCol w:w="3361"/>
      </w:tblGrid>
      <w:tr w:rsidR="004C597B" w14:paraId="42710C77" w14:textId="77777777" w:rsidTr="00B56730">
        <w:trPr>
          <w:jc w:val="center"/>
        </w:trPr>
        <w:tc>
          <w:tcPr>
            <w:tcW w:w="2149" w:type="dxa"/>
            <w:shd w:val="clear" w:color="auto" w:fill="D9E2F3"/>
          </w:tcPr>
          <w:p w14:paraId="2EF96AB5" w14:textId="77777777" w:rsidR="004C597B" w:rsidRDefault="00000000">
            <w:proofErr w:type="spellStart"/>
            <w:r>
              <w:rPr>
                <w:b/>
              </w:rPr>
              <w:t>阶段</w:t>
            </w:r>
            <w:proofErr w:type="spellEnd"/>
          </w:p>
        </w:tc>
        <w:tc>
          <w:tcPr>
            <w:tcW w:w="2414" w:type="dxa"/>
            <w:shd w:val="clear" w:color="auto" w:fill="D9E2F3"/>
          </w:tcPr>
          <w:p w14:paraId="317F6677" w14:textId="77777777" w:rsidR="004C597B" w:rsidRDefault="00000000">
            <w:r>
              <w:rPr>
                <w:b/>
              </w:rPr>
              <w:t>工作内容</w:t>
            </w:r>
          </w:p>
        </w:tc>
        <w:tc>
          <w:tcPr>
            <w:tcW w:w="932" w:type="dxa"/>
            <w:shd w:val="clear" w:color="auto" w:fill="D9E2F3"/>
          </w:tcPr>
          <w:p w14:paraId="7F8AAC5B" w14:textId="77777777" w:rsidR="004C597B" w:rsidRDefault="00000000">
            <w:r>
              <w:rPr>
                <w:b/>
              </w:rPr>
              <w:t>人天</w:t>
            </w:r>
          </w:p>
        </w:tc>
        <w:tc>
          <w:tcPr>
            <w:tcW w:w="3361" w:type="dxa"/>
            <w:shd w:val="clear" w:color="auto" w:fill="D9E2F3"/>
          </w:tcPr>
          <w:p w14:paraId="06032A0E" w14:textId="77777777" w:rsidR="004C597B" w:rsidRDefault="00000000">
            <w:r>
              <w:rPr>
                <w:b/>
              </w:rPr>
              <w:t>说明</w:t>
            </w:r>
          </w:p>
        </w:tc>
      </w:tr>
      <w:tr w:rsidR="004C597B" w14:paraId="7168DEEF" w14:textId="77777777" w:rsidTr="00B56730">
        <w:trPr>
          <w:jc w:val="center"/>
        </w:trPr>
        <w:tc>
          <w:tcPr>
            <w:tcW w:w="2149" w:type="dxa"/>
          </w:tcPr>
          <w:p w14:paraId="05F7FF9C" w14:textId="77777777" w:rsidR="004C597B" w:rsidRDefault="00000000">
            <w:r>
              <w:t>Phase 4</w:t>
            </w:r>
          </w:p>
        </w:tc>
        <w:tc>
          <w:tcPr>
            <w:tcW w:w="2414" w:type="dxa"/>
          </w:tcPr>
          <w:p w14:paraId="1615B700" w14:textId="77777777" w:rsidR="004C597B" w:rsidRDefault="00000000">
            <w:r>
              <w:t>自定义代码修复（SPAU/SPDD+ATC）</w:t>
            </w:r>
          </w:p>
        </w:tc>
        <w:tc>
          <w:tcPr>
            <w:tcW w:w="932" w:type="dxa"/>
          </w:tcPr>
          <w:p w14:paraId="5A1A3EBC" w14:textId="77777777" w:rsidR="004C597B" w:rsidRDefault="00000000">
            <w:r>
              <w:t>8</w:t>
            </w:r>
          </w:p>
        </w:tc>
        <w:tc>
          <w:tcPr>
            <w:tcW w:w="3361" w:type="dxa"/>
          </w:tcPr>
          <w:p w14:paraId="3BE593EE" w14:textId="77777777" w:rsidR="004C597B" w:rsidRDefault="00000000">
            <w:r>
              <w:t>50-80个有效程序，约20-30%需改</w:t>
            </w:r>
          </w:p>
        </w:tc>
      </w:tr>
      <w:tr w:rsidR="004C597B" w14:paraId="3D038801" w14:textId="77777777" w:rsidTr="00B56730">
        <w:trPr>
          <w:jc w:val="center"/>
        </w:trPr>
        <w:tc>
          <w:tcPr>
            <w:tcW w:w="2149" w:type="dxa"/>
          </w:tcPr>
          <w:p w14:paraId="5F3D6FFB" w14:textId="77777777" w:rsidR="004C597B" w:rsidRDefault="00000000">
            <w:r>
              <w:t>Phase 5</w:t>
            </w:r>
          </w:p>
        </w:tc>
        <w:tc>
          <w:tcPr>
            <w:tcW w:w="2414" w:type="dxa"/>
          </w:tcPr>
          <w:p w14:paraId="52FDE572" w14:textId="77777777" w:rsidR="004C597B" w:rsidRDefault="00000000">
            <w:r>
              <w:t>UAT支持（答疑、Bug修复）</w:t>
            </w:r>
          </w:p>
        </w:tc>
        <w:tc>
          <w:tcPr>
            <w:tcW w:w="932" w:type="dxa"/>
          </w:tcPr>
          <w:p w14:paraId="71582A84" w14:textId="77777777" w:rsidR="004C597B" w:rsidRDefault="00000000">
            <w:r>
              <w:t>2</w:t>
            </w:r>
          </w:p>
        </w:tc>
        <w:tc>
          <w:tcPr>
            <w:tcW w:w="3361" w:type="dxa"/>
          </w:tcPr>
          <w:p w14:paraId="5E63FD91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关键用户主力，顾问辅导</w:t>
            </w:r>
          </w:p>
        </w:tc>
      </w:tr>
      <w:tr w:rsidR="004C597B" w14:paraId="5568AF1C" w14:textId="77777777" w:rsidTr="00B56730">
        <w:trPr>
          <w:jc w:val="center"/>
        </w:trPr>
        <w:tc>
          <w:tcPr>
            <w:tcW w:w="2149" w:type="dxa"/>
          </w:tcPr>
          <w:p w14:paraId="4B857085" w14:textId="77777777" w:rsidR="004C597B" w:rsidRDefault="00000000">
            <w:proofErr w:type="spellStart"/>
            <w:r>
              <w:rPr>
                <w:b/>
              </w:rPr>
              <w:t>ABAP合计</w:t>
            </w:r>
            <w:proofErr w:type="spellEnd"/>
          </w:p>
        </w:tc>
        <w:tc>
          <w:tcPr>
            <w:tcW w:w="2414" w:type="dxa"/>
          </w:tcPr>
          <w:p w14:paraId="593A7635" w14:textId="77777777" w:rsidR="004C597B" w:rsidRDefault="004C597B"/>
        </w:tc>
        <w:tc>
          <w:tcPr>
            <w:tcW w:w="932" w:type="dxa"/>
          </w:tcPr>
          <w:p w14:paraId="32D5AB91" w14:textId="77777777" w:rsidR="004C597B" w:rsidRDefault="00000000">
            <w:r>
              <w:rPr>
                <w:b/>
              </w:rPr>
              <w:t>10</w:t>
            </w:r>
          </w:p>
        </w:tc>
        <w:tc>
          <w:tcPr>
            <w:tcW w:w="3361" w:type="dxa"/>
          </w:tcPr>
          <w:p w14:paraId="4A23AB1F" w14:textId="77777777" w:rsidR="004C597B" w:rsidRDefault="004C597B"/>
        </w:tc>
      </w:tr>
    </w:tbl>
    <w:p w14:paraId="2C129FC3" w14:textId="77777777" w:rsidR="004C597B" w:rsidRDefault="00000000">
      <w:pPr>
        <w:pStyle w:val="31"/>
        <w:spacing w:before="60" w:after="20"/>
      </w:pPr>
      <w:bookmarkStart w:id="25" w:name="_Toc232368968"/>
      <w:r>
        <w:rPr>
          <w:rFonts w:ascii="微软雅黑" w:eastAsia="微软雅黑" w:hAnsi="微软雅黑"/>
        </w:rPr>
        <w:t>功能顾问（10人天）</w:t>
      </w:r>
      <w:bookmarkEnd w:id="25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1067"/>
        <w:gridCol w:w="3253"/>
      </w:tblGrid>
      <w:tr w:rsidR="004C597B" w14:paraId="0267FBDA" w14:textId="77777777" w:rsidTr="00B56730">
        <w:trPr>
          <w:jc w:val="center"/>
        </w:trPr>
        <w:tc>
          <w:tcPr>
            <w:tcW w:w="2160" w:type="dxa"/>
            <w:shd w:val="clear" w:color="auto" w:fill="D9E2F3"/>
          </w:tcPr>
          <w:p w14:paraId="6187C677" w14:textId="77777777" w:rsidR="004C597B" w:rsidRDefault="00000000">
            <w:proofErr w:type="spellStart"/>
            <w:r>
              <w:rPr>
                <w:b/>
              </w:rPr>
              <w:t>阶段</w:t>
            </w:r>
            <w:proofErr w:type="spellEnd"/>
          </w:p>
        </w:tc>
        <w:tc>
          <w:tcPr>
            <w:tcW w:w="2160" w:type="dxa"/>
            <w:shd w:val="clear" w:color="auto" w:fill="D9E2F3"/>
          </w:tcPr>
          <w:p w14:paraId="30D5C023" w14:textId="77777777" w:rsidR="004C597B" w:rsidRDefault="00000000">
            <w:r>
              <w:rPr>
                <w:b/>
              </w:rPr>
              <w:t>工作内容</w:t>
            </w:r>
          </w:p>
        </w:tc>
        <w:tc>
          <w:tcPr>
            <w:tcW w:w="1067" w:type="dxa"/>
            <w:shd w:val="clear" w:color="auto" w:fill="D9E2F3"/>
          </w:tcPr>
          <w:p w14:paraId="1338D0B1" w14:textId="77777777" w:rsidR="004C597B" w:rsidRDefault="00000000">
            <w:r>
              <w:rPr>
                <w:b/>
              </w:rPr>
              <w:t>人天</w:t>
            </w:r>
          </w:p>
        </w:tc>
        <w:tc>
          <w:tcPr>
            <w:tcW w:w="3253" w:type="dxa"/>
            <w:shd w:val="clear" w:color="auto" w:fill="D9E2F3"/>
          </w:tcPr>
          <w:p w14:paraId="05AABED7" w14:textId="77777777" w:rsidR="004C597B" w:rsidRDefault="00000000">
            <w:r>
              <w:rPr>
                <w:b/>
              </w:rPr>
              <w:t>说明</w:t>
            </w:r>
          </w:p>
        </w:tc>
      </w:tr>
      <w:tr w:rsidR="004C597B" w14:paraId="7270D2A2" w14:textId="77777777" w:rsidTr="00B56730">
        <w:trPr>
          <w:jc w:val="center"/>
        </w:trPr>
        <w:tc>
          <w:tcPr>
            <w:tcW w:w="2160" w:type="dxa"/>
          </w:tcPr>
          <w:p w14:paraId="6A358115" w14:textId="77777777" w:rsidR="004C597B" w:rsidRDefault="00000000">
            <w:r>
              <w:t>Phase 4</w:t>
            </w:r>
          </w:p>
        </w:tc>
        <w:tc>
          <w:tcPr>
            <w:tcW w:w="2160" w:type="dxa"/>
          </w:tcPr>
          <w:p w14:paraId="21A5E6E3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Fiori业务场景验证</w:t>
            </w:r>
          </w:p>
        </w:tc>
        <w:tc>
          <w:tcPr>
            <w:tcW w:w="1067" w:type="dxa"/>
          </w:tcPr>
          <w:p w14:paraId="74975E4A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6E093630" w14:textId="77777777" w:rsidR="004C597B" w:rsidRDefault="00000000">
            <w:r>
              <w:t>配合关键用户验证</w:t>
            </w:r>
          </w:p>
        </w:tc>
      </w:tr>
      <w:tr w:rsidR="004C597B" w14:paraId="35EEA5B4" w14:textId="77777777" w:rsidTr="00B56730">
        <w:trPr>
          <w:jc w:val="center"/>
        </w:trPr>
        <w:tc>
          <w:tcPr>
            <w:tcW w:w="2160" w:type="dxa"/>
          </w:tcPr>
          <w:p w14:paraId="6D4D9326" w14:textId="77777777" w:rsidR="004C597B" w:rsidRDefault="00000000">
            <w:r>
              <w:t>Phase 5</w:t>
            </w:r>
          </w:p>
        </w:tc>
        <w:tc>
          <w:tcPr>
            <w:tcW w:w="2160" w:type="dxa"/>
          </w:tcPr>
          <w:p w14:paraId="54131436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接口测试（5个，HTTP+JSON+基本认证）</w:t>
            </w:r>
          </w:p>
        </w:tc>
        <w:tc>
          <w:tcPr>
            <w:tcW w:w="1067" w:type="dxa"/>
          </w:tcPr>
          <w:p w14:paraId="7AFB3BBF" w14:textId="77777777" w:rsidR="004C597B" w:rsidRDefault="00000000">
            <w:r>
              <w:t>3</w:t>
            </w:r>
          </w:p>
        </w:tc>
        <w:tc>
          <w:tcPr>
            <w:tcW w:w="3253" w:type="dxa"/>
          </w:tcPr>
          <w:p w14:paraId="13301051" w14:textId="77777777" w:rsidR="004C597B" w:rsidRDefault="00000000">
            <w:r>
              <w:t>联调确认</w:t>
            </w:r>
          </w:p>
        </w:tc>
      </w:tr>
      <w:tr w:rsidR="004C597B" w14:paraId="1F7BEE5C" w14:textId="77777777" w:rsidTr="00B56730">
        <w:trPr>
          <w:jc w:val="center"/>
        </w:trPr>
        <w:tc>
          <w:tcPr>
            <w:tcW w:w="2160" w:type="dxa"/>
          </w:tcPr>
          <w:p w14:paraId="1F57BFA9" w14:textId="77777777" w:rsidR="004C597B" w:rsidRDefault="00000000">
            <w:r>
              <w:t>Phase 5</w:t>
            </w:r>
          </w:p>
        </w:tc>
        <w:tc>
          <w:tcPr>
            <w:tcW w:w="2160" w:type="dxa"/>
          </w:tcPr>
          <w:p w14:paraId="04608500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UAT支持（辅导关键用户、答疑、Bug修复）</w:t>
            </w:r>
          </w:p>
        </w:tc>
        <w:tc>
          <w:tcPr>
            <w:tcW w:w="1067" w:type="dxa"/>
          </w:tcPr>
          <w:p w14:paraId="05DAF2DF" w14:textId="77777777" w:rsidR="004C597B" w:rsidRDefault="00000000">
            <w:r>
              <w:t>3</w:t>
            </w:r>
          </w:p>
        </w:tc>
        <w:tc>
          <w:tcPr>
            <w:tcW w:w="3253" w:type="dxa"/>
          </w:tcPr>
          <w:p w14:paraId="3BA40C62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关键用户主力，顾问辅导</w:t>
            </w:r>
          </w:p>
        </w:tc>
      </w:tr>
      <w:tr w:rsidR="004C597B" w14:paraId="4AE5747C" w14:textId="77777777" w:rsidTr="00B56730">
        <w:trPr>
          <w:jc w:val="center"/>
        </w:trPr>
        <w:tc>
          <w:tcPr>
            <w:tcW w:w="2160" w:type="dxa"/>
          </w:tcPr>
          <w:p w14:paraId="70740255" w14:textId="77777777" w:rsidR="004C597B" w:rsidRDefault="00000000">
            <w:r>
              <w:t>Phase 5</w:t>
            </w:r>
          </w:p>
        </w:tc>
        <w:tc>
          <w:tcPr>
            <w:tcW w:w="2160" w:type="dxa"/>
          </w:tcPr>
          <w:p w14:paraId="2D8A5896" w14:textId="77777777" w:rsidR="004C597B" w:rsidRDefault="00000000">
            <w:r>
              <w:t>Fiori场景验证</w:t>
            </w:r>
          </w:p>
        </w:tc>
        <w:tc>
          <w:tcPr>
            <w:tcW w:w="1067" w:type="dxa"/>
          </w:tcPr>
          <w:p w14:paraId="2F7546F0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412F33DD" w14:textId="77777777" w:rsidR="004C597B" w:rsidRDefault="00000000">
            <w:r>
              <w:t>配合关键用户验证</w:t>
            </w:r>
          </w:p>
        </w:tc>
      </w:tr>
      <w:tr w:rsidR="004C597B" w14:paraId="1C3508EB" w14:textId="77777777" w:rsidTr="00B56730">
        <w:trPr>
          <w:jc w:val="center"/>
        </w:trPr>
        <w:tc>
          <w:tcPr>
            <w:tcW w:w="2160" w:type="dxa"/>
          </w:tcPr>
          <w:p w14:paraId="5FB292A9" w14:textId="77777777" w:rsidR="004C597B" w:rsidRDefault="00000000">
            <w:r>
              <w:t>Phase 5</w:t>
            </w:r>
          </w:p>
        </w:tc>
        <w:tc>
          <w:tcPr>
            <w:tcW w:w="2160" w:type="dxa"/>
          </w:tcPr>
          <w:p w14:paraId="60B14086" w14:textId="77777777" w:rsidR="004C597B" w:rsidRDefault="00000000">
            <w:r>
              <w:t>Hypercare（护航期）</w:t>
            </w:r>
          </w:p>
        </w:tc>
        <w:tc>
          <w:tcPr>
            <w:tcW w:w="1067" w:type="dxa"/>
          </w:tcPr>
          <w:p w14:paraId="0B053A70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629F816C" w14:textId="77777777" w:rsidR="004C597B" w:rsidRDefault="00000000">
            <w:r>
              <w:t>护航</w:t>
            </w:r>
          </w:p>
        </w:tc>
      </w:tr>
      <w:tr w:rsidR="004C597B" w14:paraId="08F47018" w14:textId="77777777" w:rsidTr="00B56730">
        <w:trPr>
          <w:jc w:val="center"/>
        </w:trPr>
        <w:tc>
          <w:tcPr>
            <w:tcW w:w="2160" w:type="dxa"/>
          </w:tcPr>
          <w:p w14:paraId="39A3DC70" w14:textId="77777777" w:rsidR="004C597B" w:rsidRDefault="00000000">
            <w:r>
              <w:rPr>
                <w:b/>
              </w:rPr>
              <w:t>功能合计</w:t>
            </w:r>
          </w:p>
        </w:tc>
        <w:tc>
          <w:tcPr>
            <w:tcW w:w="2160" w:type="dxa"/>
          </w:tcPr>
          <w:p w14:paraId="5E4C8FF3" w14:textId="77777777" w:rsidR="004C597B" w:rsidRDefault="004C597B"/>
        </w:tc>
        <w:tc>
          <w:tcPr>
            <w:tcW w:w="1067" w:type="dxa"/>
          </w:tcPr>
          <w:p w14:paraId="3A3B4042" w14:textId="77777777" w:rsidR="004C597B" w:rsidRDefault="00000000">
            <w:r>
              <w:rPr>
                <w:b/>
              </w:rPr>
              <w:t>10</w:t>
            </w:r>
          </w:p>
        </w:tc>
        <w:tc>
          <w:tcPr>
            <w:tcW w:w="3253" w:type="dxa"/>
          </w:tcPr>
          <w:p w14:paraId="0E1CFBCC" w14:textId="77777777" w:rsidR="004C597B" w:rsidRDefault="004C597B"/>
        </w:tc>
      </w:tr>
    </w:tbl>
    <w:p w14:paraId="247CF7ED" w14:textId="77777777" w:rsidR="004C597B" w:rsidRDefault="00000000">
      <w:pPr>
        <w:pStyle w:val="31"/>
        <w:spacing w:before="60" w:after="20"/>
        <w:rPr>
          <w:lang w:eastAsia="zh-CN"/>
        </w:rPr>
      </w:pPr>
      <w:bookmarkStart w:id="26" w:name="_Toc232368969"/>
      <w:r>
        <w:rPr>
          <w:rFonts w:ascii="微软雅黑" w:eastAsia="微软雅黑" w:hAnsi="微软雅黑"/>
          <w:lang w:eastAsia="zh-CN"/>
        </w:rPr>
        <w:t>项目经理（5人天，兼职）</w:t>
      </w:r>
      <w:bookmarkEnd w:id="26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2160"/>
        <w:gridCol w:w="1067"/>
        <w:gridCol w:w="3253"/>
      </w:tblGrid>
      <w:tr w:rsidR="004C597B" w14:paraId="6B7D41A0" w14:textId="77777777" w:rsidTr="00B56730">
        <w:trPr>
          <w:jc w:val="center"/>
        </w:trPr>
        <w:tc>
          <w:tcPr>
            <w:tcW w:w="2160" w:type="dxa"/>
            <w:shd w:val="clear" w:color="auto" w:fill="D9E2F3"/>
          </w:tcPr>
          <w:p w14:paraId="69400335" w14:textId="77777777" w:rsidR="004C597B" w:rsidRDefault="00000000">
            <w:proofErr w:type="spellStart"/>
            <w:r>
              <w:rPr>
                <w:b/>
              </w:rPr>
              <w:t>阶段</w:t>
            </w:r>
            <w:proofErr w:type="spellEnd"/>
          </w:p>
        </w:tc>
        <w:tc>
          <w:tcPr>
            <w:tcW w:w="2160" w:type="dxa"/>
            <w:shd w:val="clear" w:color="auto" w:fill="D9E2F3"/>
          </w:tcPr>
          <w:p w14:paraId="57C7E65D" w14:textId="77777777" w:rsidR="004C597B" w:rsidRDefault="00000000">
            <w:r>
              <w:rPr>
                <w:b/>
              </w:rPr>
              <w:t>工作内容</w:t>
            </w:r>
          </w:p>
        </w:tc>
        <w:tc>
          <w:tcPr>
            <w:tcW w:w="1067" w:type="dxa"/>
            <w:shd w:val="clear" w:color="auto" w:fill="D9E2F3"/>
          </w:tcPr>
          <w:p w14:paraId="2ADD5D05" w14:textId="77777777" w:rsidR="004C597B" w:rsidRDefault="00000000">
            <w:r>
              <w:rPr>
                <w:b/>
              </w:rPr>
              <w:t>人天</w:t>
            </w:r>
          </w:p>
        </w:tc>
        <w:tc>
          <w:tcPr>
            <w:tcW w:w="3253" w:type="dxa"/>
            <w:shd w:val="clear" w:color="auto" w:fill="D9E2F3"/>
          </w:tcPr>
          <w:p w14:paraId="09465D7D" w14:textId="77777777" w:rsidR="004C597B" w:rsidRDefault="00000000">
            <w:r>
              <w:rPr>
                <w:b/>
              </w:rPr>
              <w:t>说明</w:t>
            </w:r>
          </w:p>
        </w:tc>
      </w:tr>
      <w:tr w:rsidR="004C597B" w14:paraId="388B5FFF" w14:textId="77777777" w:rsidTr="00B56730">
        <w:trPr>
          <w:jc w:val="center"/>
        </w:trPr>
        <w:tc>
          <w:tcPr>
            <w:tcW w:w="2160" w:type="dxa"/>
          </w:tcPr>
          <w:p w14:paraId="3F4B8053" w14:textId="77777777" w:rsidR="004C597B" w:rsidRDefault="00000000">
            <w:r>
              <w:t>Phase 0</w:t>
            </w:r>
          </w:p>
        </w:tc>
        <w:tc>
          <w:tcPr>
            <w:tcW w:w="2160" w:type="dxa"/>
          </w:tcPr>
          <w:p w14:paraId="4E86CAE4" w14:textId="77777777" w:rsidR="004C597B" w:rsidRDefault="00000000">
            <w:r>
              <w:t>方向指导、方案评审</w:t>
            </w:r>
          </w:p>
        </w:tc>
        <w:tc>
          <w:tcPr>
            <w:tcW w:w="1067" w:type="dxa"/>
          </w:tcPr>
          <w:p w14:paraId="24226565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5698A1FE" w14:textId="77777777" w:rsidR="004C597B" w:rsidRDefault="00000000">
            <w:r>
              <w:t>前期规划参与</w:t>
            </w:r>
          </w:p>
        </w:tc>
      </w:tr>
      <w:tr w:rsidR="004C597B" w14:paraId="2AE6E2BE" w14:textId="77777777" w:rsidTr="00B56730">
        <w:trPr>
          <w:jc w:val="center"/>
        </w:trPr>
        <w:tc>
          <w:tcPr>
            <w:tcW w:w="2160" w:type="dxa"/>
          </w:tcPr>
          <w:p w14:paraId="55EE817E" w14:textId="77777777" w:rsidR="004C597B" w:rsidRDefault="00000000">
            <w:r>
              <w:t>Phase 1-3</w:t>
            </w:r>
          </w:p>
        </w:tc>
        <w:tc>
          <w:tcPr>
            <w:tcW w:w="2160" w:type="dxa"/>
          </w:tcPr>
          <w:p w14:paraId="39EAA008" w14:textId="77777777" w:rsidR="004C597B" w:rsidRDefault="00000000">
            <w:r>
              <w:t>进度跟踪</w:t>
            </w:r>
          </w:p>
        </w:tc>
        <w:tc>
          <w:tcPr>
            <w:tcW w:w="1067" w:type="dxa"/>
          </w:tcPr>
          <w:p w14:paraId="790A23E7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15103C52" w14:textId="77777777" w:rsidR="004C597B" w:rsidRDefault="00000000">
            <w:r>
              <w:t>关键节点检查</w:t>
            </w:r>
          </w:p>
        </w:tc>
      </w:tr>
      <w:tr w:rsidR="004C597B" w14:paraId="37217F0A" w14:textId="77777777" w:rsidTr="00B56730">
        <w:trPr>
          <w:jc w:val="center"/>
        </w:trPr>
        <w:tc>
          <w:tcPr>
            <w:tcW w:w="2160" w:type="dxa"/>
          </w:tcPr>
          <w:p w14:paraId="76955B67" w14:textId="77777777" w:rsidR="004C597B" w:rsidRDefault="00000000">
            <w:r>
              <w:t>Phase 4</w:t>
            </w:r>
          </w:p>
        </w:tc>
        <w:tc>
          <w:tcPr>
            <w:tcW w:w="2160" w:type="dxa"/>
          </w:tcPr>
          <w:p w14:paraId="5AE06A17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关键节点把控、资源协调</w:t>
            </w:r>
          </w:p>
        </w:tc>
        <w:tc>
          <w:tcPr>
            <w:tcW w:w="1067" w:type="dxa"/>
          </w:tcPr>
          <w:p w14:paraId="6E52CEF1" w14:textId="77777777" w:rsidR="004C597B" w:rsidRDefault="00000000">
            <w:r>
              <w:t>2</w:t>
            </w:r>
          </w:p>
        </w:tc>
        <w:tc>
          <w:tcPr>
            <w:tcW w:w="3253" w:type="dxa"/>
          </w:tcPr>
          <w:p w14:paraId="79D9E48A" w14:textId="77777777" w:rsidR="004C597B" w:rsidRDefault="00000000">
            <w:r>
              <w:t>PROD升级核心阶段</w:t>
            </w:r>
          </w:p>
        </w:tc>
      </w:tr>
      <w:tr w:rsidR="004C597B" w14:paraId="049A1E1D" w14:textId="77777777" w:rsidTr="00B56730">
        <w:trPr>
          <w:jc w:val="center"/>
        </w:trPr>
        <w:tc>
          <w:tcPr>
            <w:tcW w:w="2160" w:type="dxa"/>
          </w:tcPr>
          <w:p w14:paraId="1B1374AF" w14:textId="77777777" w:rsidR="004C597B" w:rsidRDefault="00000000">
            <w:r>
              <w:t>Phase 5</w:t>
            </w:r>
          </w:p>
        </w:tc>
        <w:tc>
          <w:tcPr>
            <w:tcW w:w="2160" w:type="dxa"/>
          </w:tcPr>
          <w:p w14:paraId="54700D14" w14:textId="77777777" w:rsidR="004C597B" w:rsidRDefault="00000000">
            <w:r>
              <w:t>上线决策、进度控制</w:t>
            </w:r>
          </w:p>
        </w:tc>
        <w:tc>
          <w:tcPr>
            <w:tcW w:w="1067" w:type="dxa"/>
          </w:tcPr>
          <w:p w14:paraId="69B2983F" w14:textId="77777777" w:rsidR="004C597B" w:rsidRDefault="00000000">
            <w:r>
              <w:t>1</w:t>
            </w:r>
          </w:p>
        </w:tc>
        <w:tc>
          <w:tcPr>
            <w:tcW w:w="3253" w:type="dxa"/>
          </w:tcPr>
          <w:p w14:paraId="03879CE1" w14:textId="77777777" w:rsidR="004C597B" w:rsidRDefault="00000000">
            <w:r>
              <w:t>关键节点把控</w:t>
            </w:r>
          </w:p>
        </w:tc>
      </w:tr>
      <w:tr w:rsidR="004C597B" w14:paraId="0C31E252" w14:textId="77777777" w:rsidTr="00B56730">
        <w:trPr>
          <w:jc w:val="center"/>
        </w:trPr>
        <w:tc>
          <w:tcPr>
            <w:tcW w:w="2160" w:type="dxa"/>
          </w:tcPr>
          <w:p w14:paraId="2781DEC2" w14:textId="77777777" w:rsidR="004C597B" w:rsidRDefault="00000000">
            <w:r>
              <w:rPr>
                <w:b/>
              </w:rPr>
              <w:t>PM合计</w:t>
            </w:r>
          </w:p>
        </w:tc>
        <w:tc>
          <w:tcPr>
            <w:tcW w:w="2160" w:type="dxa"/>
          </w:tcPr>
          <w:p w14:paraId="3C4B7000" w14:textId="77777777" w:rsidR="004C597B" w:rsidRDefault="004C597B"/>
        </w:tc>
        <w:tc>
          <w:tcPr>
            <w:tcW w:w="1067" w:type="dxa"/>
          </w:tcPr>
          <w:p w14:paraId="35147A54" w14:textId="77777777" w:rsidR="004C597B" w:rsidRDefault="00000000">
            <w:r>
              <w:rPr>
                <w:b/>
              </w:rPr>
              <w:t>5</w:t>
            </w:r>
          </w:p>
        </w:tc>
        <w:tc>
          <w:tcPr>
            <w:tcW w:w="3253" w:type="dxa"/>
          </w:tcPr>
          <w:p w14:paraId="6DA5C98C" w14:textId="77777777" w:rsidR="004C597B" w:rsidRDefault="004C597B"/>
        </w:tc>
      </w:tr>
    </w:tbl>
    <w:p w14:paraId="70C40AF9" w14:textId="77777777" w:rsidR="004C597B" w:rsidRDefault="00000000">
      <w:pPr>
        <w:pStyle w:val="21"/>
        <w:spacing w:before="80" w:after="40" w:line="300" w:lineRule="exact"/>
      </w:pPr>
      <w:bookmarkStart w:id="27" w:name="_Toc232368970"/>
      <w:r>
        <w:rPr>
          <w:rFonts w:ascii="微软雅黑" w:eastAsia="微软雅黑" w:hAnsi="微软雅黑"/>
        </w:rPr>
        <w:t xml:space="preserve">6.2 </w:t>
      </w:r>
      <w:proofErr w:type="spellStart"/>
      <w:r>
        <w:rPr>
          <w:rFonts w:ascii="微软雅黑" w:eastAsia="微软雅黑" w:hAnsi="微软雅黑"/>
        </w:rPr>
        <w:t>关键用户人天</w:t>
      </w:r>
      <w:bookmarkEnd w:id="27"/>
      <w:proofErr w:type="spellEnd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1728"/>
        <w:gridCol w:w="1728"/>
        <w:gridCol w:w="1728"/>
        <w:gridCol w:w="1728"/>
        <w:gridCol w:w="1728"/>
      </w:tblGrid>
      <w:tr w:rsidR="004C597B" w14:paraId="7C2E0329" w14:textId="77777777">
        <w:trPr>
          <w:jc w:val="center"/>
        </w:trPr>
        <w:tc>
          <w:tcPr>
            <w:tcW w:w="1728" w:type="dxa"/>
            <w:shd w:val="clear" w:color="auto" w:fill="D9E2F3"/>
          </w:tcPr>
          <w:p w14:paraId="2BE5F296" w14:textId="77777777" w:rsidR="004C597B" w:rsidRDefault="00000000">
            <w:r>
              <w:rPr>
                <w:b/>
              </w:rPr>
              <w:t>模块</w:t>
            </w:r>
          </w:p>
        </w:tc>
        <w:tc>
          <w:tcPr>
            <w:tcW w:w="1728" w:type="dxa"/>
            <w:shd w:val="clear" w:color="auto" w:fill="D9E2F3"/>
          </w:tcPr>
          <w:p w14:paraId="2F982F59" w14:textId="77777777" w:rsidR="004C597B" w:rsidRDefault="00000000">
            <w:r>
              <w:rPr>
                <w:b/>
              </w:rPr>
              <w:t>关键用户数</w:t>
            </w:r>
          </w:p>
        </w:tc>
        <w:tc>
          <w:tcPr>
            <w:tcW w:w="1728" w:type="dxa"/>
            <w:shd w:val="clear" w:color="auto" w:fill="D9E2F3"/>
          </w:tcPr>
          <w:p w14:paraId="7C5D2E6A" w14:textId="77777777" w:rsidR="004C597B" w:rsidRDefault="00000000">
            <w:r>
              <w:rPr>
                <w:b/>
              </w:rPr>
              <w:t>测试场景</w:t>
            </w:r>
          </w:p>
        </w:tc>
        <w:tc>
          <w:tcPr>
            <w:tcW w:w="1728" w:type="dxa"/>
            <w:shd w:val="clear" w:color="auto" w:fill="D9E2F3"/>
          </w:tcPr>
          <w:p w14:paraId="1DCA847B" w14:textId="77777777" w:rsidR="004C597B" w:rsidRDefault="00000000">
            <w:r>
              <w:rPr>
                <w:b/>
              </w:rPr>
              <w:t>人天/人</w:t>
            </w:r>
          </w:p>
        </w:tc>
        <w:tc>
          <w:tcPr>
            <w:tcW w:w="1728" w:type="dxa"/>
            <w:shd w:val="clear" w:color="auto" w:fill="D9E2F3"/>
          </w:tcPr>
          <w:p w14:paraId="7D4932C7" w14:textId="77777777" w:rsidR="004C597B" w:rsidRDefault="00000000">
            <w:r>
              <w:rPr>
                <w:b/>
              </w:rPr>
              <w:t>小计</w:t>
            </w:r>
          </w:p>
        </w:tc>
      </w:tr>
      <w:tr w:rsidR="004C597B" w14:paraId="38D759B2" w14:textId="77777777">
        <w:trPr>
          <w:jc w:val="center"/>
        </w:trPr>
        <w:tc>
          <w:tcPr>
            <w:tcW w:w="1728" w:type="dxa"/>
          </w:tcPr>
          <w:p w14:paraId="0C3C3A4D" w14:textId="77777777" w:rsidR="004C597B" w:rsidRDefault="00000000">
            <w:r>
              <w:t>FI</w:t>
            </w:r>
          </w:p>
        </w:tc>
        <w:tc>
          <w:tcPr>
            <w:tcW w:w="1728" w:type="dxa"/>
          </w:tcPr>
          <w:p w14:paraId="7D955FEE" w14:textId="77777777" w:rsidR="004C597B" w:rsidRDefault="00000000">
            <w:r>
              <w:t>2人</w:t>
            </w:r>
          </w:p>
        </w:tc>
        <w:tc>
          <w:tcPr>
            <w:tcW w:w="1728" w:type="dxa"/>
          </w:tcPr>
          <w:p w14:paraId="668E23FF" w14:textId="77777777" w:rsidR="004C597B" w:rsidRDefault="00000000">
            <w:r>
              <w:t>15个</w:t>
            </w:r>
          </w:p>
        </w:tc>
        <w:tc>
          <w:tcPr>
            <w:tcW w:w="1728" w:type="dxa"/>
          </w:tcPr>
          <w:p w14:paraId="7607D542" w14:textId="77777777" w:rsidR="004C597B" w:rsidRDefault="00000000">
            <w:r>
              <w:t>3-4天</w:t>
            </w:r>
          </w:p>
        </w:tc>
        <w:tc>
          <w:tcPr>
            <w:tcW w:w="1728" w:type="dxa"/>
          </w:tcPr>
          <w:p w14:paraId="258D4D33" w14:textId="77777777" w:rsidR="004C597B" w:rsidRDefault="00000000">
            <w:r>
              <w:t>6-8</w:t>
            </w:r>
          </w:p>
        </w:tc>
      </w:tr>
      <w:tr w:rsidR="004C597B" w14:paraId="5199B321" w14:textId="77777777">
        <w:trPr>
          <w:jc w:val="center"/>
        </w:trPr>
        <w:tc>
          <w:tcPr>
            <w:tcW w:w="1728" w:type="dxa"/>
          </w:tcPr>
          <w:p w14:paraId="3898D609" w14:textId="77777777" w:rsidR="004C597B" w:rsidRDefault="00000000">
            <w:r>
              <w:t>CO</w:t>
            </w:r>
          </w:p>
        </w:tc>
        <w:tc>
          <w:tcPr>
            <w:tcW w:w="1728" w:type="dxa"/>
          </w:tcPr>
          <w:p w14:paraId="5A57DEFA" w14:textId="77777777" w:rsidR="004C597B" w:rsidRDefault="00000000">
            <w:r>
              <w:t>1人</w:t>
            </w:r>
          </w:p>
        </w:tc>
        <w:tc>
          <w:tcPr>
            <w:tcW w:w="1728" w:type="dxa"/>
          </w:tcPr>
          <w:p w14:paraId="7811F023" w14:textId="77777777" w:rsidR="004C597B" w:rsidRDefault="00000000">
            <w:r>
              <w:t>10个</w:t>
            </w:r>
          </w:p>
        </w:tc>
        <w:tc>
          <w:tcPr>
            <w:tcW w:w="1728" w:type="dxa"/>
          </w:tcPr>
          <w:p w14:paraId="63366E51" w14:textId="77777777" w:rsidR="004C597B" w:rsidRDefault="00000000">
            <w:r>
              <w:t>2-3天</w:t>
            </w:r>
          </w:p>
        </w:tc>
        <w:tc>
          <w:tcPr>
            <w:tcW w:w="1728" w:type="dxa"/>
          </w:tcPr>
          <w:p w14:paraId="3A330027" w14:textId="77777777" w:rsidR="004C597B" w:rsidRDefault="00000000">
            <w:r>
              <w:t>2-3</w:t>
            </w:r>
          </w:p>
        </w:tc>
      </w:tr>
      <w:tr w:rsidR="004C597B" w14:paraId="4DB863C3" w14:textId="77777777">
        <w:trPr>
          <w:jc w:val="center"/>
        </w:trPr>
        <w:tc>
          <w:tcPr>
            <w:tcW w:w="1728" w:type="dxa"/>
          </w:tcPr>
          <w:p w14:paraId="1079E676" w14:textId="77777777" w:rsidR="004C597B" w:rsidRDefault="00000000">
            <w:r>
              <w:t>MM</w:t>
            </w:r>
          </w:p>
        </w:tc>
        <w:tc>
          <w:tcPr>
            <w:tcW w:w="1728" w:type="dxa"/>
          </w:tcPr>
          <w:p w14:paraId="2F8AFECE" w14:textId="77777777" w:rsidR="004C597B" w:rsidRDefault="00000000">
            <w:r>
              <w:t>2人</w:t>
            </w:r>
          </w:p>
        </w:tc>
        <w:tc>
          <w:tcPr>
            <w:tcW w:w="1728" w:type="dxa"/>
          </w:tcPr>
          <w:p w14:paraId="025DF8AF" w14:textId="77777777" w:rsidR="004C597B" w:rsidRDefault="00000000">
            <w:r>
              <w:t>15个</w:t>
            </w:r>
          </w:p>
        </w:tc>
        <w:tc>
          <w:tcPr>
            <w:tcW w:w="1728" w:type="dxa"/>
          </w:tcPr>
          <w:p w14:paraId="6A1A0EDD" w14:textId="77777777" w:rsidR="004C597B" w:rsidRDefault="00000000">
            <w:r>
              <w:t>3-4天</w:t>
            </w:r>
          </w:p>
        </w:tc>
        <w:tc>
          <w:tcPr>
            <w:tcW w:w="1728" w:type="dxa"/>
          </w:tcPr>
          <w:p w14:paraId="04B92476" w14:textId="77777777" w:rsidR="004C597B" w:rsidRDefault="00000000">
            <w:r>
              <w:t>6-8</w:t>
            </w:r>
          </w:p>
        </w:tc>
      </w:tr>
      <w:tr w:rsidR="004C597B" w14:paraId="029ED069" w14:textId="77777777">
        <w:trPr>
          <w:jc w:val="center"/>
        </w:trPr>
        <w:tc>
          <w:tcPr>
            <w:tcW w:w="1728" w:type="dxa"/>
          </w:tcPr>
          <w:p w14:paraId="35D7FFB7" w14:textId="77777777" w:rsidR="004C597B" w:rsidRDefault="00000000">
            <w:r>
              <w:lastRenderedPageBreak/>
              <w:t>SD</w:t>
            </w:r>
          </w:p>
        </w:tc>
        <w:tc>
          <w:tcPr>
            <w:tcW w:w="1728" w:type="dxa"/>
          </w:tcPr>
          <w:p w14:paraId="3A79DB15" w14:textId="77777777" w:rsidR="004C597B" w:rsidRDefault="00000000">
            <w:r>
              <w:t>2人</w:t>
            </w:r>
          </w:p>
        </w:tc>
        <w:tc>
          <w:tcPr>
            <w:tcW w:w="1728" w:type="dxa"/>
          </w:tcPr>
          <w:p w14:paraId="6FD69908" w14:textId="77777777" w:rsidR="004C597B" w:rsidRDefault="00000000">
            <w:r>
              <w:t>15个</w:t>
            </w:r>
          </w:p>
        </w:tc>
        <w:tc>
          <w:tcPr>
            <w:tcW w:w="1728" w:type="dxa"/>
          </w:tcPr>
          <w:p w14:paraId="16B9B109" w14:textId="77777777" w:rsidR="004C597B" w:rsidRDefault="00000000">
            <w:r>
              <w:t>3-4天</w:t>
            </w:r>
          </w:p>
        </w:tc>
        <w:tc>
          <w:tcPr>
            <w:tcW w:w="1728" w:type="dxa"/>
          </w:tcPr>
          <w:p w14:paraId="6CC953C0" w14:textId="77777777" w:rsidR="004C597B" w:rsidRDefault="00000000">
            <w:r>
              <w:t>6-8</w:t>
            </w:r>
          </w:p>
        </w:tc>
      </w:tr>
      <w:tr w:rsidR="004C597B" w14:paraId="70112549" w14:textId="77777777">
        <w:trPr>
          <w:jc w:val="center"/>
        </w:trPr>
        <w:tc>
          <w:tcPr>
            <w:tcW w:w="1728" w:type="dxa"/>
          </w:tcPr>
          <w:p w14:paraId="21ADEFBD" w14:textId="77777777" w:rsidR="004C597B" w:rsidRDefault="00000000">
            <w:r>
              <w:t>PP</w:t>
            </w:r>
          </w:p>
        </w:tc>
        <w:tc>
          <w:tcPr>
            <w:tcW w:w="1728" w:type="dxa"/>
          </w:tcPr>
          <w:p w14:paraId="28D2E3DB" w14:textId="77777777" w:rsidR="004C597B" w:rsidRDefault="00000000">
            <w:r>
              <w:t>2人</w:t>
            </w:r>
          </w:p>
        </w:tc>
        <w:tc>
          <w:tcPr>
            <w:tcW w:w="1728" w:type="dxa"/>
          </w:tcPr>
          <w:p w14:paraId="3D7C09E6" w14:textId="77777777" w:rsidR="004C597B" w:rsidRDefault="00000000">
            <w:r>
              <w:t>10个</w:t>
            </w:r>
          </w:p>
        </w:tc>
        <w:tc>
          <w:tcPr>
            <w:tcW w:w="1728" w:type="dxa"/>
          </w:tcPr>
          <w:p w14:paraId="5A947F04" w14:textId="77777777" w:rsidR="004C597B" w:rsidRDefault="00000000">
            <w:r>
              <w:t>2-3天</w:t>
            </w:r>
          </w:p>
        </w:tc>
        <w:tc>
          <w:tcPr>
            <w:tcW w:w="1728" w:type="dxa"/>
          </w:tcPr>
          <w:p w14:paraId="0DD99AB7" w14:textId="77777777" w:rsidR="004C597B" w:rsidRDefault="00000000">
            <w:r>
              <w:t>2-6</w:t>
            </w:r>
          </w:p>
        </w:tc>
      </w:tr>
      <w:tr w:rsidR="004C597B" w14:paraId="174A60E5" w14:textId="77777777">
        <w:trPr>
          <w:jc w:val="center"/>
        </w:trPr>
        <w:tc>
          <w:tcPr>
            <w:tcW w:w="1728" w:type="dxa"/>
          </w:tcPr>
          <w:p w14:paraId="5CD0544F" w14:textId="77777777" w:rsidR="004C597B" w:rsidRDefault="00000000">
            <w:r>
              <w:t>QM</w:t>
            </w:r>
          </w:p>
        </w:tc>
        <w:tc>
          <w:tcPr>
            <w:tcW w:w="1728" w:type="dxa"/>
          </w:tcPr>
          <w:p w14:paraId="3F3F3F07" w14:textId="77777777" w:rsidR="004C597B" w:rsidRDefault="00000000">
            <w:r>
              <w:t>1人</w:t>
            </w:r>
          </w:p>
        </w:tc>
        <w:tc>
          <w:tcPr>
            <w:tcW w:w="1728" w:type="dxa"/>
          </w:tcPr>
          <w:p w14:paraId="7861D1B2" w14:textId="77777777" w:rsidR="004C597B" w:rsidRDefault="00000000">
            <w:r>
              <w:t>5个</w:t>
            </w:r>
          </w:p>
        </w:tc>
        <w:tc>
          <w:tcPr>
            <w:tcW w:w="1728" w:type="dxa"/>
          </w:tcPr>
          <w:p w14:paraId="5BB697EB" w14:textId="77777777" w:rsidR="004C597B" w:rsidRDefault="00000000">
            <w:r>
              <w:t>2天</w:t>
            </w:r>
          </w:p>
        </w:tc>
        <w:tc>
          <w:tcPr>
            <w:tcW w:w="1728" w:type="dxa"/>
          </w:tcPr>
          <w:p w14:paraId="06EEEEC3" w14:textId="77777777" w:rsidR="004C597B" w:rsidRDefault="00000000">
            <w:r>
              <w:t>2</w:t>
            </w:r>
          </w:p>
        </w:tc>
      </w:tr>
      <w:tr w:rsidR="004C597B" w14:paraId="5F832F38" w14:textId="77777777">
        <w:trPr>
          <w:jc w:val="center"/>
        </w:trPr>
        <w:tc>
          <w:tcPr>
            <w:tcW w:w="1728" w:type="dxa"/>
          </w:tcPr>
          <w:p w14:paraId="1B73F18F" w14:textId="77777777" w:rsidR="004C597B" w:rsidRDefault="00000000">
            <w:r>
              <w:t>Fiori</w:t>
            </w:r>
          </w:p>
        </w:tc>
        <w:tc>
          <w:tcPr>
            <w:tcW w:w="1728" w:type="dxa"/>
          </w:tcPr>
          <w:p w14:paraId="4A06AF8C" w14:textId="77777777" w:rsidR="004C597B" w:rsidRDefault="00000000">
            <w:r>
              <w:t>1人</w:t>
            </w:r>
          </w:p>
        </w:tc>
        <w:tc>
          <w:tcPr>
            <w:tcW w:w="1728" w:type="dxa"/>
          </w:tcPr>
          <w:p w14:paraId="7D897B54" w14:textId="77777777" w:rsidR="004C597B" w:rsidRDefault="00000000">
            <w:r>
              <w:t>5-10个</w:t>
            </w:r>
          </w:p>
        </w:tc>
        <w:tc>
          <w:tcPr>
            <w:tcW w:w="1728" w:type="dxa"/>
          </w:tcPr>
          <w:p w14:paraId="1E4D2DD1" w14:textId="77777777" w:rsidR="004C597B" w:rsidRDefault="00000000">
            <w:r>
              <w:t>1天</w:t>
            </w:r>
          </w:p>
        </w:tc>
        <w:tc>
          <w:tcPr>
            <w:tcW w:w="1728" w:type="dxa"/>
          </w:tcPr>
          <w:p w14:paraId="11E37EC6" w14:textId="77777777" w:rsidR="004C597B" w:rsidRDefault="00000000">
            <w:r>
              <w:t>1</w:t>
            </w:r>
          </w:p>
        </w:tc>
      </w:tr>
      <w:tr w:rsidR="004C597B" w14:paraId="58AC83A2" w14:textId="77777777">
        <w:trPr>
          <w:jc w:val="center"/>
        </w:trPr>
        <w:tc>
          <w:tcPr>
            <w:tcW w:w="1728" w:type="dxa"/>
          </w:tcPr>
          <w:p w14:paraId="46B76783" w14:textId="77777777" w:rsidR="004C597B" w:rsidRDefault="00000000">
            <w:r>
              <w:rPr>
                <w:b/>
              </w:rPr>
              <w:t>合计</w:t>
            </w:r>
          </w:p>
        </w:tc>
        <w:tc>
          <w:tcPr>
            <w:tcW w:w="1728" w:type="dxa"/>
          </w:tcPr>
          <w:p w14:paraId="050AE336" w14:textId="77777777" w:rsidR="004C597B" w:rsidRDefault="00000000">
            <w:r>
              <w:rPr>
                <w:b/>
              </w:rPr>
              <w:t>11人</w:t>
            </w:r>
          </w:p>
        </w:tc>
        <w:tc>
          <w:tcPr>
            <w:tcW w:w="1728" w:type="dxa"/>
          </w:tcPr>
          <w:p w14:paraId="0DBB4132" w14:textId="77777777" w:rsidR="004C597B" w:rsidRDefault="00000000">
            <w:r>
              <w:rPr>
                <w:b/>
              </w:rPr>
              <w:t>75-80个</w:t>
            </w:r>
          </w:p>
        </w:tc>
        <w:tc>
          <w:tcPr>
            <w:tcW w:w="1728" w:type="dxa"/>
          </w:tcPr>
          <w:p w14:paraId="63C0E5F1" w14:textId="77777777" w:rsidR="004C597B" w:rsidRDefault="00000000">
            <w:r>
              <w:rPr>
                <w:b/>
              </w:rPr>
              <w:t>16-21天</w:t>
            </w:r>
          </w:p>
        </w:tc>
        <w:tc>
          <w:tcPr>
            <w:tcW w:w="1728" w:type="dxa"/>
          </w:tcPr>
          <w:p w14:paraId="7A423307" w14:textId="77777777" w:rsidR="004C597B" w:rsidRDefault="00000000">
            <w:r>
              <w:rPr>
                <w:b/>
              </w:rPr>
              <w:t>25-36</w:t>
            </w:r>
          </w:p>
        </w:tc>
      </w:tr>
    </w:tbl>
    <w:p w14:paraId="6D42D3DC" w14:textId="77777777" w:rsidR="004C597B" w:rsidRDefault="00000000">
      <w:pPr>
        <w:pStyle w:val="21"/>
        <w:spacing w:before="80" w:after="40" w:line="300" w:lineRule="exact"/>
      </w:pPr>
      <w:bookmarkStart w:id="28" w:name="_Toc232368971"/>
      <w:r>
        <w:rPr>
          <w:rFonts w:ascii="微软雅黑" w:eastAsia="微软雅黑" w:hAnsi="微软雅黑"/>
        </w:rPr>
        <w:t>6.3 总人天汇总</w:t>
      </w:r>
      <w:bookmarkEnd w:id="28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1798"/>
        <w:gridCol w:w="3962"/>
      </w:tblGrid>
      <w:tr w:rsidR="004C597B" w14:paraId="2B1DA3BA" w14:textId="77777777" w:rsidTr="00B56730">
        <w:trPr>
          <w:jc w:val="center"/>
        </w:trPr>
        <w:tc>
          <w:tcPr>
            <w:tcW w:w="2880" w:type="dxa"/>
            <w:shd w:val="clear" w:color="auto" w:fill="D9E2F3"/>
          </w:tcPr>
          <w:p w14:paraId="37C6A259" w14:textId="77777777" w:rsidR="004C597B" w:rsidRDefault="00000000">
            <w:proofErr w:type="spellStart"/>
            <w:r>
              <w:rPr>
                <w:b/>
              </w:rPr>
              <w:t>角色</w:t>
            </w:r>
            <w:proofErr w:type="spellEnd"/>
          </w:p>
        </w:tc>
        <w:tc>
          <w:tcPr>
            <w:tcW w:w="1798" w:type="dxa"/>
            <w:shd w:val="clear" w:color="auto" w:fill="D9E2F3"/>
          </w:tcPr>
          <w:p w14:paraId="5A4EFAE2" w14:textId="77777777" w:rsidR="004C597B" w:rsidRDefault="00000000">
            <w:r>
              <w:rPr>
                <w:b/>
              </w:rPr>
              <w:t>人天</w:t>
            </w:r>
          </w:p>
        </w:tc>
        <w:tc>
          <w:tcPr>
            <w:tcW w:w="3962" w:type="dxa"/>
            <w:shd w:val="clear" w:color="auto" w:fill="D9E2F3"/>
          </w:tcPr>
          <w:p w14:paraId="22FBA60A" w14:textId="77777777" w:rsidR="004C597B" w:rsidRDefault="00000000">
            <w:r>
              <w:rPr>
                <w:b/>
              </w:rPr>
              <w:t>说明</w:t>
            </w:r>
          </w:p>
        </w:tc>
      </w:tr>
      <w:tr w:rsidR="004C597B" w14:paraId="7A21A708" w14:textId="77777777" w:rsidTr="00B56730">
        <w:trPr>
          <w:jc w:val="center"/>
        </w:trPr>
        <w:tc>
          <w:tcPr>
            <w:tcW w:w="2880" w:type="dxa"/>
          </w:tcPr>
          <w:p w14:paraId="2B1EE519" w14:textId="77777777" w:rsidR="004C597B" w:rsidRDefault="00000000">
            <w:r>
              <w:t>BASIS顾问</w:t>
            </w:r>
          </w:p>
        </w:tc>
        <w:tc>
          <w:tcPr>
            <w:tcW w:w="1798" w:type="dxa"/>
          </w:tcPr>
          <w:p w14:paraId="5B47B158" w14:textId="77777777" w:rsidR="004C597B" w:rsidRDefault="00000000">
            <w:r>
              <w:t>15</w:t>
            </w:r>
          </w:p>
        </w:tc>
        <w:tc>
          <w:tcPr>
            <w:tcW w:w="3962" w:type="dxa"/>
          </w:tcPr>
          <w:p w14:paraId="686B5ED3" w14:textId="77777777" w:rsidR="004C597B" w:rsidRDefault="00000000">
            <w:r>
              <w:t>固定</w:t>
            </w:r>
          </w:p>
        </w:tc>
      </w:tr>
      <w:tr w:rsidR="004C597B" w14:paraId="2EEE2D81" w14:textId="77777777" w:rsidTr="00B56730">
        <w:trPr>
          <w:jc w:val="center"/>
        </w:trPr>
        <w:tc>
          <w:tcPr>
            <w:tcW w:w="2880" w:type="dxa"/>
          </w:tcPr>
          <w:p w14:paraId="7811CAB3" w14:textId="77777777" w:rsidR="004C597B" w:rsidRDefault="00000000">
            <w:r>
              <w:t>ABAP顾问</w:t>
            </w:r>
          </w:p>
        </w:tc>
        <w:tc>
          <w:tcPr>
            <w:tcW w:w="1798" w:type="dxa"/>
          </w:tcPr>
          <w:p w14:paraId="5D9A2B56" w14:textId="77777777" w:rsidR="004C597B" w:rsidRDefault="00000000">
            <w:r>
              <w:t>10</w:t>
            </w:r>
          </w:p>
        </w:tc>
        <w:tc>
          <w:tcPr>
            <w:tcW w:w="3962" w:type="dxa"/>
          </w:tcPr>
          <w:p w14:paraId="7E7D7B3F" w14:textId="77777777" w:rsidR="004C597B" w:rsidRDefault="00000000">
            <w:r>
              <w:t>固定</w:t>
            </w:r>
          </w:p>
        </w:tc>
      </w:tr>
      <w:tr w:rsidR="004C597B" w14:paraId="1F1510F0" w14:textId="77777777" w:rsidTr="00B56730">
        <w:trPr>
          <w:jc w:val="center"/>
        </w:trPr>
        <w:tc>
          <w:tcPr>
            <w:tcW w:w="2880" w:type="dxa"/>
          </w:tcPr>
          <w:p w14:paraId="02546D08" w14:textId="77777777" w:rsidR="004C597B" w:rsidRDefault="00000000">
            <w:r>
              <w:t>功能顾问</w:t>
            </w:r>
          </w:p>
        </w:tc>
        <w:tc>
          <w:tcPr>
            <w:tcW w:w="1798" w:type="dxa"/>
          </w:tcPr>
          <w:p w14:paraId="7BE78419" w14:textId="77777777" w:rsidR="004C597B" w:rsidRDefault="00000000">
            <w:r>
              <w:t>10</w:t>
            </w:r>
          </w:p>
        </w:tc>
        <w:tc>
          <w:tcPr>
            <w:tcW w:w="3962" w:type="dxa"/>
          </w:tcPr>
          <w:p w14:paraId="7BC3BC20" w14:textId="77777777" w:rsidR="004C597B" w:rsidRDefault="00000000">
            <w:r>
              <w:t>固定</w:t>
            </w:r>
          </w:p>
        </w:tc>
      </w:tr>
      <w:tr w:rsidR="004C597B" w14:paraId="6321F907" w14:textId="77777777" w:rsidTr="00B56730">
        <w:trPr>
          <w:jc w:val="center"/>
        </w:trPr>
        <w:tc>
          <w:tcPr>
            <w:tcW w:w="2880" w:type="dxa"/>
          </w:tcPr>
          <w:p w14:paraId="06377DAA" w14:textId="77777777" w:rsidR="004C597B" w:rsidRDefault="00000000">
            <w:r>
              <w:t>顾问合计</w:t>
            </w:r>
          </w:p>
        </w:tc>
        <w:tc>
          <w:tcPr>
            <w:tcW w:w="1798" w:type="dxa"/>
          </w:tcPr>
          <w:p w14:paraId="19DC9842" w14:textId="77777777" w:rsidR="004C597B" w:rsidRDefault="00000000">
            <w:r>
              <w:t>35</w:t>
            </w:r>
          </w:p>
        </w:tc>
        <w:tc>
          <w:tcPr>
            <w:tcW w:w="3962" w:type="dxa"/>
          </w:tcPr>
          <w:p w14:paraId="3EC9E9FA" w14:textId="77777777" w:rsidR="004C597B" w:rsidRDefault="00000000">
            <w:r>
              <w:t>不含项目经理</w:t>
            </w:r>
          </w:p>
        </w:tc>
      </w:tr>
      <w:tr w:rsidR="004C597B" w14:paraId="44CAB846" w14:textId="77777777" w:rsidTr="00B56730">
        <w:trPr>
          <w:jc w:val="center"/>
        </w:trPr>
        <w:tc>
          <w:tcPr>
            <w:tcW w:w="2880" w:type="dxa"/>
          </w:tcPr>
          <w:p w14:paraId="295B8040" w14:textId="77777777" w:rsidR="004C597B" w:rsidRDefault="00000000">
            <w:r>
              <w:t>项目经理（兼职）</w:t>
            </w:r>
          </w:p>
        </w:tc>
        <w:tc>
          <w:tcPr>
            <w:tcW w:w="1798" w:type="dxa"/>
          </w:tcPr>
          <w:p w14:paraId="3653D0A5" w14:textId="77777777" w:rsidR="004C597B" w:rsidRDefault="00000000">
            <w:r>
              <w:t>5</w:t>
            </w:r>
          </w:p>
        </w:tc>
        <w:tc>
          <w:tcPr>
            <w:tcW w:w="3962" w:type="dxa"/>
          </w:tcPr>
          <w:p w14:paraId="48782906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方向指导、进度控制、人员协调</w:t>
            </w:r>
          </w:p>
        </w:tc>
      </w:tr>
      <w:tr w:rsidR="004C597B" w14:paraId="14C2409D" w14:textId="77777777" w:rsidTr="00B56730">
        <w:trPr>
          <w:jc w:val="center"/>
        </w:trPr>
        <w:tc>
          <w:tcPr>
            <w:tcW w:w="2880" w:type="dxa"/>
          </w:tcPr>
          <w:p w14:paraId="300C4141" w14:textId="77777777" w:rsidR="004C597B" w:rsidRDefault="00000000">
            <w:proofErr w:type="spellStart"/>
            <w:r>
              <w:t>关键用户</w:t>
            </w:r>
            <w:proofErr w:type="spellEnd"/>
          </w:p>
        </w:tc>
        <w:tc>
          <w:tcPr>
            <w:tcW w:w="1798" w:type="dxa"/>
          </w:tcPr>
          <w:p w14:paraId="61301CB3" w14:textId="77777777" w:rsidR="004C597B" w:rsidRDefault="00000000">
            <w:r>
              <w:t>25-36</w:t>
            </w:r>
          </w:p>
        </w:tc>
        <w:tc>
          <w:tcPr>
            <w:tcW w:w="3962" w:type="dxa"/>
          </w:tcPr>
          <w:p w14:paraId="0DC9E0D0" w14:textId="77777777" w:rsidR="004C597B" w:rsidRDefault="00000000">
            <w:r>
              <w:t>UAT测试执行</w:t>
            </w:r>
          </w:p>
        </w:tc>
      </w:tr>
      <w:tr w:rsidR="004C597B" w14:paraId="1BBE365B" w14:textId="77777777" w:rsidTr="00B56730">
        <w:trPr>
          <w:jc w:val="center"/>
        </w:trPr>
        <w:tc>
          <w:tcPr>
            <w:tcW w:w="2880" w:type="dxa"/>
          </w:tcPr>
          <w:p w14:paraId="7B359196" w14:textId="77777777" w:rsidR="004C597B" w:rsidRDefault="00000000">
            <w:r>
              <w:rPr>
                <w:b/>
              </w:rPr>
              <w:t>总计（含项目经理）</w:t>
            </w:r>
          </w:p>
        </w:tc>
        <w:tc>
          <w:tcPr>
            <w:tcW w:w="1798" w:type="dxa"/>
          </w:tcPr>
          <w:p w14:paraId="511F1D6E" w14:textId="77777777" w:rsidR="004C597B" w:rsidRDefault="00000000">
            <w:r>
              <w:rPr>
                <w:b/>
              </w:rPr>
              <w:t>65-76</w:t>
            </w:r>
          </w:p>
        </w:tc>
        <w:tc>
          <w:tcPr>
            <w:tcW w:w="3962" w:type="dxa"/>
          </w:tcPr>
          <w:p w14:paraId="31B8DB34" w14:textId="77777777" w:rsidR="004C597B" w:rsidRDefault="004C597B"/>
        </w:tc>
      </w:tr>
    </w:tbl>
    <w:p w14:paraId="6B37FA14" w14:textId="7328C0BE" w:rsidR="004C597B" w:rsidRDefault="004C597B"/>
    <w:p w14:paraId="5D81B3DF" w14:textId="77777777" w:rsidR="004C597B" w:rsidRDefault="00000000">
      <w:pPr>
        <w:pStyle w:val="1"/>
        <w:spacing w:before="120" w:after="40" w:line="320" w:lineRule="exact"/>
      </w:pPr>
      <w:bookmarkStart w:id="29" w:name="_Toc232368972"/>
      <w:r>
        <w:rPr>
          <w:rFonts w:ascii="微软雅黑" w:eastAsia="微软雅黑" w:hAnsi="微软雅黑"/>
        </w:rPr>
        <w:t>七、风险清单</w:t>
      </w:r>
      <w:bookmarkEnd w:id="29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35"/>
        <w:gridCol w:w="993"/>
        <w:gridCol w:w="1275"/>
        <w:gridCol w:w="3537"/>
      </w:tblGrid>
      <w:tr w:rsidR="004C597B" w14:paraId="6625C50D" w14:textId="77777777" w:rsidTr="00B56730">
        <w:trPr>
          <w:jc w:val="center"/>
        </w:trPr>
        <w:tc>
          <w:tcPr>
            <w:tcW w:w="2835" w:type="dxa"/>
            <w:shd w:val="clear" w:color="auto" w:fill="D9E2F3"/>
          </w:tcPr>
          <w:p w14:paraId="53DE4D59" w14:textId="77777777" w:rsidR="004C597B" w:rsidRDefault="00000000">
            <w:proofErr w:type="spellStart"/>
            <w:r>
              <w:rPr>
                <w:b/>
              </w:rPr>
              <w:t>风险项</w:t>
            </w:r>
            <w:proofErr w:type="spellEnd"/>
          </w:p>
        </w:tc>
        <w:tc>
          <w:tcPr>
            <w:tcW w:w="993" w:type="dxa"/>
            <w:shd w:val="clear" w:color="auto" w:fill="D9E2F3"/>
          </w:tcPr>
          <w:p w14:paraId="124A3949" w14:textId="77777777" w:rsidR="004C597B" w:rsidRDefault="00000000">
            <w:proofErr w:type="spellStart"/>
            <w:r>
              <w:rPr>
                <w:b/>
              </w:rPr>
              <w:t>影响</w:t>
            </w:r>
            <w:proofErr w:type="spellEnd"/>
          </w:p>
        </w:tc>
        <w:tc>
          <w:tcPr>
            <w:tcW w:w="1275" w:type="dxa"/>
            <w:shd w:val="clear" w:color="auto" w:fill="D9E2F3"/>
          </w:tcPr>
          <w:p w14:paraId="448452DA" w14:textId="77777777" w:rsidR="004C597B" w:rsidRDefault="00000000">
            <w:proofErr w:type="spellStart"/>
            <w:r>
              <w:rPr>
                <w:b/>
              </w:rPr>
              <w:t>概率</w:t>
            </w:r>
            <w:proofErr w:type="spellEnd"/>
          </w:p>
        </w:tc>
        <w:tc>
          <w:tcPr>
            <w:tcW w:w="3537" w:type="dxa"/>
            <w:shd w:val="clear" w:color="auto" w:fill="D9E2F3"/>
          </w:tcPr>
          <w:p w14:paraId="236B4AEA" w14:textId="77777777" w:rsidR="004C597B" w:rsidRDefault="00000000">
            <w:proofErr w:type="spellStart"/>
            <w:r>
              <w:rPr>
                <w:b/>
              </w:rPr>
              <w:t>应对措施</w:t>
            </w:r>
            <w:proofErr w:type="spellEnd"/>
          </w:p>
        </w:tc>
      </w:tr>
      <w:tr w:rsidR="004C597B" w14:paraId="1BBCC7A2" w14:textId="77777777" w:rsidTr="00B56730">
        <w:trPr>
          <w:jc w:val="center"/>
        </w:trPr>
        <w:tc>
          <w:tcPr>
            <w:tcW w:w="2835" w:type="dxa"/>
          </w:tcPr>
          <w:p w14:paraId="52057FF4" w14:textId="77777777" w:rsidR="004C597B" w:rsidRDefault="00000000">
            <w:r>
              <w:t>SLES 12→15不支持直接升级</w:t>
            </w:r>
          </w:p>
        </w:tc>
        <w:tc>
          <w:tcPr>
            <w:tcW w:w="993" w:type="dxa"/>
          </w:tcPr>
          <w:p w14:paraId="380A93A0" w14:textId="77777777" w:rsidR="004C597B" w:rsidRDefault="00000000">
            <w:r>
              <w:t>高</w:t>
            </w:r>
          </w:p>
        </w:tc>
        <w:tc>
          <w:tcPr>
            <w:tcW w:w="1275" w:type="dxa"/>
          </w:tcPr>
          <w:p w14:paraId="08CE2EC1" w14:textId="77777777" w:rsidR="004C597B" w:rsidRDefault="00000000">
            <w:proofErr w:type="spellStart"/>
            <w:r>
              <w:t>必发</w:t>
            </w:r>
            <w:proofErr w:type="spellEnd"/>
          </w:p>
        </w:tc>
        <w:tc>
          <w:tcPr>
            <w:tcW w:w="3537" w:type="dxa"/>
          </w:tcPr>
          <w:p w14:paraId="68E45C7B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客户IT负责，DEV先做迁移演练</w:t>
            </w:r>
          </w:p>
        </w:tc>
      </w:tr>
      <w:tr w:rsidR="004C597B" w14:paraId="76922233" w14:textId="77777777" w:rsidTr="00B56730">
        <w:trPr>
          <w:jc w:val="center"/>
        </w:trPr>
        <w:tc>
          <w:tcPr>
            <w:tcW w:w="2835" w:type="dxa"/>
          </w:tcPr>
          <w:p w14:paraId="34434960" w14:textId="77777777" w:rsidR="004C597B" w:rsidRDefault="00000000">
            <w:r>
              <w:t>DEV/</w:t>
            </w:r>
            <w:proofErr w:type="spellStart"/>
            <w:r>
              <w:t>QA环境重配</w:t>
            </w:r>
            <w:proofErr w:type="spellEnd"/>
          </w:p>
        </w:tc>
        <w:tc>
          <w:tcPr>
            <w:tcW w:w="993" w:type="dxa"/>
          </w:tcPr>
          <w:p w14:paraId="1462B235" w14:textId="77777777" w:rsidR="004C597B" w:rsidRDefault="00000000">
            <w:r>
              <w:t>高</w:t>
            </w:r>
          </w:p>
        </w:tc>
        <w:tc>
          <w:tcPr>
            <w:tcW w:w="1275" w:type="dxa"/>
          </w:tcPr>
          <w:p w14:paraId="295B55ED" w14:textId="77777777" w:rsidR="004C597B" w:rsidRDefault="00000000">
            <w:proofErr w:type="spellStart"/>
            <w:r>
              <w:t>必发</w:t>
            </w:r>
            <w:proofErr w:type="spellEnd"/>
          </w:p>
        </w:tc>
        <w:tc>
          <w:tcPr>
            <w:tcW w:w="3537" w:type="dxa"/>
          </w:tcPr>
          <w:p w14:paraId="2FFC2131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客户IT负责，顾问指导</w:t>
            </w:r>
          </w:p>
        </w:tc>
      </w:tr>
      <w:tr w:rsidR="004C597B" w14:paraId="621A305D" w14:textId="77777777" w:rsidTr="00B56730">
        <w:trPr>
          <w:jc w:val="center"/>
        </w:trPr>
        <w:tc>
          <w:tcPr>
            <w:tcW w:w="2835" w:type="dxa"/>
          </w:tcPr>
          <w:p w14:paraId="5F36F0B7" w14:textId="77777777" w:rsidR="004C597B" w:rsidRDefault="00000000">
            <w:r>
              <w:t>HANA SPS02→SPS07兼容性</w:t>
            </w:r>
          </w:p>
        </w:tc>
        <w:tc>
          <w:tcPr>
            <w:tcW w:w="993" w:type="dxa"/>
          </w:tcPr>
          <w:p w14:paraId="59BD95CA" w14:textId="77777777" w:rsidR="004C597B" w:rsidRDefault="00000000">
            <w:r>
              <w:t>中</w:t>
            </w:r>
          </w:p>
        </w:tc>
        <w:tc>
          <w:tcPr>
            <w:tcW w:w="1275" w:type="dxa"/>
          </w:tcPr>
          <w:p w14:paraId="59284325" w14:textId="77777777" w:rsidR="004C597B" w:rsidRDefault="00000000">
            <w:r>
              <w:t>低</w:t>
            </w:r>
          </w:p>
        </w:tc>
        <w:tc>
          <w:tcPr>
            <w:tcW w:w="3537" w:type="dxa"/>
          </w:tcPr>
          <w:p w14:paraId="78A4B755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DEV先做HANA升级验证</w:t>
            </w:r>
          </w:p>
        </w:tc>
      </w:tr>
      <w:tr w:rsidR="004C597B" w14:paraId="42F26115" w14:textId="77777777" w:rsidTr="00B56730">
        <w:trPr>
          <w:jc w:val="center"/>
        </w:trPr>
        <w:tc>
          <w:tcPr>
            <w:tcW w:w="2835" w:type="dxa"/>
          </w:tcPr>
          <w:p w14:paraId="21BE3CA0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自定义代码兼容性（1709→2025跨8年）</w:t>
            </w:r>
          </w:p>
        </w:tc>
        <w:tc>
          <w:tcPr>
            <w:tcW w:w="993" w:type="dxa"/>
          </w:tcPr>
          <w:p w14:paraId="1A287BA0" w14:textId="77777777" w:rsidR="004C597B" w:rsidRDefault="00000000">
            <w:r>
              <w:t>中</w:t>
            </w:r>
          </w:p>
        </w:tc>
        <w:tc>
          <w:tcPr>
            <w:tcW w:w="1275" w:type="dxa"/>
          </w:tcPr>
          <w:p w14:paraId="1E1B7721" w14:textId="77777777" w:rsidR="004C597B" w:rsidRDefault="00000000">
            <w:r>
              <w:t>中</w:t>
            </w:r>
          </w:p>
        </w:tc>
        <w:tc>
          <w:tcPr>
            <w:tcW w:w="3537" w:type="dxa"/>
          </w:tcPr>
          <w:p w14:paraId="1EB5E3D7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ATC扫描后按优先级修复</w:t>
            </w:r>
          </w:p>
        </w:tc>
      </w:tr>
      <w:tr w:rsidR="004C597B" w14:paraId="066F6AE5" w14:textId="77777777" w:rsidTr="00B56730">
        <w:trPr>
          <w:jc w:val="center"/>
        </w:trPr>
        <w:tc>
          <w:tcPr>
            <w:tcW w:w="2835" w:type="dxa"/>
          </w:tcPr>
          <w:p w14:paraId="67834263" w14:textId="77777777" w:rsidR="004C597B" w:rsidRDefault="00000000">
            <w:r>
              <w:t>SPAM/</w:t>
            </w:r>
            <w:proofErr w:type="spellStart"/>
            <w:r>
              <w:t>SAINT版本不足</w:t>
            </w:r>
            <w:proofErr w:type="spellEnd"/>
          </w:p>
        </w:tc>
        <w:tc>
          <w:tcPr>
            <w:tcW w:w="993" w:type="dxa"/>
          </w:tcPr>
          <w:p w14:paraId="3196AF0D" w14:textId="77777777" w:rsidR="004C597B" w:rsidRDefault="00000000">
            <w:r>
              <w:t>高</w:t>
            </w:r>
          </w:p>
        </w:tc>
        <w:tc>
          <w:tcPr>
            <w:tcW w:w="1275" w:type="dxa"/>
          </w:tcPr>
          <w:p w14:paraId="7CC64C74" w14:textId="77777777" w:rsidR="004C597B" w:rsidRDefault="00000000">
            <w:r>
              <w:t>中</w:t>
            </w:r>
          </w:p>
        </w:tc>
        <w:tc>
          <w:tcPr>
            <w:tcW w:w="3537" w:type="dxa"/>
          </w:tcPr>
          <w:p w14:paraId="5E6FE9F6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SUM前检查，不足需升级</w:t>
            </w:r>
          </w:p>
        </w:tc>
      </w:tr>
      <w:tr w:rsidR="004C597B" w14:paraId="17C2E1A0" w14:textId="77777777" w:rsidTr="00B56730">
        <w:trPr>
          <w:jc w:val="center"/>
        </w:trPr>
        <w:tc>
          <w:tcPr>
            <w:tcW w:w="2835" w:type="dxa"/>
          </w:tcPr>
          <w:p w14:paraId="7B649593" w14:textId="77777777" w:rsidR="004C597B" w:rsidRDefault="00000000">
            <w:r>
              <w:t>&lt;1天停机要求</w:t>
            </w:r>
          </w:p>
        </w:tc>
        <w:tc>
          <w:tcPr>
            <w:tcW w:w="993" w:type="dxa"/>
          </w:tcPr>
          <w:p w14:paraId="5CCB260E" w14:textId="77777777" w:rsidR="004C597B" w:rsidRDefault="00000000">
            <w:r>
              <w:t>中</w:t>
            </w:r>
          </w:p>
        </w:tc>
        <w:tc>
          <w:tcPr>
            <w:tcW w:w="1275" w:type="dxa"/>
          </w:tcPr>
          <w:p w14:paraId="787FD873" w14:textId="77777777" w:rsidR="004C597B" w:rsidRDefault="00000000">
            <w:r>
              <w:t>低</w:t>
            </w:r>
          </w:p>
        </w:tc>
        <w:tc>
          <w:tcPr>
            <w:tcW w:w="3537" w:type="dxa"/>
          </w:tcPr>
          <w:p w14:paraId="5B9FAD29" w14:textId="77777777" w:rsidR="004C597B" w:rsidRDefault="00000000">
            <w:r>
              <w:t>至少2次cutover演练</w:t>
            </w:r>
          </w:p>
        </w:tc>
      </w:tr>
      <w:tr w:rsidR="004C597B" w14:paraId="25AE3DB4" w14:textId="77777777" w:rsidTr="00B56730">
        <w:trPr>
          <w:jc w:val="center"/>
        </w:trPr>
        <w:tc>
          <w:tcPr>
            <w:tcW w:w="2835" w:type="dxa"/>
          </w:tcPr>
          <w:p w14:paraId="2A5687E6" w14:textId="77777777" w:rsidR="004C597B" w:rsidRDefault="00000000">
            <w:proofErr w:type="spellStart"/>
            <w:r>
              <w:t>外围接口兼容性</w:t>
            </w:r>
            <w:proofErr w:type="spellEnd"/>
          </w:p>
        </w:tc>
        <w:tc>
          <w:tcPr>
            <w:tcW w:w="993" w:type="dxa"/>
          </w:tcPr>
          <w:p w14:paraId="54A8550D" w14:textId="77777777" w:rsidR="004C597B" w:rsidRDefault="00000000">
            <w:r>
              <w:t>中</w:t>
            </w:r>
          </w:p>
        </w:tc>
        <w:tc>
          <w:tcPr>
            <w:tcW w:w="1275" w:type="dxa"/>
          </w:tcPr>
          <w:p w14:paraId="58D3AD09" w14:textId="77777777" w:rsidR="004C597B" w:rsidRDefault="00000000">
            <w:r>
              <w:t>低</w:t>
            </w:r>
          </w:p>
        </w:tc>
        <w:tc>
          <w:tcPr>
            <w:tcW w:w="3537" w:type="dxa"/>
          </w:tcPr>
          <w:p w14:paraId="4BA21FE4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已适配S/4HANA，上线前联调</w:t>
            </w:r>
          </w:p>
        </w:tc>
      </w:tr>
      <w:tr w:rsidR="004C597B" w14:paraId="406F1FC2" w14:textId="77777777" w:rsidTr="00B56730">
        <w:trPr>
          <w:jc w:val="center"/>
        </w:trPr>
        <w:tc>
          <w:tcPr>
            <w:tcW w:w="2835" w:type="dxa"/>
          </w:tcPr>
          <w:p w14:paraId="2881EDFF" w14:textId="77777777" w:rsidR="004C597B" w:rsidRDefault="00000000">
            <w:proofErr w:type="spellStart"/>
            <w:r>
              <w:t>数据库</w:t>
            </w:r>
            <w:proofErr w:type="spellEnd"/>
            <w:r>
              <w:t>&lt;500GB</w:t>
            </w:r>
          </w:p>
        </w:tc>
        <w:tc>
          <w:tcPr>
            <w:tcW w:w="993" w:type="dxa"/>
          </w:tcPr>
          <w:p w14:paraId="1B940DAE" w14:textId="77777777" w:rsidR="004C597B" w:rsidRDefault="00000000">
            <w:r>
              <w:t>中</w:t>
            </w:r>
          </w:p>
        </w:tc>
        <w:tc>
          <w:tcPr>
            <w:tcW w:w="1275" w:type="dxa"/>
          </w:tcPr>
          <w:p w14:paraId="19DD8EFA" w14:textId="77777777" w:rsidR="004C597B" w:rsidRDefault="00000000">
            <w:r>
              <w:t>定</w:t>
            </w:r>
          </w:p>
        </w:tc>
        <w:tc>
          <w:tcPr>
            <w:tcW w:w="3537" w:type="dxa"/>
          </w:tcPr>
          <w:p w14:paraId="63C2BA3A" w14:textId="77777777" w:rsidR="004C597B" w:rsidRDefault="00000000">
            <w:r>
              <w:t>DMO 4-8小时可完成</w:t>
            </w:r>
          </w:p>
        </w:tc>
      </w:tr>
      <w:tr w:rsidR="004C597B" w14:paraId="2F761B53" w14:textId="77777777" w:rsidTr="00B56730">
        <w:trPr>
          <w:jc w:val="center"/>
        </w:trPr>
        <w:tc>
          <w:tcPr>
            <w:tcW w:w="2835" w:type="dxa"/>
          </w:tcPr>
          <w:p w14:paraId="02222368" w14:textId="77777777" w:rsidR="004C597B" w:rsidRDefault="00000000">
            <w:proofErr w:type="spellStart"/>
            <w:r>
              <w:t>客户IT经验不确定</w:t>
            </w:r>
            <w:proofErr w:type="spellEnd"/>
          </w:p>
        </w:tc>
        <w:tc>
          <w:tcPr>
            <w:tcW w:w="993" w:type="dxa"/>
          </w:tcPr>
          <w:p w14:paraId="72B4FCA8" w14:textId="77777777" w:rsidR="004C597B" w:rsidRDefault="00000000">
            <w:r>
              <w:t>中</w:t>
            </w:r>
          </w:p>
        </w:tc>
        <w:tc>
          <w:tcPr>
            <w:tcW w:w="1275" w:type="dxa"/>
          </w:tcPr>
          <w:p w14:paraId="244DBBDC" w14:textId="77777777" w:rsidR="004C597B" w:rsidRDefault="00000000">
            <w:r>
              <w:t>中</w:t>
            </w:r>
          </w:p>
        </w:tc>
        <w:tc>
          <w:tcPr>
            <w:tcW w:w="3537" w:type="dxa"/>
          </w:tcPr>
          <w:p w14:paraId="552CB705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已预留3天BASIS远程指导</w:t>
            </w:r>
          </w:p>
        </w:tc>
      </w:tr>
      <w:tr w:rsidR="004C597B" w14:paraId="6295B735" w14:textId="77777777" w:rsidTr="00B56730">
        <w:trPr>
          <w:jc w:val="center"/>
        </w:trPr>
        <w:tc>
          <w:tcPr>
            <w:tcW w:w="2835" w:type="dxa"/>
          </w:tcPr>
          <w:p w14:paraId="61031731" w14:textId="77777777" w:rsidR="004C597B" w:rsidRDefault="00000000">
            <w:r>
              <w:t>SAP维护证书无效</w:t>
            </w:r>
          </w:p>
        </w:tc>
        <w:tc>
          <w:tcPr>
            <w:tcW w:w="993" w:type="dxa"/>
          </w:tcPr>
          <w:p w14:paraId="4E9D9D0C" w14:textId="77777777" w:rsidR="004C597B" w:rsidRDefault="00000000">
            <w:r>
              <w:t>高</w:t>
            </w:r>
          </w:p>
        </w:tc>
        <w:tc>
          <w:tcPr>
            <w:tcW w:w="1275" w:type="dxa"/>
          </w:tcPr>
          <w:p w14:paraId="0F9EC4EE" w14:textId="77777777" w:rsidR="004C597B" w:rsidRDefault="00000000">
            <w:r>
              <w:t>高</w:t>
            </w:r>
          </w:p>
        </w:tc>
        <w:tc>
          <w:tcPr>
            <w:tcW w:w="3537" w:type="dxa"/>
          </w:tcPr>
          <w:p w14:paraId="58F5A3B2" w14:textId="77777777" w:rsidR="004C597B" w:rsidRDefault="00000000">
            <w:r>
              <w:t>通过SAP Support Portal申请（Note 1240265），1-2周</w:t>
            </w:r>
          </w:p>
        </w:tc>
      </w:tr>
    </w:tbl>
    <w:p w14:paraId="24A25A67" w14:textId="77777777" w:rsidR="004C597B" w:rsidRDefault="00000000">
      <w:pPr>
        <w:pStyle w:val="21"/>
        <w:spacing w:before="80" w:after="40" w:line="300" w:lineRule="exact"/>
      </w:pPr>
      <w:bookmarkStart w:id="30" w:name="_Toc232368973"/>
      <w:r>
        <w:rPr>
          <w:rFonts w:ascii="微软雅黑" w:eastAsia="微软雅黑" w:hAnsi="微软雅黑"/>
        </w:rPr>
        <w:t xml:space="preserve">7.1 </w:t>
      </w:r>
      <w:proofErr w:type="spellStart"/>
      <w:r>
        <w:rPr>
          <w:rFonts w:ascii="微软雅黑" w:eastAsia="微软雅黑" w:hAnsi="微软雅黑"/>
        </w:rPr>
        <w:t>待确认信息</w:t>
      </w:r>
      <w:bookmarkEnd w:id="30"/>
      <w:proofErr w:type="spellEnd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880"/>
        <w:gridCol w:w="2365"/>
        <w:gridCol w:w="3395"/>
      </w:tblGrid>
      <w:tr w:rsidR="004C597B" w14:paraId="66472D4A" w14:textId="77777777" w:rsidTr="00680105">
        <w:trPr>
          <w:jc w:val="center"/>
        </w:trPr>
        <w:tc>
          <w:tcPr>
            <w:tcW w:w="2880" w:type="dxa"/>
            <w:shd w:val="clear" w:color="auto" w:fill="D9E2F3"/>
          </w:tcPr>
          <w:p w14:paraId="0372D559" w14:textId="77777777" w:rsidR="004C597B" w:rsidRDefault="00000000">
            <w:proofErr w:type="spellStart"/>
            <w:r>
              <w:rPr>
                <w:b/>
              </w:rPr>
              <w:t>信息</w:t>
            </w:r>
            <w:proofErr w:type="spellEnd"/>
          </w:p>
        </w:tc>
        <w:tc>
          <w:tcPr>
            <w:tcW w:w="2365" w:type="dxa"/>
            <w:shd w:val="clear" w:color="auto" w:fill="D9E2F3"/>
          </w:tcPr>
          <w:p w14:paraId="676F6616" w14:textId="77777777" w:rsidR="004C597B" w:rsidRDefault="00000000">
            <w:r>
              <w:rPr>
                <w:b/>
              </w:rPr>
              <w:t>影响</w:t>
            </w:r>
          </w:p>
        </w:tc>
        <w:tc>
          <w:tcPr>
            <w:tcW w:w="3395" w:type="dxa"/>
            <w:shd w:val="clear" w:color="auto" w:fill="D9E2F3"/>
          </w:tcPr>
          <w:p w14:paraId="37AC4105" w14:textId="77777777" w:rsidR="004C597B" w:rsidRDefault="00000000">
            <w:r>
              <w:rPr>
                <w:b/>
              </w:rPr>
              <w:t>状态</w:t>
            </w:r>
          </w:p>
        </w:tc>
      </w:tr>
      <w:tr w:rsidR="004C597B" w14:paraId="73EC5CCD" w14:textId="77777777" w:rsidTr="00680105">
        <w:trPr>
          <w:jc w:val="center"/>
        </w:trPr>
        <w:tc>
          <w:tcPr>
            <w:tcW w:w="2880" w:type="dxa"/>
          </w:tcPr>
          <w:p w14:paraId="53A14CDE" w14:textId="77777777" w:rsidR="004C597B" w:rsidRDefault="00000000">
            <w:r>
              <w:t>金蝶接口认证方式</w:t>
            </w:r>
          </w:p>
        </w:tc>
        <w:tc>
          <w:tcPr>
            <w:tcW w:w="2365" w:type="dxa"/>
          </w:tcPr>
          <w:p w14:paraId="6E0ECA72" w14:textId="77777777" w:rsidR="004C597B" w:rsidRDefault="00000000">
            <w:r>
              <w:t>接口测试方案</w:t>
            </w:r>
          </w:p>
        </w:tc>
        <w:tc>
          <w:tcPr>
            <w:tcW w:w="3395" w:type="dxa"/>
          </w:tcPr>
          <w:p w14:paraId="48796389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已确认：HTTP+JSON+基本认证</w:t>
            </w:r>
          </w:p>
        </w:tc>
      </w:tr>
      <w:tr w:rsidR="004C597B" w14:paraId="2D2B5A81" w14:textId="77777777" w:rsidTr="00680105">
        <w:trPr>
          <w:jc w:val="center"/>
        </w:trPr>
        <w:tc>
          <w:tcPr>
            <w:tcW w:w="2880" w:type="dxa"/>
          </w:tcPr>
          <w:p w14:paraId="4DB1231A" w14:textId="77777777" w:rsidR="004C597B" w:rsidRDefault="00000000">
            <w:r>
              <w:t>SPAM/SAINT/</w:t>
            </w:r>
            <w:proofErr w:type="spellStart"/>
            <w:r>
              <w:t>Kernel版本</w:t>
            </w:r>
            <w:proofErr w:type="spellEnd"/>
          </w:p>
        </w:tc>
        <w:tc>
          <w:tcPr>
            <w:tcW w:w="2365" w:type="dxa"/>
          </w:tcPr>
          <w:p w14:paraId="1F9C7563" w14:textId="77777777" w:rsidR="004C597B" w:rsidRDefault="00000000">
            <w:r>
              <w:t>SUM准备工作量</w:t>
            </w:r>
          </w:p>
        </w:tc>
        <w:tc>
          <w:tcPr>
            <w:tcW w:w="3395" w:type="dxa"/>
          </w:tcPr>
          <w:p w14:paraId="505021BE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SPAM 7.51/0065已确认，其余待补充</w:t>
            </w:r>
          </w:p>
        </w:tc>
      </w:tr>
      <w:tr w:rsidR="004C597B" w14:paraId="3D2CC364" w14:textId="77777777" w:rsidTr="00680105">
        <w:trPr>
          <w:jc w:val="center"/>
        </w:trPr>
        <w:tc>
          <w:tcPr>
            <w:tcW w:w="2880" w:type="dxa"/>
          </w:tcPr>
          <w:p w14:paraId="733BD097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SAP维护证书是否有效</w:t>
            </w:r>
          </w:p>
        </w:tc>
        <w:tc>
          <w:tcPr>
            <w:tcW w:w="2365" w:type="dxa"/>
          </w:tcPr>
          <w:p w14:paraId="58BE26DE" w14:textId="77777777" w:rsidR="004C597B" w:rsidRDefault="00000000">
            <w:proofErr w:type="spellStart"/>
            <w:r>
              <w:t>全部软件下载</w:t>
            </w:r>
            <w:proofErr w:type="spellEnd"/>
          </w:p>
        </w:tc>
        <w:tc>
          <w:tcPr>
            <w:tcW w:w="3395" w:type="dxa"/>
          </w:tcPr>
          <w:p w14:paraId="11E5EFCA" w14:textId="77777777" w:rsidR="004C597B" w:rsidRDefault="00000000">
            <w:r>
              <w:t>需通过SAP Support Portal申请</w:t>
            </w:r>
          </w:p>
        </w:tc>
      </w:tr>
    </w:tbl>
    <w:p w14:paraId="7950B734" w14:textId="5B76EED4" w:rsidR="004C597B" w:rsidRDefault="004C597B"/>
    <w:p w14:paraId="28914AF7" w14:textId="77777777" w:rsidR="004C597B" w:rsidRDefault="00000000">
      <w:pPr>
        <w:pStyle w:val="1"/>
        <w:spacing w:before="120" w:after="40" w:line="320" w:lineRule="exact"/>
      </w:pPr>
      <w:bookmarkStart w:id="31" w:name="_Toc232368974"/>
      <w:r>
        <w:rPr>
          <w:rFonts w:ascii="微软雅黑" w:eastAsia="微软雅黑" w:hAnsi="微软雅黑"/>
        </w:rPr>
        <w:lastRenderedPageBreak/>
        <w:t>八、交付物</w:t>
      </w:r>
      <w:bookmarkEnd w:id="31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27"/>
        <w:gridCol w:w="2835"/>
        <w:gridCol w:w="3678"/>
      </w:tblGrid>
      <w:tr w:rsidR="004C597B" w14:paraId="6FF8DF46" w14:textId="77777777" w:rsidTr="00F95785">
        <w:trPr>
          <w:jc w:val="center"/>
        </w:trPr>
        <w:tc>
          <w:tcPr>
            <w:tcW w:w="2127" w:type="dxa"/>
            <w:shd w:val="clear" w:color="auto" w:fill="D9E2F3"/>
          </w:tcPr>
          <w:p w14:paraId="68F5AFFB" w14:textId="77777777" w:rsidR="004C597B" w:rsidRDefault="00000000">
            <w:proofErr w:type="spellStart"/>
            <w:r>
              <w:rPr>
                <w:b/>
              </w:rPr>
              <w:t>序号</w:t>
            </w:r>
            <w:proofErr w:type="spellEnd"/>
          </w:p>
        </w:tc>
        <w:tc>
          <w:tcPr>
            <w:tcW w:w="2835" w:type="dxa"/>
            <w:shd w:val="clear" w:color="auto" w:fill="D9E2F3"/>
          </w:tcPr>
          <w:p w14:paraId="346D309D" w14:textId="77777777" w:rsidR="004C597B" w:rsidRDefault="00000000">
            <w:r>
              <w:rPr>
                <w:b/>
              </w:rPr>
              <w:t>交付物</w:t>
            </w:r>
          </w:p>
        </w:tc>
        <w:tc>
          <w:tcPr>
            <w:tcW w:w="3678" w:type="dxa"/>
            <w:shd w:val="clear" w:color="auto" w:fill="D9E2F3"/>
          </w:tcPr>
          <w:p w14:paraId="5BEEB73F" w14:textId="77777777" w:rsidR="004C597B" w:rsidRDefault="00000000">
            <w:r>
              <w:rPr>
                <w:b/>
              </w:rPr>
              <w:t>交付时间</w:t>
            </w:r>
          </w:p>
        </w:tc>
      </w:tr>
      <w:tr w:rsidR="004C597B" w14:paraId="68C0DC6A" w14:textId="77777777" w:rsidTr="00F95785">
        <w:trPr>
          <w:jc w:val="center"/>
        </w:trPr>
        <w:tc>
          <w:tcPr>
            <w:tcW w:w="2127" w:type="dxa"/>
          </w:tcPr>
          <w:p w14:paraId="399A7625" w14:textId="77777777" w:rsidR="004C597B" w:rsidRDefault="00000000">
            <w:r>
              <w:t>1</w:t>
            </w:r>
          </w:p>
        </w:tc>
        <w:tc>
          <w:tcPr>
            <w:tcW w:w="2835" w:type="dxa"/>
          </w:tcPr>
          <w:p w14:paraId="75B32AB3" w14:textId="77777777" w:rsidR="004C597B" w:rsidRDefault="00000000">
            <w:r>
              <w:t>升级实施方案</w:t>
            </w:r>
          </w:p>
        </w:tc>
        <w:tc>
          <w:tcPr>
            <w:tcW w:w="3678" w:type="dxa"/>
          </w:tcPr>
          <w:p w14:paraId="757A1D3E" w14:textId="77777777" w:rsidR="004C597B" w:rsidRDefault="00000000">
            <w:r>
              <w:t>项目启动</w:t>
            </w:r>
          </w:p>
        </w:tc>
      </w:tr>
      <w:tr w:rsidR="004C597B" w14:paraId="035EE690" w14:textId="77777777" w:rsidTr="00F95785">
        <w:trPr>
          <w:jc w:val="center"/>
        </w:trPr>
        <w:tc>
          <w:tcPr>
            <w:tcW w:w="2127" w:type="dxa"/>
          </w:tcPr>
          <w:p w14:paraId="49D4C951" w14:textId="77777777" w:rsidR="004C597B" w:rsidRDefault="00000000">
            <w:r>
              <w:t>2</w:t>
            </w:r>
          </w:p>
        </w:tc>
        <w:tc>
          <w:tcPr>
            <w:tcW w:w="2835" w:type="dxa"/>
          </w:tcPr>
          <w:p w14:paraId="033BF71B" w14:textId="77777777" w:rsidR="004C597B" w:rsidRDefault="00000000">
            <w:r>
              <w:t>系统升级操作手册</w:t>
            </w:r>
          </w:p>
        </w:tc>
        <w:tc>
          <w:tcPr>
            <w:tcW w:w="3678" w:type="dxa"/>
          </w:tcPr>
          <w:p w14:paraId="2E836FA5" w14:textId="77777777" w:rsidR="004C597B" w:rsidRDefault="00000000">
            <w:r>
              <w:t>项目启动</w:t>
            </w:r>
          </w:p>
        </w:tc>
      </w:tr>
      <w:tr w:rsidR="004C597B" w14:paraId="6D4AD81E" w14:textId="77777777" w:rsidTr="00F95785">
        <w:trPr>
          <w:jc w:val="center"/>
        </w:trPr>
        <w:tc>
          <w:tcPr>
            <w:tcW w:w="2127" w:type="dxa"/>
          </w:tcPr>
          <w:p w14:paraId="6ABFCFB7" w14:textId="77777777" w:rsidR="004C597B" w:rsidRDefault="00000000">
            <w:r>
              <w:t>3</w:t>
            </w:r>
          </w:p>
        </w:tc>
        <w:tc>
          <w:tcPr>
            <w:tcW w:w="2835" w:type="dxa"/>
          </w:tcPr>
          <w:p w14:paraId="5B90A287" w14:textId="77777777" w:rsidR="004C597B" w:rsidRDefault="00000000">
            <w:r>
              <w:t>ATC扫描报告</w:t>
            </w:r>
          </w:p>
        </w:tc>
        <w:tc>
          <w:tcPr>
            <w:tcW w:w="3678" w:type="dxa"/>
          </w:tcPr>
          <w:p w14:paraId="56B80955" w14:textId="77777777" w:rsidR="004C597B" w:rsidRDefault="00000000">
            <w:r>
              <w:t>Phase 4</w:t>
            </w:r>
          </w:p>
        </w:tc>
      </w:tr>
      <w:tr w:rsidR="004C597B" w14:paraId="2A4009DC" w14:textId="77777777" w:rsidTr="00F95785">
        <w:trPr>
          <w:jc w:val="center"/>
        </w:trPr>
        <w:tc>
          <w:tcPr>
            <w:tcW w:w="2127" w:type="dxa"/>
          </w:tcPr>
          <w:p w14:paraId="6B51F9B9" w14:textId="77777777" w:rsidR="004C597B" w:rsidRDefault="00000000">
            <w:r>
              <w:t>4</w:t>
            </w:r>
          </w:p>
        </w:tc>
        <w:tc>
          <w:tcPr>
            <w:tcW w:w="2835" w:type="dxa"/>
          </w:tcPr>
          <w:p w14:paraId="42E60DBE" w14:textId="77777777" w:rsidR="004C597B" w:rsidRDefault="00000000">
            <w:r>
              <w:t>代码修复清单</w:t>
            </w:r>
          </w:p>
        </w:tc>
        <w:tc>
          <w:tcPr>
            <w:tcW w:w="3678" w:type="dxa"/>
          </w:tcPr>
          <w:p w14:paraId="0EA9FC48" w14:textId="77777777" w:rsidR="004C597B" w:rsidRDefault="00000000">
            <w:r>
              <w:t>Phase 4</w:t>
            </w:r>
          </w:p>
        </w:tc>
      </w:tr>
      <w:tr w:rsidR="004C597B" w14:paraId="2B9EE024" w14:textId="77777777" w:rsidTr="00F95785">
        <w:trPr>
          <w:jc w:val="center"/>
        </w:trPr>
        <w:tc>
          <w:tcPr>
            <w:tcW w:w="2127" w:type="dxa"/>
          </w:tcPr>
          <w:p w14:paraId="75C6FD22" w14:textId="77777777" w:rsidR="004C597B" w:rsidRDefault="00000000">
            <w:r>
              <w:t>5</w:t>
            </w:r>
          </w:p>
        </w:tc>
        <w:tc>
          <w:tcPr>
            <w:tcW w:w="2835" w:type="dxa"/>
          </w:tcPr>
          <w:p w14:paraId="6DE9F4BD" w14:textId="77777777" w:rsidR="004C597B" w:rsidRDefault="00000000">
            <w:r>
              <w:t>接口测试报告</w:t>
            </w:r>
          </w:p>
        </w:tc>
        <w:tc>
          <w:tcPr>
            <w:tcW w:w="3678" w:type="dxa"/>
          </w:tcPr>
          <w:p w14:paraId="435EEC5F" w14:textId="77777777" w:rsidR="004C597B" w:rsidRDefault="00000000">
            <w:r>
              <w:t>Phase 5</w:t>
            </w:r>
          </w:p>
        </w:tc>
      </w:tr>
      <w:tr w:rsidR="004C597B" w14:paraId="4F7B0C12" w14:textId="77777777" w:rsidTr="00F95785">
        <w:trPr>
          <w:jc w:val="center"/>
        </w:trPr>
        <w:tc>
          <w:tcPr>
            <w:tcW w:w="2127" w:type="dxa"/>
          </w:tcPr>
          <w:p w14:paraId="09098093" w14:textId="77777777" w:rsidR="004C597B" w:rsidRDefault="00000000">
            <w:r>
              <w:t>6</w:t>
            </w:r>
          </w:p>
        </w:tc>
        <w:tc>
          <w:tcPr>
            <w:tcW w:w="2835" w:type="dxa"/>
          </w:tcPr>
          <w:p w14:paraId="4C96436B" w14:textId="77777777" w:rsidR="004C597B" w:rsidRDefault="00000000">
            <w:r>
              <w:t>UAT测试报告</w:t>
            </w:r>
          </w:p>
        </w:tc>
        <w:tc>
          <w:tcPr>
            <w:tcW w:w="3678" w:type="dxa"/>
          </w:tcPr>
          <w:p w14:paraId="3BA54CAB" w14:textId="77777777" w:rsidR="004C597B" w:rsidRDefault="00000000">
            <w:r>
              <w:t>Phase 5</w:t>
            </w:r>
          </w:p>
        </w:tc>
      </w:tr>
      <w:tr w:rsidR="004C597B" w14:paraId="687829D3" w14:textId="77777777" w:rsidTr="00F95785">
        <w:trPr>
          <w:jc w:val="center"/>
        </w:trPr>
        <w:tc>
          <w:tcPr>
            <w:tcW w:w="2127" w:type="dxa"/>
          </w:tcPr>
          <w:p w14:paraId="3E8AE11C" w14:textId="77777777" w:rsidR="004C597B" w:rsidRDefault="00000000">
            <w:r>
              <w:t>7</w:t>
            </w:r>
          </w:p>
        </w:tc>
        <w:tc>
          <w:tcPr>
            <w:tcW w:w="2835" w:type="dxa"/>
          </w:tcPr>
          <w:p w14:paraId="70EACF74" w14:textId="77777777" w:rsidR="004C597B" w:rsidRDefault="00000000">
            <w:r>
              <w:t>上线切换方案</w:t>
            </w:r>
          </w:p>
        </w:tc>
        <w:tc>
          <w:tcPr>
            <w:tcW w:w="3678" w:type="dxa"/>
          </w:tcPr>
          <w:p w14:paraId="7B257EA3" w14:textId="77777777" w:rsidR="004C597B" w:rsidRDefault="00000000">
            <w:r>
              <w:t>Phase 5</w:t>
            </w:r>
          </w:p>
        </w:tc>
      </w:tr>
      <w:tr w:rsidR="004C597B" w14:paraId="24E6F71A" w14:textId="77777777" w:rsidTr="00F95785">
        <w:trPr>
          <w:jc w:val="center"/>
        </w:trPr>
        <w:tc>
          <w:tcPr>
            <w:tcW w:w="2127" w:type="dxa"/>
          </w:tcPr>
          <w:p w14:paraId="64E9722B" w14:textId="77777777" w:rsidR="004C597B" w:rsidRDefault="00000000">
            <w:r>
              <w:t>8</w:t>
            </w:r>
          </w:p>
        </w:tc>
        <w:tc>
          <w:tcPr>
            <w:tcW w:w="2835" w:type="dxa"/>
          </w:tcPr>
          <w:p w14:paraId="6ACDD8C0" w14:textId="77777777" w:rsidR="004C597B" w:rsidRDefault="00000000">
            <w:r>
              <w:t>项目总结报告</w:t>
            </w:r>
          </w:p>
        </w:tc>
        <w:tc>
          <w:tcPr>
            <w:tcW w:w="3678" w:type="dxa"/>
          </w:tcPr>
          <w:p w14:paraId="760124A0" w14:textId="77777777" w:rsidR="004C597B" w:rsidRDefault="00000000">
            <w:r>
              <w:t>项目结束</w:t>
            </w:r>
          </w:p>
        </w:tc>
      </w:tr>
    </w:tbl>
    <w:p w14:paraId="4BA2665A" w14:textId="7CB516F3" w:rsidR="004C597B" w:rsidRDefault="004C597B"/>
    <w:p w14:paraId="303D7698" w14:textId="77777777" w:rsidR="004C597B" w:rsidRDefault="00000000">
      <w:pPr>
        <w:pStyle w:val="1"/>
        <w:spacing w:before="120" w:after="40" w:line="320" w:lineRule="exact"/>
      </w:pPr>
      <w:bookmarkStart w:id="32" w:name="_Toc232368975"/>
      <w:r>
        <w:rPr>
          <w:rFonts w:ascii="微软雅黑" w:eastAsia="微软雅黑" w:hAnsi="微软雅黑"/>
        </w:rPr>
        <w:t>九、项目团队</w:t>
      </w:r>
      <w:bookmarkEnd w:id="32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160"/>
        <w:gridCol w:w="1384"/>
        <w:gridCol w:w="2936"/>
        <w:gridCol w:w="2160"/>
      </w:tblGrid>
      <w:tr w:rsidR="004C597B" w14:paraId="6269A049" w14:textId="77777777" w:rsidTr="00680105">
        <w:trPr>
          <w:jc w:val="center"/>
        </w:trPr>
        <w:tc>
          <w:tcPr>
            <w:tcW w:w="2160" w:type="dxa"/>
            <w:shd w:val="clear" w:color="auto" w:fill="D9E2F3"/>
          </w:tcPr>
          <w:p w14:paraId="40FB6E46" w14:textId="77777777" w:rsidR="004C597B" w:rsidRDefault="00000000">
            <w:proofErr w:type="spellStart"/>
            <w:r>
              <w:rPr>
                <w:b/>
              </w:rPr>
              <w:t>角色</w:t>
            </w:r>
            <w:proofErr w:type="spellEnd"/>
          </w:p>
        </w:tc>
        <w:tc>
          <w:tcPr>
            <w:tcW w:w="1384" w:type="dxa"/>
            <w:shd w:val="clear" w:color="auto" w:fill="D9E2F3"/>
          </w:tcPr>
          <w:p w14:paraId="08C25118" w14:textId="77777777" w:rsidR="004C597B" w:rsidRDefault="00000000">
            <w:r>
              <w:rPr>
                <w:b/>
              </w:rPr>
              <w:t>人数</w:t>
            </w:r>
          </w:p>
        </w:tc>
        <w:tc>
          <w:tcPr>
            <w:tcW w:w="2936" w:type="dxa"/>
            <w:shd w:val="clear" w:color="auto" w:fill="D9E2F3"/>
          </w:tcPr>
          <w:p w14:paraId="21ADBB25" w14:textId="77777777" w:rsidR="004C597B" w:rsidRDefault="00000000">
            <w:r>
              <w:rPr>
                <w:b/>
              </w:rPr>
              <w:t>职责</w:t>
            </w:r>
          </w:p>
        </w:tc>
        <w:tc>
          <w:tcPr>
            <w:tcW w:w="2160" w:type="dxa"/>
            <w:shd w:val="clear" w:color="auto" w:fill="D9E2F3"/>
          </w:tcPr>
          <w:p w14:paraId="20F1417A" w14:textId="77777777" w:rsidR="004C597B" w:rsidRDefault="00000000">
            <w:r>
              <w:rPr>
                <w:b/>
              </w:rPr>
              <w:t>人天</w:t>
            </w:r>
          </w:p>
        </w:tc>
      </w:tr>
      <w:tr w:rsidR="004C597B" w14:paraId="73EE5C81" w14:textId="77777777" w:rsidTr="00680105">
        <w:trPr>
          <w:jc w:val="center"/>
        </w:trPr>
        <w:tc>
          <w:tcPr>
            <w:tcW w:w="2160" w:type="dxa"/>
          </w:tcPr>
          <w:p w14:paraId="09370EDA" w14:textId="77777777" w:rsidR="004C597B" w:rsidRDefault="00000000">
            <w:r>
              <w:t>项目经理（兼职）</w:t>
            </w:r>
          </w:p>
        </w:tc>
        <w:tc>
          <w:tcPr>
            <w:tcW w:w="1384" w:type="dxa"/>
          </w:tcPr>
          <w:p w14:paraId="20417E1D" w14:textId="77777777" w:rsidR="004C597B" w:rsidRDefault="00000000">
            <w:r>
              <w:t>1人</w:t>
            </w:r>
          </w:p>
        </w:tc>
        <w:tc>
          <w:tcPr>
            <w:tcW w:w="2936" w:type="dxa"/>
          </w:tcPr>
          <w:p w14:paraId="0B8FEBDD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方向指导、进度控制、人员协调、风险管理</w:t>
            </w:r>
          </w:p>
        </w:tc>
        <w:tc>
          <w:tcPr>
            <w:tcW w:w="2160" w:type="dxa"/>
          </w:tcPr>
          <w:p w14:paraId="2B584225" w14:textId="77777777" w:rsidR="004C597B" w:rsidRDefault="00000000">
            <w:r>
              <w:t>5</w:t>
            </w:r>
          </w:p>
        </w:tc>
      </w:tr>
      <w:tr w:rsidR="004C597B" w14:paraId="5677AF53" w14:textId="77777777" w:rsidTr="00680105">
        <w:trPr>
          <w:jc w:val="center"/>
        </w:trPr>
        <w:tc>
          <w:tcPr>
            <w:tcW w:w="2160" w:type="dxa"/>
          </w:tcPr>
          <w:p w14:paraId="1A5FC39E" w14:textId="77777777" w:rsidR="004C597B" w:rsidRDefault="00000000">
            <w:r>
              <w:t>BASIS顾问</w:t>
            </w:r>
          </w:p>
        </w:tc>
        <w:tc>
          <w:tcPr>
            <w:tcW w:w="1384" w:type="dxa"/>
          </w:tcPr>
          <w:p w14:paraId="66E03686" w14:textId="77777777" w:rsidR="004C597B" w:rsidRDefault="00000000">
            <w:r>
              <w:t>1人</w:t>
            </w:r>
          </w:p>
        </w:tc>
        <w:tc>
          <w:tcPr>
            <w:tcW w:w="2936" w:type="dxa"/>
          </w:tcPr>
          <w:p w14:paraId="4298A060" w14:textId="77777777" w:rsidR="004C597B" w:rsidRDefault="00000000">
            <w:r>
              <w:t>规划设计、SANDBOX、SUM/DMO、Fiori、IT支持</w:t>
            </w:r>
          </w:p>
        </w:tc>
        <w:tc>
          <w:tcPr>
            <w:tcW w:w="2160" w:type="dxa"/>
          </w:tcPr>
          <w:p w14:paraId="744D59B7" w14:textId="77777777" w:rsidR="004C597B" w:rsidRDefault="00000000">
            <w:r>
              <w:t>15</w:t>
            </w:r>
          </w:p>
        </w:tc>
      </w:tr>
      <w:tr w:rsidR="004C597B" w14:paraId="33CC6EAD" w14:textId="77777777" w:rsidTr="00680105">
        <w:trPr>
          <w:jc w:val="center"/>
        </w:trPr>
        <w:tc>
          <w:tcPr>
            <w:tcW w:w="2160" w:type="dxa"/>
          </w:tcPr>
          <w:p w14:paraId="488DE815" w14:textId="77777777" w:rsidR="004C597B" w:rsidRDefault="00000000">
            <w:r>
              <w:t>ABAP顾问</w:t>
            </w:r>
          </w:p>
        </w:tc>
        <w:tc>
          <w:tcPr>
            <w:tcW w:w="1384" w:type="dxa"/>
          </w:tcPr>
          <w:p w14:paraId="070D3ACF" w14:textId="77777777" w:rsidR="004C597B" w:rsidRDefault="00000000">
            <w:r>
              <w:t>1人</w:t>
            </w:r>
          </w:p>
        </w:tc>
        <w:tc>
          <w:tcPr>
            <w:tcW w:w="2936" w:type="dxa"/>
          </w:tcPr>
          <w:p w14:paraId="2195CE20" w14:textId="77777777" w:rsidR="004C597B" w:rsidRDefault="00000000">
            <w:r>
              <w:t>代码分析、SPAU/SPDD、代码修复、UAT答疑</w:t>
            </w:r>
          </w:p>
        </w:tc>
        <w:tc>
          <w:tcPr>
            <w:tcW w:w="2160" w:type="dxa"/>
          </w:tcPr>
          <w:p w14:paraId="0B115A93" w14:textId="77777777" w:rsidR="004C597B" w:rsidRDefault="00000000">
            <w:r>
              <w:t>10</w:t>
            </w:r>
          </w:p>
        </w:tc>
      </w:tr>
      <w:tr w:rsidR="004C597B" w14:paraId="5D16430F" w14:textId="77777777" w:rsidTr="00680105">
        <w:trPr>
          <w:jc w:val="center"/>
        </w:trPr>
        <w:tc>
          <w:tcPr>
            <w:tcW w:w="2160" w:type="dxa"/>
          </w:tcPr>
          <w:p w14:paraId="44BEC24E" w14:textId="77777777" w:rsidR="004C597B" w:rsidRDefault="00000000">
            <w:r>
              <w:t>功能顾问</w:t>
            </w:r>
          </w:p>
        </w:tc>
        <w:tc>
          <w:tcPr>
            <w:tcW w:w="1384" w:type="dxa"/>
          </w:tcPr>
          <w:p w14:paraId="653113E8" w14:textId="77777777" w:rsidR="004C597B" w:rsidRDefault="00000000">
            <w:r>
              <w:t>1人</w:t>
            </w:r>
          </w:p>
        </w:tc>
        <w:tc>
          <w:tcPr>
            <w:tcW w:w="2936" w:type="dxa"/>
          </w:tcPr>
          <w:p w14:paraId="26D5A8DD" w14:textId="77777777" w:rsidR="004C597B" w:rsidRDefault="00000000">
            <w:r>
              <w:t>接口测试、UAT支持、Fiori验证、Hypercare</w:t>
            </w:r>
          </w:p>
        </w:tc>
        <w:tc>
          <w:tcPr>
            <w:tcW w:w="2160" w:type="dxa"/>
          </w:tcPr>
          <w:p w14:paraId="6DBBEA3E" w14:textId="77777777" w:rsidR="004C597B" w:rsidRDefault="00000000">
            <w:r>
              <w:t>10</w:t>
            </w:r>
          </w:p>
        </w:tc>
      </w:tr>
      <w:tr w:rsidR="004C597B" w14:paraId="5D7F8D01" w14:textId="77777777" w:rsidTr="00680105">
        <w:trPr>
          <w:jc w:val="center"/>
        </w:trPr>
        <w:tc>
          <w:tcPr>
            <w:tcW w:w="2160" w:type="dxa"/>
          </w:tcPr>
          <w:p w14:paraId="3A177E13" w14:textId="77777777" w:rsidR="004C597B" w:rsidRDefault="00000000">
            <w:r>
              <w:t>客户IT</w:t>
            </w:r>
          </w:p>
        </w:tc>
        <w:tc>
          <w:tcPr>
            <w:tcW w:w="1384" w:type="dxa"/>
          </w:tcPr>
          <w:p w14:paraId="324C80C3" w14:textId="77777777" w:rsidR="004C597B" w:rsidRDefault="00000000">
            <w:r>
              <w:t>2-3人</w:t>
            </w:r>
          </w:p>
        </w:tc>
        <w:tc>
          <w:tcPr>
            <w:tcW w:w="2936" w:type="dxa"/>
          </w:tcPr>
          <w:p w14:paraId="3BF474DC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服务器上架、OS/DB安装、HA配置</w:t>
            </w:r>
          </w:p>
        </w:tc>
        <w:tc>
          <w:tcPr>
            <w:tcW w:w="2160" w:type="dxa"/>
          </w:tcPr>
          <w:p w14:paraId="2C33E25B" w14:textId="77777777" w:rsidR="004C597B" w:rsidRDefault="00000000">
            <w:r>
              <w:t>0（不占人天）</w:t>
            </w:r>
          </w:p>
        </w:tc>
      </w:tr>
      <w:tr w:rsidR="004C597B" w14:paraId="429E4C78" w14:textId="77777777" w:rsidTr="00680105">
        <w:trPr>
          <w:jc w:val="center"/>
        </w:trPr>
        <w:tc>
          <w:tcPr>
            <w:tcW w:w="2160" w:type="dxa"/>
          </w:tcPr>
          <w:p w14:paraId="0151584D" w14:textId="77777777" w:rsidR="004C597B" w:rsidRDefault="00000000">
            <w:r>
              <w:t>关键用户</w:t>
            </w:r>
          </w:p>
        </w:tc>
        <w:tc>
          <w:tcPr>
            <w:tcW w:w="1384" w:type="dxa"/>
          </w:tcPr>
          <w:p w14:paraId="28B53BE5" w14:textId="77777777" w:rsidR="004C597B" w:rsidRDefault="00000000">
            <w:r>
              <w:t>9-11人</w:t>
            </w:r>
          </w:p>
        </w:tc>
        <w:tc>
          <w:tcPr>
            <w:tcW w:w="2936" w:type="dxa"/>
          </w:tcPr>
          <w:p w14:paraId="4BC78354" w14:textId="77777777" w:rsidR="004C597B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UAT测试执行（含Fiori场景）</w:t>
            </w:r>
          </w:p>
        </w:tc>
        <w:tc>
          <w:tcPr>
            <w:tcW w:w="2160" w:type="dxa"/>
          </w:tcPr>
          <w:p w14:paraId="40060944" w14:textId="77777777" w:rsidR="004C597B" w:rsidRDefault="00000000">
            <w:r>
              <w:t>25-36</w:t>
            </w:r>
          </w:p>
        </w:tc>
      </w:tr>
    </w:tbl>
    <w:p w14:paraId="4DE87E78" w14:textId="4A3E639C" w:rsidR="004C597B" w:rsidRDefault="004C597B"/>
    <w:p w14:paraId="6B48AA7E" w14:textId="77777777" w:rsidR="004C597B" w:rsidRDefault="00000000">
      <w:pPr>
        <w:pStyle w:val="1"/>
        <w:spacing w:before="120" w:after="40" w:line="320" w:lineRule="exact"/>
      </w:pPr>
      <w:bookmarkStart w:id="33" w:name="_Toc232368976"/>
      <w:r>
        <w:rPr>
          <w:rFonts w:ascii="微软雅黑" w:eastAsia="微软雅黑" w:hAnsi="微软雅黑"/>
        </w:rPr>
        <w:t>十、附录</w:t>
      </w:r>
      <w:bookmarkEnd w:id="33"/>
    </w:p>
    <w:p w14:paraId="5DC18900" w14:textId="77777777" w:rsidR="004C597B" w:rsidRDefault="00000000">
      <w:pPr>
        <w:pStyle w:val="21"/>
        <w:spacing w:before="80" w:after="40" w:line="300" w:lineRule="exact"/>
      </w:pPr>
      <w:bookmarkStart w:id="34" w:name="_Toc232368977"/>
      <w:r>
        <w:rPr>
          <w:rFonts w:ascii="微软雅黑" w:eastAsia="微软雅黑" w:hAnsi="微软雅黑"/>
        </w:rPr>
        <w:t>10.1 参考文档</w:t>
      </w:r>
      <w:bookmarkEnd w:id="34"/>
    </w:p>
    <w:p w14:paraId="64B1AE1F" w14:textId="77777777" w:rsidR="004C597B" w:rsidRDefault="00000000">
      <w:pPr>
        <w:ind w:left="283"/>
      </w:pPr>
      <w:r>
        <w:t>• SAP S/4HANA 2025 Upgrade Guide</w:t>
      </w:r>
    </w:p>
    <w:p w14:paraId="0F71D566" w14:textId="77777777" w:rsidR="004C597B" w:rsidRDefault="00000000">
      <w:pPr>
        <w:ind w:left="283"/>
      </w:pPr>
      <w:r>
        <w:t>• SAP S/4HANA Custom Code Migration Guide</w:t>
      </w:r>
    </w:p>
    <w:p w14:paraId="1D146061" w14:textId="77777777" w:rsidR="004C597B" w:rsidRDefault="00000000">
      <w:pPr>
        <w:ind w:left="283"/>
      </w:pPr>
      <w:r>
        <w:t>• SAP Software Update Manager 2.0 Guide</w:t>
      </w:r>
    </w:p>
    <w:p w14:paraId="31C2372A" w14:textId="77777777" w:rsidR="004C597B" w:rsidRDefault="00000000">
      <w:pPr>
        <w:pStyle w:val="21"/>
        <w:spacing w:before="80" w:after="40" w:line="300" w:lineRule="exact"/>
      </w:pPr>
      <w:bookmarkStart w:id="35" w:name="_Toc232368978"/>
      <w:r>
        <w:rPr>
          <w:rFonts w:ascii="微软雅黑" w:eastAsia="微软雅黑" w:hAnsi="微软雅黑"/>
        </w:rPr>
        <w:t>10.2 术语说明</w:t>
      </w:r>
      <w:bookmarkEnd w:id="35"/>
    </w:p>
    <w:tbl>
      <w:tblPr>
        <w:tblStyle w:val="aff1"/>
        <w:tblW w:w="0" w:type="auto"/>
        <w:jc w:val="center"/>
        <w:tblLook w:val="04A0" w:firstRow="1" w:lastRow="0" w:firstColumn="1" w:lastColumn="0" w:noHBand="0" w:noVBand="1"/>
      </w:tblPr>
      <w:tblGrid>
        <w:gridCol w:w="2694"/>
        <w:gridCol w:w="5946"/>
      </w:tblGrid>
      <w:tr w:rsidR="004C597B" w14:paraId="40765AC1" w14:textId="77777777" w:rsidTr="00680105">
        <w:trPr>
          <w:jc w:val="center"/>
        </w:trPr>
        <w:tc>
          <w:tcPr>
            <w:tcW w:w="2694" w:type="dxa"/>
            <w:shd w:val="clear" w:color="auto" w:fill="D9E2F3"/>
          </w:tcPr>
          <w:p w14:paraId="02CB1C81" w14:textId="77777777" w:rsidR="004C597B" w:rsidRDefault="00000000">
            <w:proofErr w:type="spellStart"/>
            <w:r>
              <w:rPr>
                <w:b/>
              </w:rPr>
              <w:t>术语</w:t>
            </w:r>
            <w:proofErr w:type="spellEnd"/>
          </w:p>
        </w:tc>
        <w:tc>
          <w:tcPr>
            <w:tcW w:w="5946" w:type="dxa"/>
            <w:shd w:val="clear" w:color="auto" w:fill="D9E2F3"/>
          </w:tcPr>
          <w:p w14:paraId="451136F6" w14:textId="77777777" w:rsidR="004C597B" w:rsidRDefault="00000000">
            <w:r>
              <w:rPr>
                <w:b/>
              </w:rPr>
              <w:t>说明</w:t>
            </w:r>
          </w:p>
        </w:tc>
      </w:tr>
      <w:tr w:rsidR="004C597B" w14:paraId="743D7912" w14:textId="77777777" w:rsidTr="00680105">
        <w:trPr>
          <w:jc w:val="center"/>
        </w:trPr>
        <w:tc>
          <w:tcPr>
            <w:tcW w:w="2694" w:type="dxa"/>
          </w:tcPr>
          <w:p w14:paraId="1784715D" w14:textId="77777777" w:rsidR="004C597B" w:rsidRDefault="00000000">
            <w:r>
              <w:t>DMO</w:t>
            </w:r>
          </w:p>
        </w:tc>
        <w:tc>
          <w:tcPr>
            <w:tcW w:w="5946" w:type="dxa"/>
          </w:tcPr>
          <w:p w14:paraId="4EFDA8B1" w14:textId="77777777" w:rsidR="004C597B" w:rsidRDefault="00000000">
            <w:r>
              <w:t>Database Migration Option</w:t>
            </w:r>
          </w:p>
        </w:tc>
      </w:tr>
      <w:tr w:rsidR="004C597B" w14:paraId="03C73235" w14:textId="77777777" w:rsidTr="00680105">
        <w:trPr>
          <w:jc w:val="center"/>
        </w:trPr>
        <w:tc>
          <w:tcPr>
            <w:tcW w:w="2694" w:type="dxa"/>
          </w:tcPr>
          <w:p w14:paraId="755AA185" w14:textId="77777777" w:rsidR="004C597B" w:rsidRDefault="00000000">
            <w:r>
              <w:t>SUM</w:t>
            </w:r>
          </w:p>
        </w:tc>
        <w:tc>
          <w:tcPr>
            <w:tcW w:w="5946" w:type="dxa"/>
          </w:tcPr>
          <w:p w14:paraId="30F3606E" w14:textId="77777777" w:rsidR="004C597B" w:rsidRDefault="00000000">
            <w:r>
              <w:t>Software Update Manager</w:t>
            </w:r>
          </w:p>
        </w:tc>
      </w:tr>
      <w:tr w:rsidR="004C597B" w14:paraId="60C166DF" w14:textId="77777777" w:rsidTr="00680105">
        <w:trPr>
          <w:jc w:val="center"/>
        </w:trPr>
        <w:tc>
          <w:tcPr>
            <w:tcW w:w="2694" w:type="dxa"/>
          </w:tcPr>
          <w:p w14:paraId="0BDDD15B" w14:textId="77777777" w:rsidR="004C597B" w:rsidRDefault="00000000">
            <w:r>
              <w:t>ATC</w:t>
            </w:r>
          </w:p>
        </w:tc>
        <w:tc>
          <w:tcPr>
            <w:tcW w:w="5946" w:type="dxa"/>
          </w:tcPr>
          <w:p w14:paraId="57B54914" w14:textId="77777777" w:rsidR="004C597B" w:rsidRDefault="00000000">
            <w:r>
              <w:t>ABAP Test Cockpit</w:t>
            </w:r>
          </w:p>
        </w:tc>
      </w:tr>
      <w:tr w:rsidR="004C597B" w14:paraId="219AD201" w14:textId="77777777" w:rsidTr="00680105">
        <w:trPr>
          <w:jc w:val="center"/>
        </w:trPr>
        <w:tc>
          <w:tcPr>
            <w:tcW w:w="2694" w:type="dxa"/>
          </w:tcPr>
          <w:p w14:paraId="76945459" w14:textId="77777777" w:rsidR="004C597B" w:rsidRDefault="00000000">
            <w:r>
              <w:t>SR</w:t>
            </w:r>
          </w:p>
        </w:tc>
        <w:tc>
          <w:tcPr>
            <w:tcW w:w="5946" w:type="dxa"/>
          </w:tcPr>
          <w:p w14:paraId="3374C448" w14:textId="77777777" w:rsidR="004C597B" w:rsidRDefault="00000000">
            <w:r>
              <w:t>System Replication</w:t>
            </w:r>
          </w:p>
        </w:tc>
      </w:tr>
      <w:tr w:rsidR="004C597B" w14:paraId="6A469B5B" w14:textId="77777777" w:rsidTr="00680105">
        <w:trPr>
          <w:jc w:val="center"/>
        </w:trPr>
        <w:tc>
          <w:tcPr>
            <w:tcW w:w="2694" w:type="dxa"/>
          </w:tcPr>
          <w:p w14:paraId="4B772DA7" w14:textId="77777777" w:rsidR="004C597B" w:rsidRDefault="00000000">
            <w:r>
              <w:t>HA</w:t>
            </w:r>
          </w:p>
        </w:tc>
        <w:tc>
          <w:tcPr>
            <w:tcW w:w="5946" w:type="dxa"/>
          </w:tcPr>
          <w:p w14:paraId="361F4FD6" w14:textId="77777777" w:rsidR="004C597B" w:rsidRDefault="00000000">
            <w:r>
              <w:t>High Availability</w:t>
            </w:r>
          </w:p>
        </w:tc>
      </w:tr>
    </w:tbl>
    <w:p w14:paraId="31C2F15D" w14:textId="77777777" w:rsidR="00513BEA" w:rsidRDefault="00513BEA"/>
    <w:sectPr w:rsidR="00513BEA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B43D9A" w14:textId="77777777" w:rsidR="00D5082E" w:rsidRDefault="00D5082E" w:rsidP="00680105">
      <w:pPr>
        <w:spacing w:after="0" w:line="240" w:lineRule="auto"/>
      </w:pPr>
      <w:r>
        <w:separator/>
      </w:r>
    </w:p>
  </w:endnote>
  <w:endnote w:type="continuationSeparator" w:id="0">
    <w:p w14:paraId="2FFF9EBF" w14:textId="77777777" w:rsidR="00D5082E" w:rsidRDefault="00D5082E" w:rsidP="00680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4341153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920DD63" w14:textId="4668B7FC" w:rsidR="00680105" w:rsidRDefault="00680105">
            <w:pPr>
              <w:pStyle w:val="a7"/>
              <w:jc w:val="right"/>
            </w:pPr>
            <w:r>
              <w:rPr>
                <w:lang w:val="zh-CN" w:eastAsia="zh-CN"/>
              </w:rPr>
              <w:t xml:space="preserve"> </w:t>
            </w:r>
            <w:r w:rsidRPr="00680105">
              <w:rPr>
                <w:b/>
                <w:bCs/>
                <w:sz w:val="18"/>
                <w:szCs w:val="18"/>
              </w:rPr>
              <w:fldChar w:fldCharType="begin"/>
            </w:r>
            <w:r w:rsidRPr="00680105">
              <w:rPr>
                <w:b/>
                <w:bCs/>
                <w:sz w:val="18"/>
                <w:szCs w:val="18"/>
              </w:rPr>
              <w:instrText>PAGE</w:instrText>
            </w:r>
            <w:r w:rsidRPr="00680105">
              <w:rPr>
                <w:b/>
                <w:bCs/>
                <w:sz w:val="18"/>
                <w:szCs w:val="18"/>
              </w:rPr>
              <w:fldChar w:fldCharType="separate"/>
            </w:r>
            <w:r w:rsidRPr="00680105">
              <w:rPr>
                <w:b/>
                <w:bCs/>
                <w:sz w:val="18"/>
                <w:szCs w:val="18"/>
                <w:lang w:val="zh-CN" w:eastAsia="zh-CN"/>
              </w:rPr>
              <w:t>2</w:t>
            </w:r>
            <w:r w:rsidRPr="00680105">
              <w:rPr>
                <w:b/>
                <w:bCs/>
                <w:sz w:val="18"/>
                <w:szCs w:val="18"/>
              </w:rPr>
              <w:fldChar w:fldCharType="end"/>
            </w:r>
            <w:r w:rsidRPr="00680105">
              <w:rPr>
                <w:sz w:val="18"/>
                <w:szCs w:val="18"/>
                <w:lang w:val="zh-CN" w:eastAsia="zh-CN"/>
              </w:rPr>
              <w:t xml:space="preserve"> / </w:t>
            </w:r>
            <w:r w:rsidRPr="00680105">
              <w:rPr>
                <w:b/>
                <w:bCs/>
                <w:sz w:val="18"/>
                <w:szCs w:val="18"/>
              </w:rPr>
              <w:fldChar w:fldCharType="begin"/>
            </w:r>
            <w:r w:rsidRPr="00680105">
              <w:rPr>
                <w:b/>
                <w:bCs/>
                <w:sz w:val="18"/>
                <w:szCs w:val="18"/>
              </w:rPr>
              <w:instrText>NUMPAGES</w:instrText>
            </w:r>
            <w:r w:rsidRPr="00680105">
              <w:rPr>
                <w:b/>
                <w:bCs/>
                <w:sz w:val="18"/>
                <w:szCs w:val="18"/>
              </w:rPr>
              <w:fldChar w:fldCharType="separate"/>
            </w:r>
            <w:r w:rsidRPr="00680105">
              <w:rPr>
                <w:b/>
                <w:bCs/>
                <w:sz w:val="18"/>
                <w:szCs w:val="18"/>
                <w:lang w:val="zh-CN" w:eastAsia="zh-CN"/>
              </w:rPr>
              <w:t>2</w:t>
            </w:r>
            <w:r w:rsidRPr="00680105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D35F7F3" w14:textId="77777777" w:rsidR="00680105" w:rsidRDefault="0068010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791F85" w14:textId="77777777" w:rsidR="00D5082E" w:rsidRDefault="00D5082E" w:rsidP="00680105">
      <w:pPr>
        <w:spacing w:after="0" w:line="240" w:lineRule="auto"/>
      </w:pPr>
      <w:r>
        <w:separator/>
      </w:r>
    </w:p>
  </w:footnote>
  <w:footnote w:type="continuationSeparator" w:id="0">
    <w:p w14:paraId="4819999C" w14:textId="77777777" w:rsidR="00D5082E" w:rsidRDefault="00D5082E" w:rsidP="006801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40140178">
    <w:abstractNumId w:val="8"/>
  </w:num>
  <w:num w:numId="2" w16cid:durableId="756093408">
    <w:abstractNumId w:val="6"/>
  </w:num>
  <w:num w:numId="3" w16cid:durableId="1488396544">
    <w:abstractNumId w:val="5"/>
  </w:num>
  <w:num w:numId="4" w16cid:durableId="1796172833">
    <w:abstractNumId w:val="4"/>
  </w:num>
  <w:num w:numId="5" w16cid:durableId="48694810">
    <w:abstractNumId w:val="7"/>
  </w:num>
  <w:num w:numId="6" w16cid:durableId="740368258">
    <w:abstractNumId w:val="3"/>
  </w:num>
  <w:num w:numId="7" w16cid:durableId="201984088">
    <w:abstractNumId w:val="2"/>
  </w:num>
  <w:num w:numId="8" w16cid:durableId="346759044">
    <w:abstractNumId w:val="1"/>
  </w:num>
  <w:num w:numId="9" w16cid:durableId="1308051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B1005"/>
    <w:rsid w:val="00326F90"/>
    <w:rsid w:val="004C597B"/>
    <w:rsid w:val="00513BEA"/>
    <w:rsid w:val="00566B4A"/>
    <w:rsid w:val="00680105"/>
    <w:rsid w:val="00745028"/>
    <w:rsid w:val="00AA1D8D"/>
    <w:rsid w:val="00B47730"/>
    <w:rsid w:val="00B56730"/>
    <w:rsid w:val="00CB0664"/>
    <w:rsid w:val="00D5082E"/>
    <w:rsid w:val="00F9578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24AF3F9"/>
  <w14:defaultImageDpi w14:val="300"/>
  <w15:docId w15:val="{8A2B16CD-5C1C-4742-80CE-51DA9667A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pPr>
      <w:spacing w:after="40" w:line="280" w:lineRule="exact"/>
    </w:pPr>
    <w:rPr>
      <w:rFonts w:ascii="微软雅黑" w:eastAsia="微软雅黑" w:hAnsi="微软雅黑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页眉 字符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页脚 字符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标题 2 字符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标题 3 字符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标题 字符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标题 字符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正文文本 字符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正文文本 2 字符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afa">
    <w:name w:val="Intense Quote"/>
    <w:basedOn w:val="a1"/>
    <w:next w:val="a1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2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1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a1"/>
    <w:next w:val="a1"/>
    <w:autoRedefine/>
    <w:uiPriority w:val="39"/>
    <w:unhideWhenUsed/>
    <w:rsid w:val="00566B4A"/>
  </w:style>
  <w:style w:type="paragraph" w:styleId="TOC2">
    <w:name w:val="toc 2"/>
    <w:basedOn w:val="a1"/>
    <w:next w:val="a1"/>
    <w:autoRedefine/>
    <w:uiPriority w:val="39"/>
    <w:unhideWhenUsed/>
    <w:rsid w:val="00566B4A"/>
    <w:pPr>
      <w:ind w:leftChars="200" w:left="420"/>
    </w:pPr>
  </w:style>
  <w:style w:type="paragraph" w:styleId="TOC3">
    <w:name w:val="toc 3"/>
    <w:basedOn w:val="a1"/>
    <w:next w:val="a1"/>
    <w:autoRedefine/>
    <w:uiPriority w:val="39"/>
    <w:unhideWhenUsed/>
    <w:rsid w:val="00566B4A"/>
    <w:pPr>
      <w:ind w:leftChars="400" w:left="840"/>
    </w:pPr>
  </w:style>
  <w:style w:type="character" w:styleId="aff9">
    <w:name w:val="Hyperlink"/>
    <w:basedOn w:val="a2"/>
    <w:uiPriority w:val="99"/>
    <w:unhideWhenUsed/>
    <w:rsid w:val="00566B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Xinyan Jia</cp:lastModifiedBy>
  <cp:revision>4</cp:revision>
  <dcterms:created xsi:type="dcterms:W3CDTF">2013-12-23T23:15:00Z</dcterms:created>
  <dcterms:modified xsi:type="dcterms:W3CDTF">2026-06-15T06:56:00Z</dcterms:modified>
  <cp:category/>
</cp:coreProperties>
</file>