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D849D" w14:textId="77777777" w:rsidR="00EF75E9" w:rsidRPr="00AA4994" w:rsidRDefault="00000000">
      <w:pPr>
        <w:pStyle w:val="aa"/>
        <w:rPr>
          <w:rFonts w:ascii="微软雅黑" w:eastAsia="微软雅黑" w:hAnsi="微软雅黑"/>
          <w:lang w:eastAsia="zh-CN"/>
        </w:rPr>
      </w:pPr>
      <w:r w:rsidRPr="00AA4994">
        <w:rPr>
          <w:rFonts w:ascii="微软雅黑" w:eastAsia="微软雅黑" w:hAnsi="微软雅黑"/>
          <w:lang w:eastAsia="zh-CN"/>
        </w:rPr>
        <w:t>生产订单相关接口</w:t>
      </w:r>
    </w:p>
    <w:p w14:paraId="24B541C5" w14:textId="77777777" w:rsidR="00EF75E9" w:rsidRPr="00AA4994" w:rsidRDefault="00000000">
      <w:pPr>
        <w:pStyle w:val="1"/>
        <w:rPr>
          <w:rFonts w:ascii="微软雅黑" w:eastAsia="微软雅黑" w:hAnsi="微软雅黑"/>
          <w:lang w:eastAsia="zh-CN"/>
        </w:rPr>
      </w:pPr>
      <w:r w:rsidRPr="00AA4994">
        <w:rPr>
          <w:rFonts w:ascii="微软雅黑" w:eastAsia="微软雅黑" w:hAnsi="微软雅黑"/>
          <w:lang w:eastAsia="zh-CN"/>
        </w:rPr>
        <w:t>1. 全局公共参数</w:t>
      </w:r>
    </w:p>
    <w:p w14:paraId="58A8E806" w14:textId="77777777" w:rsidR="00EF75E9" w:rsidRPr="00AA4994" w:rsidRDefault="00000000">
      <w:pPr>
        <w:pStyle w:val="21"/>
        <w:rPr>
          <w:rFonts w:ascii="微软雅黑" w:eastAsia="微软雅黑" w:hAnsi="微软雅黑"/>
        </w:rPr>
      </w:pPr>
      <w:proofErr w:type="spellStart"/>
      <w:r w:rsidRPr="00AA4994">
        <w:rPr>
          <w:rFonts w:ascii="微软雅黑" w:eastAsia="微软雅黑" w:hAnsi="微软雅黑"/>
        </w:rPr>
        <w:t>全局Header参数</w:t>
      </w:r>
      <w:proofErr w:type="spellEnd"/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EF75E9" w:rsidRPr="00AA4994" w14:paraId="5D66E455" w14:textId="77777777" w:rsidTr="00EF7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2DA16A1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参数名</w:t>
            </w:r>
          </w:p>
        </w:tc>
        <w:tc>
          <w:tcPr>
            <w:tcW w:w="1728" w:type="dxa"/>
          </w:tcPr>
          <w:p w14:paraId="63A30045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示例值</w:t>
            </w:r>
          </w:p>
        </w:tc>
        <w:tc>
          <w:tcPr>
            <w:tcW w:w="1728" w:type="dxa"/>
          </w:tcPr>
          <w:p w14:paraId="7F4E327A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参数类型</w:t>
            </w:r>
          </w:p>
        </w:tc>
        <w:tc>
          <w:tcPr>
            <w:tcW w:w="1728" w:type="dxa"/>
          </w:tcPr>
          <w:p w14:paraId="75F3633C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是否必填</w:t>
            </w:r>
          </w:p>
        </w:tc>
        <w:tc>
          <w:tcPr>
            <w:tcW w:w="1728" w:type="dxa"/>
          </w:tcPr>
          <w:p w14:paraId="1532EAD0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参数描述</w:t>
            </w:r>
          </w:p>
        </w:tc>
      </w:tr>
      <w:tr w:rsidR="00EF75E9" w:rsidRPr="00AA4994" w14:paraId="6B7A292A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F52889D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sap-language</w:t>
            </w:r>
          </w:p>
        </w:tc>
        <w:tc>
          <w:tcPr>
            <w:tcW w:w="1728" w:type="dxa"/>
          </w:tcPr>
          <w:p w14:paraId="2C4FD2EB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ZH</w:t>
            </w:r>
          </w:p>
        </w:tc>
        <w:tc>
          <w:tcPr>
            <w:tcW w:w="1728" w:type="dxa"/>
          </w:tcPr>
          <w:p w14:paraId="0D5B39B8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7FC21218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533D2325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所有接口都必须传</w:t>
            </w:r>
          </w:p>
        </w:tc>
      </w:tr>
    </w:tbl>
    <w:p w14:paraId="488A3195" w14:textId="77777777" w:rsidR="00EF75E9" w:rsidRPr="00AA4994" w:rsidRDefault="00000000">
      <w:pPr>
        <w:pStyle w:val="21"/>
        <w:rPr>
          <w:rFonts w:ascii="微软雅黑" w:eastAsia="微软雅黑" w:hAnsi="微软雅黑"/>
        </w:rPr>
      </w:pPr>
      <w:r w:rsidRPr="00AA4994">
        <w:rPr>
          <w:rFonts w:ascii="微软雅黑" w:eastAsia="微软雅黑" w:hAnsi="微软雅黑"/>
        </w:rPr>
        <w:t>全局Query参数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EF75E9" w:rsidRPr="00AA4994" w14:paraId="0B9C0C4F" w14:textId="77777777" w:rsidTr="00EF7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89D0EBF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参数名</w:t>
            </w:r>
          </w:p>
        </w:tc>
        <w:tc>
          <w:tcPr>
            <w:tcW w:w="1728" w:type="dxa"/>
          </w:tcPr>
          <w:p w14:paraId="3C4BABA0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示例值</w:t>
            </w:r>
          </w:p>
        </w:tc>
        <w:tc>
          <w:tcPr>
            <w:tcW w:w="1728" w:type="dxa"/>
          </w:tcPr>
          <w:p w14:paraId="3E03E4E1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参数类型</w:t>
            </w:r>
          </w:p>
        </w:tc>
        <w:tc>
          <w:tcPr>
            <w:tcW w:w="1728" w:type="dxa"/>
          </w:tcPr>
          <w:p w14:paraId="367057B7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是否必填</w:t>
            </w:r>
          </w:p>
        </w:tc>
        <w:tc>
          <w:tcPr>
            <w:tcW w:w="1728" w:type="dxa"/>
          </w:tcPr>
          <w:p w14:paraId="0EE1E85E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参数描述</w:t>
            </w:r>
          </w:p>
        </w:tc>
      </w:tr>
      <w:tr w:rsidR="00EF75E9" w:rsidRPr="00AA4994" w14:paraId="285A1650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C90E1FA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暂无参数</w:t>
            </w:r>
          </w:p>
        </w:tc>
        <w:tc>
          <w:tcPr>
            <w:tcW w:w="1728" w:type="dxa"/>
          </w:tcPr>
          <w:p w14:paraId="5D3A2543" w14:textId="77777777" w:rsidR="00EF75E9" w:rsidRPr="00AA4994" w:rsidRDefault="00EF75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</w:p>
        </w:tc>
        <w:tc>
          <w:tcPr>
            <w:tcW w:w="1728" w:type="dxa"/>
          </w:tcPr>
          <w:p w14:paraId="1AB4557B" w14:textId="77777777" w:rsidR="00EF75E9" w:rsidRPr="00AA4994" w:rsidRDefault="00EF75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</w:p>
        </w:tc>
        <w:tc>
          <w:tcPr>
            <w:tcW w:w="1728" w:type="dxa"/>
          </w:tcPr>
          <w:p w14:paraId="134016DE" w14:textId="77777777" w:rsidR="00EF75E9" w:rsidRPr="00AA4994" w:rsidRDefault="00EF75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</w:p>
        </w:tc>
        <w:tc>
          <w:tcPr>
            <w:tcW w:w="1728" w:type="dxa"/>
          </w:tcPr>
          <w:p w14:paraId="1CBA0B8E" w14:textId="77777777" w:rsidR="00EF75E9" w:rsidRPr="00AA4994" w:rsidRDefault="00EF75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</w:p>
        </w:tc>
      </w:tr>
    </w:tbl>
    <w:p w14:paraId="2316B8BB" w14:textId="77777777" w:rsidR="00EF75E9" w:rsidRPr="00AA4994" w:rsidRDefault="00000000">
      <w:pPr>
        <w:pStyle w:val="21"/>
        <w:rPr>
          <w:rFonts w:ascii="微软雅黑" w:eastAsia="微软雅黑" w:hAnsi="微软雅黑"/>
        </w:rPr>
      </w:pPr>
      <w:r w:rsidRPr="00AA4994">
        <w:rPr>
          <w:rFonts w:ascii="微软雅黑" w:eastAsia="微软雅黑" w:hAnsi="微软雅黑"/>
        </w:rPr>
        <w:t>全局Body参数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EF75E9" w:rsidRPr="00AA4994" w14:paraId="0F9248E2" w14:textId="77777777" w:rsidTr="00EF7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9B9A438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参数名</w:t>
            </w:r>
          </w:p>
        </w:tc>
        <w:tc>
          <w:tcPr>
            <w:tcW w:w="1728" w:type="dxa"/>
          </w:tcPr>
          <w:p w14:paraId="21DDBA5C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示例值</w:t>
            </w:r>
          </w:p>
        </w:tc>
        <w:tc>
          <w:tcPr>
            <w:tcW w:w="1728" w:type="dxa"/>
          </w:tcPr>
          <w:p w14:paraId="52430FDF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参数类型</w:t>
            </w:r>
          </w:p>
        </w:tc>
        <w:tc>
          <w:tcPr>
            <w:tcW w:w="1728" w:type="dxa"/>
          </w:tcPr>
          <w:p w14:paraId="71C4BD8B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是否必填</w:t>
            </w:r>
          </w:p>
        </w:tc>
        <w:tc>
          <w:tcPr>
            <w:tcW w:w="1728" w:type="dxa"/>
          </w:tcPr>
          <w:p w14:paraId="23A86E0A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参数描述</w:t>
            </w:r>
          </w:p>
        </w:tc>
      </w:tr>
      <w:tr w:rsidR="00EF75E9" w:rsidRPr="00AA4994" w14:paraId="7BB65DBE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A02B202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暂无参数</w:t>
            </w:r>
          </w:p>
        </w:tc>
        <w:tc>
          <w:tcPr>
            <w:tcW w:w="1728" w:type="dxa"/>
          </w:tcPr>
          <w:p w14:paraId="5473E180" w14:textId="77777777" w:rsidR="00EF75E9" w:rsidRPr="00AA4994" w:rsidRDefault="00EF75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</w:p>
        </w:tc>
        <w:tc>
          <w:tcPr>
            <w:tcW w:w="1728" w:type="dxa"/>
          </w:tcPr>
          <w:p w14:paraId="7C9EBF31" w14:textId="77777777" w:rsidR="00EF75E9" w:rsidRPr="00AA4994" w:rsidRDefault="00EF75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</w:p>
        </w:tc>
        <w:tc>
          <w:tcPr>
            <w:tcW w:w="1728" w:type="dxa"/>
          </w:tcPr>
          <w:p w14:paraId="7119B6E1" w14:textId="77777777" w:rsidR="00EF75E9" w:rsidRPr="00AA4994" w:rsidRDefault="00EF75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</w:p>
        </w:tc>
        <w:tc>
          <w:tcPr>
            <w:tcW w:w="1728" w:type="dxa"/>
          </w:tcPr>
          <w:p w14:paraId="0289CE27" w14:textId="77777777" w:rsidR="00EF75E9" w:rsidRPr="00AA4994" w:rsidRDefault="00EF75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</w:p>
        </w:tc>
      </w:tr>
    </w:tbl>
    <w:p w14:paraId="1E374F58" w14:textId="77777777" w:rsidR="00EF75E9" w:rsidRPr="00AA4994" w:rsidRDefault="00000000">
      <w:pPr>
        <w:pStyle w:val="21"/>
        <w:rPr>
          <w:rFonts w:ascii="微软雅黑" w:eastAsia="微软雅黑" w:hAnsi="微软雅黑"/>
        </w:rPr>
      </w:pPr>
      <w:r w:rsidRPr="00AA4994">
        <w:rPr>
          <w:rFonts w:ascii="微软雅黑" w:eastAsia="微软雅黑" w:hAnsi="微软雅黑"/>
        </w:rPr>
        <w:t>全局认证方式</w:t>
      </w:r>
    </w:p>
    <w:p w14:paraId="4AEB9D30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>Basic auth</w:t>
      </w:r>
    </w:p>
    <w:p w14:paraId="4BFA1972" w14:textId="77777777" w:rsidR="00EF75E9" w:rsidRPr="00AA4994" w:rsidRDefault="00000000">
      <w:pPr>
        <w:pStyle w:val="1"/>
        <w:rPr>
          <w:rFonts w:ascii="微软雅黑" w:eastAsia="微软雅黑" w:hAnsi="微软雅黑"/>
        </w:rPr>
      </w:pPr>
      <w:r w:rsidRPr="00AA4994">
        <w:rPr>
          <w:rFonts w:ascii="微软雅黑" w:eastAsia="微软雅黑" w:hAnsi="微软雅黑"/>
        </w:rPr>
        <w:t>2. 状态码说明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EF75E9" w:rsidRPr="00AA4994" w14:paraId="1FFDB6FB" w14:textId="77777777" w:rsidTr="00EF7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54AF108A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状态码</w:t>
            </w:r>
          </w:p>
        </w:tc>
        <w:tc>
          <w:tcPr>
            <w:tcW w:w="4320" w:type="dxa"/>
          </w:tcPr>
          <w:p w14:paraId="5B1A6E13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中文描述</w:t>
            </w:r>
          </w:p>
        </w:tc>
      </w:tr>
      <w:tr w:rsidR="00EF75E9" w:rsidRPr="00AA4994" w14:paraId="11337DD7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63617A1F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200</w:t>
            </w:r>
          </w:p>
        </w:tc>
        <w:tc>
          <w:tcPr>
            <w:tcW w:w="4320" w:type="dxa"/>
          </w:tcPr>
          <w:p w14:paraId="2D96E748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  <w:lang w:eastAsia="zh-CN"/>
              </w:rPr>
            </w:pPr>
            <w:r w:rsidRPr="00AA4994">
              <w:rPr>
                <w:rFonts w:eastAsia="微软雅黑"/>
                <w:lang w:eastAsia="zh-CN"/>
              </w:rPr>
              <w:t>成功，如果是查询接口同时还需校验返回结果</w:t>
            </w:r>
          </w:p>
        </w:tc>
      </w:tr>
      <w:tr w:rsidR="00EF75E9" w:rsidRPr="00AA4994" w14:paraId="50CF8025" w14:textId="77777777" w:rsidTr="00EF75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F6F5BEC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201</w:t>
            </w:r>
          </w:p>
        </w:tc>
        <w:tc>
          <w:tcPr>
            <w:tcW w:w="4320" w:type="dxa"/>
          </w:tcPr>
          <w:p w14:paraId="6E265D20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创建成功</w:t>
            </w:r>
          </w:p>
        </w:tc>
      </w:tr>
      <w:tr w:rsidR="00EF75E9" w:rsidRPr="00AA4994" w14:paraId="113CB5AC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4373FE75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204</w:t>
            </w:r>
          </w:p>
        </w:tc>
        <w:tc>
          <w:tcPr>
            <w:tcW w:w="4320" w:type="dxa"/>
          </w:tcPr>
          <w:p w14:paraId="53F5A160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  <w:lang w:eastAsia="zh-CN"/>
              </w:rPr>
            </w:pPr>
            <w:r w:rsidRPr="00AA4994">
              <w:rPr>
                <w:rFonts w:eastAsia="微软雅黑"/>
                <w:lang w:eastAsia="zh-CN"/>
              </w:rPr>
              <w:t>Patch接口成功状态码</w:t>
            </w:r>
          </w:p>
        </w:tc>
      </w:tr>
      <w:tr w:rsidR="00EF75E9" w:rsidRPr="00AA4994" w14:paraId="112FE93A" w14:textId="77777777" w:rsidTr="00EF75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61123A22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5XX</w:t>
            </w:r>
          </w:p>
        </w:tc>
        <w:tc>
          <w:tcPr>
            <w:tcW w:w="4320" w:type="dxa"/>
          </w:tcPr>
          <w:p w14:paraId="134D2277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接口报错</w:t>
            </w:r>
          </w:p>
        </w:tc>
      </w:tr>
      <w:tr w:rsidR="00EF75E9" w:rsidRPr="00AA4994" w14:paraId="0B5852C8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613202C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4XX</w:t>
            </w:r>
          </w:p>
        </w:tc>
        <w:tc>
          <w:tcPr>
            <w:tcW w:w="4320" w:type="dxa"/>
          </w:tcPr>
          <w:p w14:paraId="56C62A79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接口报错</w:t>
            </w:r>
          </w:p>
        </w:tc>
      </w:tr>
    </w:tbl>
    <w:p w14:paraId="566C6892" w14:textId="77777777" w:rsidR="00EF75E9" w:rsidRPr="00AA4994" w:rsidRDefault="00000000">
      <w:pPr>
        <w:pStyle w:val="1"/>
        <w:rPr>
          <w:rFonts w:ascii="微软雅黑" w:eastAsia="微软雅黑" w:hAnsi="微软雅黑"/>
        </w:rPr>
      </w:pPr>
      <w:r w:rsidRPr="00AA4994">
        <w:rPr>
          <w:rFonts w:ascii="微软雅黑" w:eastAsia="微软雅黑" w:hAnsi="微软雅黑"/>
        </w:rPr>
        <w:lastRenderedPageBreak/>
        <w:t>3. 燕龙科技-S4HC</w:t>
      </w:r>
    </w:p>
    <w:p w14:paraId="17F47F6F" w14:textId="083A1FD8" w:rsidR="00EF75E9" w:rsidRPr="00AA4994" w:rsidRDefault="00000000">
      <w:pPr>
        <w:pStyle w:val="a0"/>
        <w:rPr>
          <w:rFonts w:eastAsia="微软雅黑" w:hint="eastAsia"/>
        </w:rPr>
      </w:pPr>
      <w:proofErr w:type="spellStart"/>
      <w:proofErr w:type="gramStart"/>
      <w:r w:rsidRPr="00AA4994">
        <w:rPr>
          <w:rFonts w:eastAsia="微软雅黑"/>
        </w:rPr>
        <w:t>创建人</w:t>
      </w:r>
      <w:proofErr w:type="spellEnd"/>
      <w:r w:rsidRPr="00AA4994">
        <w:rPr>
          <w:rFonts w:eastAsia="微软雅黑"/>
        </w:rPr>
        <w:t>:</w:t>
      </w:r>
      <w:proofErr w:type="gramEnd"/>
      <w:r w:rsidRPr="00AA4994">
        <w:rPr>
          <w:rFonts w:eastAsia="微软雅黑"/>
        </w:rPr>
        <w:t xml:space="preserve"> </w:t>
      </w:r>
      <w:r w:rsidR="00AA4994" w:rsidRPr="00AA4994">
        <w:rPr>
          <w:rFonts w:eastAsia="微软雅黑" w:hint="eastAsia"/>
          <w:lang w:eastAsia="zh-CN"/>
        </w:rPr>
        <w:t>万军</w:t>
      </w:r>
    </w:p>
    <w:p w14:paraId="19C9895D" w14:textId="70B8341C" w:rsidR="00EF75E9" w:rsidRPr="00AA4994" w:rsidRDefault="00000000">
      <w:pPr>
        <w:pStyle w:val="a0"/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更新</w:t>
      </w:r>
      <w:proofErr w:type="gramStart"/>
      <w:r w:rsidRPr="00AA4994">
        <w:rPr>
          <w:rFonts w:eastAsia="微软雅黑"/>
        </w:rPr>
        <w:t>人</w:t>
      </w:r>
      <w:proofErr w:type="spellEnd"/>
      <w:r w:rsidRPr="00AA4994">
        <w:rPr>
          <w:rFonts w:eastAsia="微软雅黑"/>
        </w:rPr>
        <w:t>:</w:t>
      </w:r>
      <w:proofErr w:type="gramEnd"/>
      <w:r w:rsidRPr="00AA4994">
        <w:rPr>
          <w:rFonts w:eastAsia="微软雅黑"/>
        </w:rPr>
        <w:t xml:space="preserve"> </w:t>
      </w:r>
      <w:r w:rsidR="00AA4994" w:rsidRPr="00AA4994">
        <w:rPr>
          <w:rFonts w:eastAsia="微软雅黑" w:hint="eastAsia"/>
          <w:lang w:eastAsia="zh-CN"/>
        </w:rPr>
        <w:t>万军</w:t>
      </w:r>
    </w:p>
    <w:p w14:paraId="63A76590" w14:textId="5A9D7C47" w:rsidR="00EF75E9" w:rsidRPr="00AA4994" w:rsidRDefault="00000000">
      <w:pPr>
        <w:pStyle w:val="a0"/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创建时间</w:t>
      </w:r>
      <w:proofErr w:type="spellEnd"/>
      <w:r w:rsidRPr="00AA4994">
        <w:rPr>
          <w:rFonts w:eastAsia="微软雅黑"/>
        </w:rPr>
        <w:t>: 202</w:t>
      </w:r>
      <w:r w:rsidR="00AA4994" w:rsidRPr="00AA4994">
        <w:rPr>
          <w:rFonts w:eastAsia="微软雅黑" w:hint="eastAsia"/>
          <w:lang w:eastAsia="zh-CN"/>
        </w:rPr>
        <w:t>6</w:t>
      </w:r>
      <w:r w:rsidRPr="00AA4994">
        <w:rPr>
          <w:rFonts w:eastAsia="微软雅黑"/>
        </w:rPr>
        <w:t>-0</w:t>
      </w:r>
      <w:r w:rsidR="00AA4994" w:rsidRPr="00AA4994">
        <w:rPr>
          <w:rFonts w:eastAsia="微软雅黑" w:hint="eastAsia"/>
          <w:lang w:eastAsia="zh-CN"/>
        </w:rPr>
        <w:t>8</w:t>
      </w:r>
      <w:r w:rsidRPr="00AA4994">
        <w:rPr>
          <w:rFonts w:eastAsia="微软雅黑"/>
        </w:rPr>
        <w:t>-0</w:t>
      </w:r>
      <w:r w:rsidR="00AA4994" w:rsidRPr="00AA4994">
        <w:rPr>
          <w:rFonts w:eastAsia="微软雅黑" w:hint="eastAsia"/>
          <w:lang w:eastAsia="zh-CN"/>
        </w:rPr>
        <w:t>3</w:t>
      </w:r>
      <w:r w:rsidRPr="00AA4994">
        <w:rPr>
          <w:rFonts w:eastAsia="微软雅黑"/>
        </w:rPr>
        <w:t xml:space="preserve"> 1</w:t>
      </w:r>
      <w:r w:rsidR="00AA4994" w:rsidRPr="00AA4994">
        <w:rPr>
          <w:rFonts w:eastAsia="微软雅黑" w:hint="eastAsia"/>
          <w:lang w:eastAsia="zh-CN"/>
        </w:rPr>
        <w:t>1</w:t>
      </w:r>
      <w:r w:rsidRPr="00AA4994">
        <w:rPr>
          <w:rFonts w:eastAsia="微软雅黑"/>
        </w:rPr>
        <w:t>:</w:t>
      </w:r>
      <w:r w:rsidR="00AA4994" w:rsidRPr="00AA4994">
        <w:rPr>
          <w:rFonts w:eastAsia="微软雅黑" w:hint="eastAsia"/>
          <w:lang w:eastAsia="zh-CN"/>
        </w:rPr>
        <w:t>22</w:t>
      </w:r>
      <w:r w:rsidRPr="00AA4994">
        <w:rPr>
          <w:rFonts w:eastAsia="微软雅黑"/>
        </w:rPr>
        <w:t>:50</w:t>
      </w:r>
    </w:p>
    <w:p w14:paraId="27F028AB" w14:textId="1C9FD9F8" w:rsidR="00EF75E9" w:rsidRPr="00AA4994" w:rsidRDefault="00000000">
      <w:pPr>
        <w:pStyle w:val="a0"/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更新时间</w:t>
      </w:r>
      <w:proofErr w:type="spellEnd"/>
      <w:r w:rsidRPr="00AA4994">
        <w:rPr>
          <w:rFonts w:eastAsia="微软雅黑"/>
        </w:rPr>
        <w:t xml:space="preserve">: </w:t>
      </w:r>
      <w:r w:rsidR="00AA4994" w:rsidRPr="00AA4994">
        <w:rPr>
          <w:rFonts w:eastAsia="微软雅黑"/>
        </w:rPr>
        <w:t>202</w:t>
      </w:r>
      <w:r w:rsidR="00AA4994" w:rsidRPr="00AA4994">
        <w:rPr>
          <w:rFonts w:eastAsia="微软雅黑" w:hint="eastAsia"/>
          <w:lang w:eastAsia="zh-CN"/>
        </w:rPr>
        <w:t>6</w:t>
      </w:r>
      <w:r w:rsidR="00AA4994" w:rsidRPr="00AA4994">
        <w:rPr>
          <w:rFonts w:eastAsia="微软雅黑"/>
        </w:rPr>
        <w:t>-0</w:t>
      </w:r>
      <w:r w:rsidR="00AA4994" w:rsidRPr="00AA4994">
        <w:rPr>
          <w:rFonts w:eastAsia="微软雅黑" w:hint="eastAsia"/>
          <w:lang w:eastAsia="zh-CN"/>
        </w:rPr>
        <w:t>8</w:t>
      </w:r>
      <w:r w:rsidR="00AA4994" w:rsidRPr="00AA4994">
        <w:rPr>
          <w:rFonts w:eastAsia="微软雅黑"/>
        </w:rPr>
        <w:t>-0</w:t>
      </w:r>
      <w:r w:rsidR="00AA4994" w:rsidRPr="00AA4994">
        <w:rPr>
          <w:rFonts w:eastAsia="微软雅黑" w:hint="eastAsia"/>
          <w:lang w:eastAsia="zh-CN"/>
        </w:rPr>
        <w:t>3</w:t>
      </w:r>
      <w:r w:rsidR="00AA4994" w:rsidRPr="00AA4994">
        <w:rPr>
          <w:rFonts w:eastAsia="微软雅黑"/>
        </w:rPr>
        <w:t xml:space="preserve"> 1</w:t>
      </w:r>
      <w:r w:rsidR="00AA4994" w:rsidRPr="00AA4994">
        <w:rPr>
          <w:rFonts w:eastAsia="微软雅黑" w:hint="eastAsia"/>
          <w:lang w:eastAsia="zh-CN"/>
        </w:rPr>
        <w:t>1</w:t>
      </w:r>
      <w:r w:rsidR="00AA4994" w:rsidRPr="00AA4994">
        <w:rPr>
          <w:rFonts w:eastAsia="微软雅黑"/>
        </w:rPr>
        <w:t>:</w:t>
      </w:r>
      <w:r w:rsidR="00AA4994" w:rsidRPr="00AA4994">
        <w:rPr>
          <w:rFonts w:eastAsia="微软雅黑" w:hint="eastAsia"/>
          <w:lang w:eastAsia="zh-CN"/>
        </w:rPr>
        <w:t>22</w:t>
      </w:r>
      <w:r w:rsidR="00AA4994" w:rsidRPr="00AA4994">
        <w:rPr>
          <w:rFonts w:eastAsia="微软雅黑"/>
        </w:rPr>
        <w:t>:50</w:t>
      </w:r>
    </w:p>
    <w:p w14:paraId="4354FC6A" w14:textId="77777777" w:rsidR="00EF75E9" w:rsidRPr="00AA4994" w:rsidRDefault="00000000">
      <w:pPr>
        <w:pStyle w:val="a0"/>
        <w:rPr>
          <w:rFonts w:eastAsia="微软雅黑" w:hint="eastAsia"/>
          <w:lang w:eastAsia="zh-CN"/>
        </w:rPr>
      </w:pPr>
      <w:proofErr w:type="gramStart"/>
      <w:r w:rsidRPr="00AA4994">
        <w:rPr>
          <w:rFonts w:eastAsia="微软雅黑"/>
          <w:lang w:eastAsia="zh-CN"/>
        </w:rPr>
        <w:t>描述:</w:t>
      </w:r>
      <w:proofErr w:type="gramEnd"/>
      <w:r w:rsidRPr="00AA4994">
        <w:rPr>
          <w:rFonts w:eastAsia="微软雅黑"/>
          <w:lang w:eastAsia="zh-CN"/>
        </w:rPr>
        <w:t xml:space="preserve"> 外围系统直连SAP的接口，接口包含ODATA和SOAP类型。</w:t>
      </w:r>
    </w:p>
    <w:p w14:paraId="2E64559C" w14:textId="77777777" w:rsidR="00EF75E9" w:rsidRPr="00AA4994" w:rsidRDefault="00000000">
      <w:pPr>
        <w:pStyle w:val="21"/>
        <w:rPr>
          <w:rFonts w:ascii="微软雅黑" w:eastAsia="微软雅黑" w:hAnsi="微软雅黑"/>
        </w:rPr>
      </w:pPr>
      <w:proofErr w:type="spellStart"/>
      <w:r w:rsidRPr="00AA4994">
        <w:rPr>
          <w:rFonts w:ascii="微软雅黑" w:eastAsia="微软雅黑" w:hAnsi="微软雅黑"/>
        </w:rPr>
        <w:t>目录认证信息</w:t>
      </w:r>
      <w:proofErr w:type="spellEnd"/>
    </w:p>
    <w:p w14:paraId="5A35191D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>Basic auth</w:t>
      </w:r>
    </w:p>
    <w:p w14:paraId="42114666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>在Header添加参数 `Authorization`，其值为在 `Basic` 之后拼接空格，以及经过Base64编码的 `username:password`。</w:t>
      </w:r>
    </w:p>
    <w:p w14:paraId="2BC6A13B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  <w:sz w:val="18"/>
        </w:rPr>
        <w:t>Authorization: Basic dXNlcjpwYXNzd29yZA==</w:t>
      </w:r>
    </w:p>
    <w:p w14:paraId="7E2416AB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用户名：SRMMOM-S</w:t>
      </w:r>
    </w:p>
    <w:p w14:paraId="49868DD7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密码：jPhaSBaDDWLD3S\qblguCQJYHvBRJGWhWiUqWwVN</w:t>
      </w:r>
    </w:p>
    <w:p w14:paraId="49FC445A" w14:textId="77777777" w:rsidR="00EF75E9" w:rsidRPr="00AA4994" w:rsidRDefault="00000000">
      <w:pPr>
        <w:pStyle w:val="af5"/>
        <w:rPr>
          <w:rFonts w:eastAsia="微软雅黑" w:hint="eastAsia"/>
        </w:rPr>
      </w:pPr>
      <w:r w:rsidRPr="00AA4994">
        <w:rPr>
          <w:rFonts w:eastAsia="微软雅黑"/>
        </w:rPr>
        <w:t>说明：所有写操作（POST/PATCH）接口，除 `Authorization` 外，还需先调用 `/$metadata` 获取并携带 CSRF Token，请求头参数：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728"/>
        <w:gridCol w:w="1837"/>
        <w:gridCol w:w="1728"/>
        <w:gridCol w:w="1728"/>
        <w:gridCol w:w="1728"/>
      </w:tblGrid>
      <w:tr w:rsidR="00EF75E9" w:rsidRPr="00AA4994" w14:paraId="4C85A661" w14:textId="77777777" w:rsidTr="00EF7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DD702F7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参数名</w:t>
            </w:r>
          </w:p>
        </w:tc>
        <w:tc>
          <w:tcPr>
            <w:tcW w:w="1728" w:type="dxa"/>
          </w:tcPr>
          <w:p w14:paraId="6C99A880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示例值</w:t>
            </w:r>
          </w:p>
        </w:tc>
        <w:tc>
          <w:tcPr>
            <w:tcW w:w="1728" w:type="dxa"/>
          </w:tcPr>
          <w:p w14:paraId="5DE2308F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参数类型</w:t>
            </w:r>
          </w:p>
        </w:tc>
        <w:tc>
          <w:tcPr>
            <w:tcW w:w="1728" w:type="dxa"/>
          </w:tcPr>
          <w:p w14:paraId="496DB3BE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是否必填</w:t>
            </w:r>
          </w:p>
        </w:tc>
        <w:tc>
          <w:tcPr>
            <w:tcW w:w="1728" w:type="dxa"/>
          </w:tcPr>
          <w:p w14:paraId="1095590B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参数描述</w:t>
            </w:r>
          </w:p>
        </w:tc>
      </w:tr>
      <w:tr w:rsidR="00EF75E9" w:rsidRPr="00AA4994" w14:paraId="66BF5187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E4CB799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accept</w:t>
            </w:r>
          </w:p>
        </w:tc>
        <w:tc>
          <w:tcPr>
            <w:tcW w:w="1728" w:type="dxa"/>
          </w:tcPr>
          <w:p w14:paraId="202C32B0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application/json</w:t>
            </w:r>
          </w:p>
        </w:tc>
        <w:tc>
          <w:tcPr>
            <w:tcW w:w="1728" w:type="dxa"/>
          </w:tcPr>
          <w:p w14:paraId="5AA15610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7A6F92A1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25591D21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-</w:t>
            </w:r>
          </w:p>
        </w:tc>
      </w:tr>
      <w:tr w:rsidR="00EF75E9" w:rsidRPr="00AA4994" w14:paraId="04018A28" w14:textId="77777777" w:rsidTr="00EF75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4A7A060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x-csrf-token</w:t>
            </w:r>
          </w:p>
        </w:tc>
        <w:tc>
          <w:tcPr>
            <w:tcW w:w="1728" w:type="dxa"/>
          </w:tcPr>
          <w:p w14:paraId="3DC07823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XXXX</w:t>
            </w:r>
          </w:p>
        </w:tc>
        <w:tc>
          <w:tcPr>
            <w:tcW w:w="1728" w:type="dxa"/>
          </w:tcPr>
          <w:p w14:paraId="1BCDBAD2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3E84D78A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094DAD64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通过读取元数据获取</w:t>
            </w:r>
          </w:p>
        </w:tc>
      </w:tr>
    </w:tbl>
    <w:p w14:paraId="4A1DD62E" w14:textId="77777777" w:rsidR="00EF75E9" w:rsidRPr="00AA4994" w:rsidRDefault="00000000">
      <w:pPr>
        <w:pStyle w:val="21"/>
        <w:rPr>
          <w:rFonts w:ascii="微软雅黑" w:eastAsia="微软雅黑" w:hAnsi="微软雅黑"/>
        </w:rPr>
      </w:pPr>
      <w:r w:rsidRPr="00AA4994">
        <w:rPr>
          <w:rFonts w:ascii="微软雅黑" w:eastAsia="微软雅黑" w:hAnsi="微软雅黑"/>
        </w:rPr>
        <w:t>3.1 创建生产订单</w:t>
      </w:r>
    </w:p>
    <w:p w14:paraId="75AE7EA5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接口状态：已完成</w:t>
      </w:r>
    </w:p>
    <w:p w14:paraId="423D7B46" w14:textId="2D645D93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接口URL：https://my201006-api.s4hana.sapcloud.cn/sap/opu/odata/sap/API_PRODUCTION_ORDER_2_SRV/A_ProductionOrder_2</w:t>
      </w:r>
    </w:p>
    <w:p w14:paraId="4BAF05AB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请求方式：POST</w:t>
      </w:r>
    </w:p>
    <w:p w14:paraId="147957C7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Content-Type：json</w:t>
      </w:r>
    </w:p>
    <w:p w14:paraId="0E291AED" w14:textId="4482253F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 xml:space="preserve"> 请求Header参数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728"/>
        <w:gridCol w:w="1837"/>
        <w:gridCol w:w="1728"/>
        <w:gridCol w:w="1728"/>
        <w:gridCol w:w="1728"/>
      </w:tblGrid>
      <w:tr w:rsidR="00EF75E9" w:rsidRPr="00AA4994" w14:paraId="7A809F4E" w14:textId="77777777" w:rsidTr="00EF7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9FAC153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lastRenderedPageBreak/>
              <w:t>参数名</w:t>
            </w:r>
          </w:p>
        </w:tc>
        <w:tc>
          <w:tcPr>
            <w:tcW w:w="1728" w:type="dxa"/>
          </w:tcPr>
          <w:p w14:paraId="03D77515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示例值</w:t>
            </w:r>
          </w:p>
        </w:tc>
        <w:tc>
          <w:tcPr>
            <w:tcW w:w="1728" w:type="dxa"/>
          </w:tcPr>
          <w:p w14:paraId="7BB357A1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参数类型</w:t>
            </w:r>
          </w:p>
        </w:tc>
        <w:tc>
          <w:tcPr>
            <w:tcW w:w="1728" w:type="dxa"/>
          </w:tcPr>
          <w:p w14:paraId="2A35B3C0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是否必填</w:t>
            </w:r>
          </w:p>
        </w:tc>
        <w:tc>
          <w:tcPr>
            <w:tcW w:w="1728" w:type="dxa"/>
          </w:tcPr>
          <w:p w14:paraId="693D94C1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参数描述</w:t>
            </w:r>
          </w:p>
        </w:tc>
      </w:tr>
      <w:tr w:rsidR="00EF75E9" w:rsidRPr="00AA4994" w14:paraId="3AF86456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36C6275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Authorization</w:t>
            </w:r>
          </w:p>
        </w:tc>
        <w:tc>
          <w:tcPr>
            <w:tcW w:w="1728" w:type="dxa"/>
          </w:tcPr>
          <w:p w14:paraId="6009E45D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Basic xxx</w:t>
            </w:r>
          </w:p>
        </w:tc>
        <w:tc>
          <w:tcPr>
            <w:tcW w:w="1728" w:type="dxa"/>
          </w:tcPr>
          <w:p w14:paraId="768AB706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429C48F5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00A7A883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Basic auth</w:t>
            </w:r>
          </w:p>
        </w:tc>
      </w:tr>
      <w:tr w:rsidR="00EF75E9" w:rsidRPr="00AA4994" w14:paraId="38847558" w14:textId="77777777" w:rsidTr="00EF75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62DFA4D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accept</w:t>
            </w:r>
          </w:p>
        </w:tc>
        <w:tc>
          <w:tcPr>
            <w:tcW w:w="1728" w:type="dxa"/>
          </w:tcPr>
          <w:p w14:paraId="0CE85715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application/json</w:t>
            </w:r>
          </w:p>
        </w:tc>
        <w:tc>
          <w:tcPr>
            <w:tcW w:w="1728" w:type="dxa"/>
          </w:tcPr>
          <w:p w14:paraId="486184D0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603104A4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538BE2B1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-</w:t>
            </w:r>
          </w:p>
        </w:tc>
      </w:tr>
      <w:tr w:rsidR="00EF75E9" w:rsidRPr="00AA4994" w14:paraId="33870BBF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C969107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x-csrf-token</w:t>
            </w:r>
          </w:p>
        </w:tc>
        <w:tc>
          <w:tcPr>
            <w:tcW w:w="1728" w:type="dxa"/>
          </w:tcPr>
          <w:p w14:paraId="47468E23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XXXX</w:t>
            </w:r>
          </w:p>
        </w:tc>
        <w:tc>
          <w:tcPr>
            <w:tcW w:w="1728" w:type="dxa"/>
          </w:tcPr>
          <w:p w14:paraId="78C7B153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1FEAAA7A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089ABE66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fetch</w:t>
            </w:r>
          </w:p>
        </w:tc>
      </w:tr>
      <w:tr w:rsidR="00EF75E9" w:rsidRPr="00AA4994" w14:paraId="27F7846B" w14:textId="77777777" w:rsidTr="00EF75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EDA7D2B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sap-language</w:t>
            </w:r>
          </w:p>
        </w:tc>
        <w:tc>
          <w:tcPr>
            <w:tcW w:w="1728" w:type="dxa"/>
          </w:tcPr>
          <w:p w14:paraId="7F00D234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ZH</w:t>
            </w:r>
          </w:p>
        </w:tc>
        <w:tc>
          <w:tcPr>
            <w:tcW w:w="1728" w:type="dxa"/>
          </w:tcPr>
          <w:p w14:paraId="5D8D1132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07D99232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40CA3246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所有接口必须传</w:t>
            </w:r>
          </w:p>
        </w:tc>
      </w:tr>
    </w:tbl>
    <w:p w14:paraId="5D9FC04E" w14:textId="525703BD" w:rsidR="00EF75E9" w:rsidRPr="00AA4994" w:rsidRDefault="00000000">
      <w:pPr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请求Body参数</w:t>
      </w:r>
      <w:proofErr w:type="spellEnd"/>
    </w:p>
    <w:p w14:paraId="36181D27" w14:textId="77777777" w:rsidR="009C52A5" w:rsidRPr="009C52A5" w:rsidRDefault="009C52A5" w:rsidP="009C52A5">
      <w:pPr>
        <w:rPr>
          <w:rFonts w:eastAsia="微软雅黑" w:hint="eastAsia"/>
          <w:sz w:val="18"/>
          <w:szCs w:val="18"/>
        </w:rPr>
      </w:pPr>
      <w:r w:rsidRPr="009C52A5">
        <w:rPr>
          <w:rFonts w:eastAsia="微软雅黑" w:hint="eastAsia"/>
          <w:sz w:val="18"/>
          <w:szCs w:val="18"/>
        </w:rPr>
        <w:t>{</w:t>
      </w:r>
    </w:p>
    <w:p w14:paraId="56232221" w14:textId="77777777" w:rsidR="009C52A5" w:rsidRPr="009C52A5" w:rsidRDefault="009C52A5" w:rsidP="009C52A5">
      <w:pPr>
        <w:rPr>
          <w:rFonts w:eastAsia="微软雅黑"/>
          <w:sz w:val="18"/>
          <w:szCs w:val="18"/>
        </w:rPr>
      </w:pPr>
      <w:r w:rsidRPr="009C52A5">
        <w:rPr>
          <w:rFonts w:eastAsia="微软雅黑"/>
          <w:sz w:val="18"/>
          <w:szCs w:val="18"/>
        </w:rPr>
        <w:t xml:space="preserve">  "Material": "FG031</w:t>
      </w:r>
      <w:proofErr w:type="gramStart"/>
      <w:r w:rsidRPr="009C52A5">
        <w:rPr>
          <w:rFonts w:eastAsia="微软雅黑"/>
          <w:sz w:val="18"/>
          <w:szCs w:val="18"/>
        </w:rPr>
        <w:t xml:space="preserve">",   </w:t>
      </w:r>
      <w:proofErr w:type="gramEnd"/>
      <w:r w:rsidRPr="009C52A5">
        <w:rPr>
          <w:rFonts w:eastAsia="微软雅黑"/>
          <w:sz w:val="18"/>
          <w:szCs w:val="18"/>
        </w:rPr>
        <w:t xml:space="preserve">                           //</w:t>
      </w:r>
      <w:proofErr w:type="spellStart"/>
      <w:r w:rsidRPr="009C52A5">
        <w:rPr>
          <w:rFonts w:eastAsia="微软雅黑"/>
          <w:sz w:val="18"/>
          <w:szCs w:val="18"/>
        </w:rPr>
        <w:t>物料编码（要生产的成品物料</w:t>
      </w:r>
      <w:proofErr w:type="spellEnd"/>
      <w:r w:rsidRPr="009C52A5">
        <w:rPr>
          <w:rFonts w:eastAsia="微软雅黑"/>
          <w:sz w:val="18"/>
          <w:szCs w:val="18"/>
        </w:rPr>
        <w:t>）</w:t>
      </w:r>
    </w:p>
    <w:p w14:paraId="1CE13856" w14:textId="77777777" w:rsidR="009C52A5" w:rsidRPr="009C52A5" w:rsidRDefault="009C52A5" w:rsidP="009C52A5">
      <w:pPr>
        <w:rPr>
          <w:rFonts w:eastAsia="微软雅黑"/>
          <w:sz w:val="18"/>
          <w:szCs w:val="18"/>
        </w:rPr>
      </w:pPr>
      <w:r w:rsidRPr="009C52A5">
        <w:rPr>
          <w:rFonts w:eastAsia="微软雅黑"/>
          <w:sz w:val="18"/>
          <w:szCs w:val="18"/>
        </w:rPr>
        <w:t xml:space="preserve">  "</w:t>
      </w:r>
      <w:proofErr w:type="spellStart"/>
      <w:r w:rsidRPr="009C52A5">
        <w:rPr>
          <w:rFonts w:eastAsia="微软雅黑"/>
          <w:sz w:val="18"/>
          <w:szCs w:val="18"/>
        </w:rPr>
        <w:t>ProductionPlant</w:t>
      </w:r>
      <w:proofErr w:type="spellEnd"/>
      <w:r w:rsidRPr="009C52A5">
        <w:rPr>
          <w:rFonts w:eastAsia="微软雅黑"/>
          <w:sz w:val="18"/>
          <w:szCs w:val="18"/>
        </w:rPr>
        <w:t>": "1310</w:t>
      </w:r>
      <w:proofErr w:type="gramStart"/>
      <w:r w:rsidRPr="009C52A5">
        <w:rPr>
          <w:rFonts w:eastAsia="微软雅黑"/>
          <w:sz w:val="18"/>
          <w:szCs w:val="18"/>
        </w:rPr>
        <w:t xml:space="preserve">",   </w:t>
      </w:r>
      <w:proofErr w:type="gramEnd"/>
      <w:r w:rsidRPr="009C52A5">
        <w:rPr>
          <w:rFonts w:eastAsia="微软雅黑"/>
          <w:sz w:val="18"/>
          <w:szCs w:val="18"/>
        </w:rPr>
        <w:t xml:space="preserve">                     //</w:t>
      </w:r>
      <w:proofErr w:type="spellStart"/>
      <w:r w:rsidRPr="009C52A5">
        <w:rPr>
          <w:rFonts w:eastAsia="微软雅黑"/>
          <w:sz w:val="18"/>
          <w:szCs w:val="18"/>
        </w:rPr>
        <w:t>生产工厂</w:t>
      </w:r>
      <w:proofErr w:type="spellEnd"/>
    </w:p>
    <w:p w14:paraId="073B07BF" w14:textId="77777777" w:rsidR="009C52A5" w:rsidRPr="009C52A5" w:rsidRDefault="009C52A5" w:rsidP="009C52A5">
      <w:pPr>
        <w:rPr>
          <w:rFonts w:eastAsia="微软雅黑"/>
          <w:sz w:val="18"/>
          <w:szCs w:val="18"/>
        </w:rPr>
      </w:pPr>
      <w:r w:rsidRPr="009C52A5">
        <w:rPr>
          <w:rFonts w:eastAsia="微软雅黑"/>
          <w:sz w:val="18"/>
          <w:szCs w:val="18"/>
        </w:rPr>
        <w:t xml:space="preserve">  "</w:t>
      </w:r>
      <w:proofErr w:type="spellStart"/>
      <w:r w:rsidRPr="009C52A5">
        <w:rPr>
          <w:rFonts w:eastAsia="微软雅黑"/>
          <w:sz w:val="18"/>
          <w:szCs w:val="18"/>
        </w:rPr>
        <w:t>ManufacturingOrderType</w:t>
      </w:r>
      <w:proofErr w:type="spellEnd"/>
      <w:r w:rsidRPr="009C52A5">
        <w:rPr>
          <w:rFonts w:eastAsia="微软雅黑"/>
          <w:sz w:val="18"/>
          <w:szCs w:val="18"/>
        </w:rPr>
        <w:t>": "YBM1</w:t>
      </w:r>
      <w:proofErr w:type="gramStart"/>
      <w:r w:rsidRPr="009C52A5">
        <w:rPr>
          <w:rFonts w:eastAsia="微软雅黑"/>
          <w:sz w:val="18"/>
          <w:szCs w:val="18"/>
        </w:rPr>
        <w:t xml:space="preserve">",   </w:t>
      </w:r>
      <w:proofErr w:type="gramEnd"/>
      <w:r w:rsidRPr="009C52A5">
        <w:rPr>
          <w:rFonts w:eastAsia="微软雅黑"/>
          <w:sz w:val="18"/>
          <w:szCs w:val="18"/>
        </w:rPr>
        <w:t xml:space="preserve">              //</w:t>
      </w:r>
      <w:proofErr w:type="spellStart"/>
      <w:r w:rsidRPr="009C52A5">
        <w:rPr>
          <w:rFonts w:eastAsia="微软雅黑"/>
          <w:sz w:val="18"/>
          <w:szCs w:val="18"/>
        </w:rPr>
        <w:t>生产订单类型</w:t>
      </w:r>
      <w:proofErr w:type="spellEnd"/>
    </w:p>
    <w:p w14:paraId="7EA4EF51" w14:textId="77777777" w:rsidR="009C52A5" w:rsidRPr="009C52A5" w:rsidRDefault="009C52A5" w:rsidP="009C52A5">
      <w:pPr>
        <w:rPr>
          <w:rFonts w:eastAsia="微软雅黑"/>
          <w:sz w:val="18"/>
          <w:szCs w:val="18"/>
        </w:rPr>
      </w:pPr>
      <w:r w:rsidRPr="009C52A5">
        <w:rPr>
          <w:rFonts w:eastAsia="微软雅黑"/>
          <w:sz w:val="18"/>
          <w:szCs w:val="18"/>
        </w:rPr>
        <w:t xml:space="preserve">  "</w:t>
      </w:r>
      <w:proofErr w:type="spellStart"/>
      <w:r w:rsidRPr="009C52A5">
        <w:rPr>
          <w:rFonts w:eastAsia="微软雅黑"/>
          <w:sz w:val="18"/>
          <w:szCs w:val="18"/>
        </w:rPr>
        <w:t>ProductionVersion</w:t>
      </w:r>
      <w:proofErr w:type="spellEnd"/>
      <w:r w:rsidRPr="009C52A5">
        <w:rPr>
          <w:rFonts w:eastAsia="微软雅黑"/>
          <w:sz w:val="18"/>
          <w:szCs w:val="18"/>
        </w:rPr>
        <w:t>": "0001</w:t>
      </w:r>
      <w:proofErr w:type="gramStart"/>
      <w:r w:rsidRPr="009C52A5">
        <w:rPr>
          <w:rFonts w:eastAsia="微软雅黑"/>
          <w:sz w:val="18"/>
          <w:szCs w:val="18"/>
        </w:rPr>
        <w:t xml:space="preserve">",   </w:t>
      </w:r>
      <w:proofErr w:type="gramEnd"/>
      <w:r w:rsidRPr="009C52A5">
        <w:rPr>
          <w:rFonts w:eastAsia="微软雅黑"/>
          <w:sz w:val="18"/>
          <w:szCs w:val="18"/>
        </w:rPr>
        <w:t xml:space="preserve">                   //</w:t>
      </w:r>
      <w:proofErr w:type="spellStart"/>
      <w:r w:rsidRPr="009C52A5">
        <w:rPr>
          <w:rFonts w:eastAsia="微软雅黑"/>
          <w:sz w:val="18"/>
          <w:szCs w:val="18"/>
        </w:rPr>
        <w:t>生产版本（对应工艺路线</w:t>
      </w:r>
      <w:proofErr w:type="spellEnd"/>
      <w:r w:rsidRPr="009C52A5">
        <w:rPr>
          <w:rFonts w:eastAsia="微软雅黑"/>
          <w:sz w:val="18"/>
          <w:szCs w:val="18"/>
        </w:rPr>
        <w:t>/</w:t>
      </w:r>
      <w:proofErr w:type="spellStart"/>
      <w:r w:rsidRPr="009C52A5">
        <w:rPr>
          <w:rFonts w:eastAsia="微软雅黑"/>
          <w:sz w:val="18"/>
          <w:szCs w:val="18"/>
        </w:rPr>
        <w:t>物料清单版本</w:t>
      </w:r>
      <w:proofErr w:type="spellEnd"/>
      <w:r w:rsidRPr="009C52A5">
        <w:rPr>
          <w:rFonts w:eastAsia="微软雅黑"/>
          <w:sz w:val="18"/>
          <w:szCs w:val="18"/>
        </w:rPr>
        <w:t>）</w:t>
      </w:r>
    </w:p>
    <w:p w14:paraId="187DFAD4" w14:textId="77777777" w:rsidR="009C52A5" w:rsidRPr="009C52A5" w:rsidRDefault="009C52A5" w:rsidP="009C52A5">
      <w:pPr>
        <w:rPr>
          <w:rFonts w:eastAsia="微软雅黑"/>
          <w:sz w:val="18"/>
          <w:szCs w:val="18"/>
        </w:rPr>
      </w:pPr>
      <w:r w:rsidRPr="009C52A5">
        <w:rPr>
          <w:rFonts w:eastAsia="微软雅黑"/>
          <w:sz w:val="18"/>
          <w:szCs w:val="18"/>
        </w:rPr>
        <w:t xml:space="preserve">  "</w:t>
      </w:r>
      <w:proofErr w:type="spellStart"/>
      <w:r w:rsidRPr="009C52A5">
        <w:rPr>
          <w:rFonts w:eastAsia="微软雅黑"/>
          <w:sz w:val="18"/>
          <w:szCs w:val="18"/>
        </w:rPr>
        <w:t>TotalQuantity</w:t>
      </w:r>
      <w:proofErr w:type="spellEnd"/>
      <w:r w:rsidRPr="009C52A5">
        <w:rPr>
          <w:rFonts w:eastAsia="微软雅黑"/>
          <w:sz w:val="18"/>
          <w:szCs w:val="18"/>
        </w:rPr>
        <w:t>": "6</w:t>
      </w:r>
      <w:proofErr w:type="gramStart"/>
      <w:r w:rsidRPr="009C52A5">
        <w:rPr>
          <w:rFonts w:eastAsia="微软雅黑"/>
          <w:sz w:val="18"/>
          <w:szCs w:val="18"/>
        </w:rPr>
        <w:t xml:space="preserve">",   </w:t>
      </w:r>
      <w:proofErr w:type="gramEnd"/>
      <w:r w:rsidRPr="009C52A5">
        <w:rPr>
          <w:rFonts w:eastAsia="微软雅黑"/>
          <w:sz w:val="18"/>
          <w:szCs w:val="18"/>
        </w:rPr>
        <w:t xml:space="preserve">                          //</w:t>
      </w:r>
      <w:proofErr w:type="spellStart"/>
      <w:r w:rsidRPr="009C52A5">
        <w:rPr>
          <w:rFonts w:eastAsia="微软雅黑"/>
          <w:sz w:val="18"/>
          <w:szCs w:val="18"/>
        </w:rPr>
        <w:t>总数量（计划生产数量</w:t>
      </w:r>
      <w:proofErr w:type="spellEnd"/>
      <w:r w:rsidRPr="009C52A5">
        <w:rPr>
          <w:rFonts w:eastAsia="微软雅黑"/>
          <w:sz w:val="18"/>
          <w:szCs w:val="18"/>
        </w:rPr>
        <w:t>）</w:t>
      </w:r>
    </w:p>
    <w:p w14:paraId="340C48FE" w14:textId="77777777" w:rsidR="009C52A5" w:rsidRPr="009C52A5" w:rsidRDefault="009C52A5" w:rsidP="009C52A5">
      <w:pPr>
        <w:rPr>
          <w:rFonts w:eastAsia="微软雅黑"/>
          <w:sz w:val="18"/>
          <w:szCs w:val="18"/>
        </w:rPr>
      </w:pPr>
      <w:r w:rsidRPr="009C52A5">
        <w:rPr>
          <w:rFonts w:eastAsia="微软雅黑"/>
          <w:sz w:val="18"/>
          <w:szCs w:val="18"/>
        </w:rPr>
        <w:t xml:space="preserve">  "</w:t>
      </w:r>
      <w:proofErr w:type="spellStart"/>
      <w:r w:rsidRPr="009C52A5">
        <w:rPr>
          <w:rFonts w:eastAsia="微软雅黑"/>
          <w:sz w:val="18"/>
          <w:szCs w:val="18"/>
        </w:rPr>
        <w:t>MfgOrderPlannedStartDate</w:t>
      </w:r>
      <w:proofErr w:type="spellEnd"/>
      <w:r w:rsidRPr="009C52A5">
        <w:rPr>
          <w:rFonts w:eastAsia="微软雅黑"/>
          <w:sz w:val="18"/>
          <w:szCs w:val="18"/>
        </w:rPr>
        <w:t>": "2025-04-25T00:08:00", //</w:t>
      </w:r>
      <w:proofErr w:type="spellStart"/>
      <w:r w:rsidRPr="009C52A5">
        <w:rPr>
          <w:rFonts w:eastAsia="微软雅黑"/>
          <w:sz w:val="18"/>
          <w:szCs w:val="18"/>
        </w:rPr>
        <w:t>生产订单计划开始日期（ISO</w:t>
      </w:r>
      <w:proofErr w:type="spellEnd"/>
      <w:r w:rsidRPr="009C52A5">
        <w:rPr>
          <w:rFonts w:eastAsia="微软雅黑"/>
          <w:sz w:val="18"/>
          <w:szCs w:val="18"/>
        </w:rPr>
        <w:t xml:space="preserve"> 8601）</w:t>
      </w:r>
    </w:p>
    <w:p w14:paraId="56591808" w14:textId="77777777" w:rsidR="009C52A5" w:rsidRPr="009C52A5" w:rsidRDefault="009C52A5" w:rsidP="009C52A5">
      <w:pPr>
        <w:rPr>
          <w:rFonts w:eastAsia="微软雅黑"/>
          <w:sz w:val="18"/>
          <w:szCs w:val="18"/>
        </w:rPr>
      </w:pPr>
      <w:r w:rsidRPr="009C52A5">
        <w:rPr>
          <w:rFonts w:eastAsia="微软雅黑"/>
          <w:sz w:val="18"/>
          <w:szCs w:val="18"/>
        </w:rPr>
        <w:t xml:space="preserve">  "</w:t>
      </w:r>
      <w:proofErr w:type="spellStart"/>
      <w:r w:rsidRPr="009C52A5">
        <w:rPr>
          <w:rFonts w:eastAsia="微软雅黑"/>
          <w:sz w:val="18"/>
          <w:szCs w:val="18"/>
        </w:rPr>
        <w:t>MfgOrderPlannedEndDate</w:t>
      </w:r>
      <w:proofErr w:type="spellEnd"/>
      <w:r w:rsidRPr="009C52A5">
        <w:rPr>
          <w:rFonts w:eastAsia="微软雅黑"/>
          <w:sz w:val="18"/>
          <w:szCs w:val="18"/>
        </w:rPr>
        <w:t>": "2025-05-29T00:08:00"   //</w:t>
      </w:r>
      <w:proofErr w:type="spellStart"/>
      <w:r w:rsidRPr="009C52A5">
        <w:rPr>
          <w:rFonts w:eastAsia="微软雅黑"/>
          <w:sz w:val="18"/>
          <w:szCs w:val="18"/>
        </w:rPr>
        <w:t>生产订单计划结束日期（ISO</w:t>
      </w:r>
      <w:proofErr w:type="spellEnd"/>
      <w:r w:rsidRPr="009C52A5">
        <w:rPr>
          <w:rFonts w:eastAsia="微软雅黑"/>
          <w:sz w:val="18"/>
          <w:szCs w:val="18"/>
        </w:rPr>
        <w:t xml:space="preserve"> 8601）</w:t>
      </w:r>
    </w:p>
    <w:p w14:paraId="54A15C75" w14:textId="32FBC9FE" w:rsidR="00EF75E9" w:rsidRPr="009C52A5" w:rsidRDefault="009C52A5" w:rsidP="009C52A5">
      <w:pPr>
        <w:rPr>
          <w:rFonts w:eastAsia="微软雅黑" w:hint="eastAsia"/>
          <w:sz w:val="18"/>
          <w:szCs w:val="18"/>
        </w:rPr>
      </w:pPr>
      <w:r w:rsidRPr="009C52A5">
        <w:rPr>
          <w:rFonts w:eastAsia="微软雅黑" w:hint="eastAsia"/>
          <w:sz w:val="18"/>
          <w:szCs w:val="18"/>
        </w:rPr>
        <w:t>}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3132"/>
        <w:gridCol w:w="1625"/>
        <w:gridCol w:w="1521"/>
        <w:gridCol w:w="1289"/>
        <w:gridCol w:w="1289"/>
      </w:tblGrid>
      <w:tr w:rsidR="00EF75E9" w:rsidRPr="00AA4994" w14:paraId="30FFFC55" w14:textId="77777777" w:rsidTr="00EF7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D64D277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参数名</w:t>
            </w:r>
          </w:p>
        </w:tc>
        <w:tc>
          <w:tcPr>
            <w:tcW w:w="1728" w:type="dxa"/>
          </w:tcPr>
          <w:p w14:paraId="2FEAF087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示例值</w:t>
            </w:r>
          </w:p>
        </w:tc>
        <w:tc>
          <w:tcPr>
            <w:tcW w:w="1728" w:type="dxa"/>
          </w:tcPr>
          <w:p w14:paraId="631A47F4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参数类型</w:t>
            </w:r>
          </w:p>
        </w:tc>
        <w:tc>
          <w:tcPr>
            <w:tcW w:w="1728" w:type="dxa"/>
          </w:tcPr>
          <w:p w14:paraId="02473E7A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是否必填</w:t>
            </w:r>
          </w:p>
        </w:tc>
        <w:tc>
          <w:tcPr>
            <w:tcW w:w="1728" w:type="dxa"/>
          </w:tcPr>
          <w:p w14:paraId="023471D7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参数描述</w:t>
            </w:r>
          </w:p>
        </w:tc>
      </w:tr>
      <w:tr w:rsidR="00EF75E9" w:rsidRPr="00AA4994" w14:paraId="471FA1B2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7800E55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Material</w:t>
            </w:r>
          </w:p>
        </w:tc>
        <w:tc>
          <w:tcPr>
            <w:tcW w:w="1728" w:type="dxa"/>
          </w:tcPr>
          <w:p w14:paraId="36B2B3B0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FG031</w:t>
            </w:r>
          </w:p>
        </w:tc>
        <w:tc>
          <w:tcPr>
            <w:tcW w:w="1728" w:type="dxa"/>
          </w:tcPr>
          <w:p w14:paraId="00A4347E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367E792D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2CFB7E0E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物料编码</w:t>
            </w:r>
          </w:p>
        </w:tc>
      </w:tr>
      <w:tr w:rsidR="00EF75E9" w:rsidRPr="00AA4994" w14:paraId="482CF782" w14:textId="77777777" w:rsidTr="00EF75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38B15DD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ProductionPlant</w:t>
            </w:r>
          </w:p>
        </w:tc>
        <w:tc>
          <w:tcPr>
            <w:tcW w:w="1728" w:type="dxa"/>
          </w:tcPr>
          <w:p w14:paraId="29D27DDA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1310</w:t>
            </w:r>
          </w:p>
        </w:tc>
        <w:tc>
          <w:tcPr>
            <w:tcW w:w="1728" w:type="dxa"/>
          </w:tcPr>
          <w:p w14:paraId="0B32E160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39FCD6CC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33C92F6B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生产工厂</w:t>
            </w:r>
          </w:p>
        </w:tc>
      </w:tr>
      <w:tr w:rsidR="00EF75E9" w:rsidRPr="00AA4994" w14:paraId="2E2A55BC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02015B0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ManufacturingOrderType</w:t>
            </w:r>
          </w:p>
        </w:tc>
        <w:tc>
          <w:tcPr>
            <w:tcW w:w="1728" w:type="dxa"/>
          </w:tcPr>
          <w:p w14:paraId="69ECC425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YBM1</w:t>
            </w:r>
          </w:p>
        </w:tc>
        <w:tc>
          <w:tcPr>
            <w:tcW w:w="1728" w:type="dxa"/>
          </w:tcPr>
          <w:p w14:paraId="3B2DBD06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64B96186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36DF436C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生产订单类型</w:t>
            </w:r>
          </w:p>
        </w:tc>
      </w:tr>
      <w:tr w:rsidR="00EF75E9" w:rsidRPr="00AA4994" w14:paraId="2D421892" w14:textId="77777777" w:rsidTr="00EF75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927DC6C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ProductionVersion</w:t>
            </w:r>
          </w:p>
        </w:tc>
        <w:tc>
          <w:tcPr>
            <w:tcW w:w="1728" w:type="dxa"/>
          </w:tcPr>
          <w:p w14:paraId="793FEDE1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0001</w:t>
            </w:r>
          </w:p>
        </w:tc>
        <w:tc>
          <w:tcPr>
            <w:tcW w:w="1728" w:type="dxa"/>
          </w:tcPr>
          <w:p w14:paraId="2495B7FE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1EC04A71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51F4893F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生产版本</w:t>
            </w:r>
          </w:p>
        </w:tc>
      </w:tr>
      <w:tr w:rsidR="00EF75E9" w:rsidRPr="00AA4994" w14:paraId="634043A2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BB554FB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TotalQuantity</w:t>
            </w:r>
          </w:p>
        </w:tc>
        <w:tc>
          <w:tcPr>
            <w:tcW w:w="1728" w:type="dxa"/>
          </w:tcPr>
          <w:p w14:paraId="568A0703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6</w:t>
            </w:r>
          </w:p>
        </w:tc>
        <w:tc>
          <w:tcPr>
            <w:tcW w:w="1728" w:type="dxa"/>
          </w:tcPr>
          <w:p w14:paraId="083BD22A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数值型</w:t>
            </w:r>
          </w:p>
        </w:tc>
        <w:tc>
          <w:tcPr>
            <w:tcW w:w="1728" w:type="dxa"/>
          </w:tcPr>
          <w:p w14:paraId="79FA4116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109FF32A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数量</w:t>
            </w:r>
          </w:p>
        </w:tc>
      </w:tr>
      <w:tr w:rsidR="00EF75E9" w:rsidRPr="00AA4994" w14:paraId="2A29936F" w14:textId="77777777" w:rsidTr="00EF75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36F9297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MfgOrderPlannedStartDate</w:t>
            </w:r>
          </w:p>
        </w:tc>
        <w:tc>
          <w:tcPr>
            <w:tcW w:w="1728" w:type="dxa"/>
          </w:tcPr>
          <w:p w14:paraId="5A57848B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2025-04-25T00:08:00</w:t>
            </w:r>
          </w:p>
        </w:tc>
        <w:tc>
          <w:tcPr>
            <w:tcW w:w="1728" w:type="dxa"/>
          </w:tcPr>
          <w:p w14:paraId="6A84B298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datetime</w:t>
            </w:r>
          </w:p>
        </w:tc>
        <w:tc>
          <w:tcPr>
            <w:tcW w:w="1728" w:type="dxa"/>
          </w:tcPr>
          <w:p w14:paraId="7FC452D9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否</w:t>
            </w:r>
          </w:p>
        </w:tc>
        <w:tc>
          <w:tcPr>
            <w:tcW w:w="1728" w:type="dxa"/>
          </w:tcPr>
          <w:p w14:paraId="29AB42AC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  <w:lang w:eastAsia="zh-CN"/>
              </w:rPr>
            </w:pPr>
            <w:r w:rsidRPr="00AA4994">
              <w:rPr>
                <w:rFonts w:eastAsia="微软雅黑"/>
                <w:lang w:eastAsia="zh-CN"/>
              </w:rPr>
              <w:t>生产订单计划开始日期</w:t>
            </w:r>
          </w:p>
        </w:tc>
      </w:tr>
      <w:tr w:rsidR="00EF75E9" w:rsidRPr="00AA4994" w14:paraId="2CF07C24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809BFBA" w14:textId="77777777" w:rsidR="00EF75E9" w:rsidRPr="00AA4994" w:rsidRDefault="00000000">
            <w:pPr>
              <w:rPr>
                <w:rFonts w:eastAsia="微软雅黑" w:hint="eastAsia"/>
              </w:rPr>
            </w:pPr>
            <w:proofErr w:type="spellStart"/>
            <w:r w:rsidRPr="00AA4994">
              <w:rPr>
                <w:rFonts w:eastAsia="微软雅黑"/>
              </w:rPr>
              <w:t>MfgOrderPlannedEndDate</w:t>
            </w:r>
            <w:proofErr w:type="spellEnd"/>
          </w:p>
        </w:tc>
        <w:tc>
          <w:tcPr>
            <w:tcW w:w="1728" w:type="dxa"/>
          </w:tcPr>
          <w:p w14:paraId="490CF11A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2025-04-25T00:08:00</w:t>
            </w:r>
          </w:p>
        </w:tc>
        <w:tc>
          <w:tcPr>
            <w:tcW w:w="1728" w:type="dxa"/>
          </w:tcPr>
          <w:p w14:paraId="108A4492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datetime</w:t>
            </w:r>
          </w:p>
        </w:tc>
        <w:tc>
          <w:tcPr>
            <w:tcW w:w="1728" w:type="dxa"/>
          </w:tcPr>
          <w:p w14:paraId="23754B84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否</w:t>
            </w:r>
          </w:p>
        </w:tc>
        <w:tc>
          <w:tcPr>
            <w:tcW w:w="1728" w:type="dxa"/>
          </w:tcPr>
          <w:p w14:paraId="65DEBC73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  <w:lang w:eastAsia="zh-CN"/>
              </w:rPr>
            </w:pPr>
            <w:r w:rsidRPr="00AA4994">
              <w:rPr>
                <w:rFonts w:eastAsia="微软雅黑"/>
                <w:lang w:eastAsia="zh-CN"/>
              </w:rPr>
              <w:t>生产订单计划结束日期</w:t>
            </w:r>
          </w:p>
        </w:tc>
      </w:tr>
    </w:tbl>
    <w:p w14:paraId="20D74E4B" w14:textId="77777777" w:rsidR="00EF75E9" w:rsidRPr="00AA4994" w:rsidRDefault="00000000">
      <w:pPr>
        <w:pStyle w:val="af5"/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请求字段需为</w:t>
      </w:r>
      <w:proofErr w:type="spellEnd"/>
      <w:r w:rsidRPr="00AA4994">
        <w:rPr>
          <w:rFonts w:eastAsia="微软雅黑"/>
        </w:rPr>
        <w:t xml:space="preserve"> 3 </w:t>
      </w:r>
      <w:proofErr w:type="spellStart"/>
      <w:r w:rsidRPr="00AA4994">
        <w:rPr>
          <w:rFonts w:eastAsia="微软雅黑"/>
        </w:rPr>
        <w:t>位小数，如数量</w:t>
      </w:r>
      <w:proofErr w:type="spellEnd"/>
      <w:r w:rsidRPr="00AA4994">
        <w:rPr>
          <w:rFonts w:eastAsia="微软雅黑"/>
        </w:rPr>
        <w:t xml:space="preserve"> `</w:t>
      </w:r>
      <w:proofErr w:type="spellStart"/>
      <w:r w:rsidRPr="00AA4994">
        <w:rPr>
          <w:rFonts w:eastAsia="微软雅黑"/>
        </w:rPr>
        <w:t>TotalQuantity</w:t>
      </w:r>
      <w:proofErr w:type="spellEnd"/>
      <w:r w:rsidRPr="00AA4994">
        <w:rPr>
          <w:rFonts w:eastAsia="微软雅黑"/>
        </w:rPr>
        <w:t>` 传 `6.000`。</w:t>
      </w:r>
    </w:p>
    <w:p w14:paraId="7EE34538" w14:textId="78D5488A" w:rsidR="00EF75E9" w:rsidRPr="00AA4994" w:rsidRDefault="00000000">
      <w:pPr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认证方式</w:t>
      </w:r>
      <w:proofErr w:type="spellEnd"/>
    </w:p>
    <w:p w14:paraId="6FE37B76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lastRenderedPageBreak/>
        <w:t>继承父级（Basic auth）</w:t>
      </w:r>
    </w:p>
    <w:p w14:paraId="05046378" w14:textId="3347DF01" w:rsidR="00EF75E9" w:rsidRPr="00AA4994" w:rsidRDefault="00000000">
      <w:pPr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响应示例</w:t>
      </w:r>
      <w:proofErr w:type="spellEnd"/>
    </w:p>
    <w:p w14:paraId="1468A0FA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>成功（201 Created）</w:t>
      </w:r>
    </w:p>
    <w:p w14:paraId="0CF45B02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  <w:sz w:val="18"/>
        </w:rPr>
        <w:t>{</w:t>
      </w:r>
      <w:r w:rsidRPr="00AA4994">
        <w:rPr>
          <w:rFonts w:eastAsia="微软雅黑"/>
          <w:sz w:val="18"/>
        </w:rPr>
        <w:br/>
        <w:t xml:space="preserve">  "d": {</w:t>
      </w:r>
      <w:r w:rsidRPr="00AA4994">
        <w:rPr>
          <w:rFonts w:eastAsia="微软雅黑"/>
          <w:sz w:val="18"/>
        </w:rPr>
        <w:br/>
        <w:t xml:space="preserve">    "ManufacturingOrder": "1000040",</w:t>
      </w:r>
      <w:r w:rsidRPr="00AA4994">
        <w:rPr>
          <w:rFonts w:eastAsia="微软雅黑"/>
          <w:sz w:val="18"/>
        </w:rPr>
        <w:br/>
        <w:t xml:space="preserve">    "ManufacturingOrderCategory": "10",</w:t>
      </w:r>
      <w:r w:rsidRPr="00AA4994">
        <w:rPr>
          <w:rFonts w:eastAsia="微软雅黑"/>
          <w:sz w:val="18"/>
        </w:rPr>
        <w:br/>
        <w:t xml:space="preserve">    "ManufacturingOrderType": "YBM1",</w:t>
      </w:r>
      <w:r w:rsidRPr="00AA4994">
        <w:rPr>
          <w:rFonts w:eastAsia="微软雅黑"/>
          <w:sz w:val="18"/>
        </w:rPr>
        <w:br/>
        <w:t xml:space="preserve">    "OrderIsCreated": "X",</w:t>
      </w:r>
      <w:r w:rsidRPr="00AA4994">
        <w:rPr>
          <w:rFonts w:eastAsia="微软雅黑"/>
          <w:sz w:val="18"/>
        </w:rPr>
        <w:br/>
        <w:t xml:space="preserve">    "ManufacturingOrderIsReleased": "",</w:t>
      </w:r>
      <w:r w:rsidRPr="00AA4994">
        <w:rPr>
          <w:rFonts w:eastAsia="微软雅黑"/>
          <w:sz w:val="18"/>
        </w:rPr>
        <w:br/>
        <w:t xml:space="preserve">    "OrderLongText": "",</w:t>
      </w:r>
      <w:r w:rsidRPr="00AA4994">
        <w:rPr>
          <w:rFonts w:eastAsia="微软雅黑"/>
          <w:sz w:val="18"/>
        </w:rPr>
        <w:br/>
        <w:t xml:space="preserve">    "Material": "FG031",</w:t>
      </w:r>
      <w:r w:rsidRPr="00AA4994">
        <w:rPr>
          <w:rFonts w:eastAsia="微软雅黑"/>
          <w:sz w:val="18"/>
        </w:rPr>
        <w:br/>
        <w:t xml:space="preserve">    "ProductionPlant": "1310",</w:t>
      </w:r>
      <w:r w:rsidRPr="00AA4994">
        <w:rPr>
          <w:rFonts w:eastAsia="微软雅黑"/>
          <w:sz w:val="18"/>
        </w:rPr>
        <w:br/>
        <w:t xml:space="preserve">    "ProductionVersion": "0001",</w:t>
      </w:r>
      <w:r w:rsidRPr="00AA4994">
        <w:rPr>
          <w:rFonts w:eastAsia="微软雅黑"/>
          <w:sz w:val="18"/>
        </w:rPr>
        <w:br/>
        <w:t xml:space="preserve">    "TotalQuantity": "6.000",</w:t>
      </w:r>
      <w:r w:rsidRPr="00AA4994">
        <w:rPr>
          <w:rFonts w:eastAsia="微软雅黑"/>
          <w:sz w:val="18"/>
        </w:rPr>
        <w:br/>
        <w:t xml:space="preserve">    "ProductionUnit": "件",</w:t>
      </w:r>
      <w:r w:rsidRPr="00AA4994">
        <w:rPr>
          <w:rFonts w:eastAsia="微软雅黑"/>
          <w:sz w:val="18"/>
        </w:rPr>
        <w:br/>
        <w:t xml:space="preserve">    "OrderPlannedStartDate": "/Date(1745798400000)/",</w:t>
      </w:r>
      <w:r w:rsidRPr="00AA4994">
        <w:rPr>
          <w:rFonts w:eastAsia="微软雅黑"/>
          <w:sz w:val="18"/>
        </w:rPr>
        <w:br/>
        <w:t xml:space="preserve">    "OrderPlannedEndDate": "/Date(1745884800000)/",</w:t>
      </w:r>
      <w:r w:rsidRPr="00AA4994">
        <w:rPr>
          <w:rFonts w:eastAsia="微软雅黑"/>
          <w:sz w:val="18"/>
        </w:rPr>
        <w:br/>
        <w:t xml:space="preserve">    "Status": "已创建"</w:t>
      </w:r>
      <w:r w:rsidRPr="00AA4994">
        <w:rPr>
          <w:rFonts w:eastAsia="微软雅黑"/>
          <w:sz w:val="18"/>
        </w:rPr>
        <w:br/>
        <w:t xml:space="preserve">  }</w:t>
      </w:r>
      <w:r w:rsidRPr="00AA4994">
        <w:rPr>
          <w:rFonts w:eastAsia="微软雅黑"/>
          <w:sz w:val="18"/>
        </w:rPr>
        <w:br/>
        <w:t>}</w:t>
      </w:r>
    </w:p>
    <w:p w14:paraId="15541A72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>失败（4XX/5XX）</w:t>
      </w:r>
    </w:p>
    <w:p w14:paraId="56873C2A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  <w:sz w:val="18"/>
        </w:rPr>
        <w:t>{</w:t>
      </w:r>
      <w:r w:rsidRPr="00AA4994">
        <w:rPr>
          <w:rFonts w:eastAsia="微软雅黑"/>
          <w:sz w:val="18"/>
        </w:rPr>
        <w:br/>
        <w:t xml:space="preserve">  "error": {</w:t>
      </w:r>
      <w:r w:rsidRPr="00AA4994">
        <w:rPr>
          <w:rFonts w:eastAsia="微软雅黑"/>
          <w:sz w:val="18"/>
        </w:rPr>
        <w:br/>
        <w:t xml:space="preserve">    "code": "400",</w:t>
      </w:r>
      <w:r w:rsidRPr="00AA4994">
        <w:rPr>
          <w:rFonts w:eastAsia="微软雅黑"/>
          <w:sz w:val="18"/>
        </w:rPr>
        <w:br/>
        <w:t xml:space="preserve">    "message": {</w:t>
      </w:r>
      <w:r w:rsidRPr="00AA4994">
        <w:rPr>
          <w:rFonts w:eastAsia="微软雅黑"/>
          <w:sz w:val="18"/>
        </w:rPr>
        <w:br/>
        <w:t xml:space="preserve">      "lang": "en",</w:t>
      </w:r>
      <w:r w:rsidRPr="00AA4994">
        <w:rPr>
          <w:rFonts w:eastAsia="微软雅黑"/>
          <w:sz w:val="18"/>
        </w:rPr>
        <w:br/>
        <w:t xml:space="preserve">      "value": "Production order cannot be created"</w:t>
      </w:r>
      <w:r w:rsidRPr="00AA4994">
        <w:rPr>
          <w:rFonts w:eastAsia="微软雅黑"/>
          <w:sz w:val="18"/>
        </w:rPr>
        <w:br/>
        <w:t xml:space="preserve">    }</w:t>
      </w:r>
      <w:r w:rsidRPr="00AA4994">
        <w:rPr>
          <w:rFonts w:eastAsia="微软雅黑"/>
          <w:sz w:val="18"/>
        </w:rPr>
        <w:br/>
        <w:t xml:space="preserve">  }</w:t>
      </w:r>
      <w:r w:rsidRPr="00AA4994">
        <w:rPr>
          <w:rFonts w:eastAsia="微软雅黑"/>
          <w:sz w:val="18"/>
        </w:rPr>
        <w:br/>
        <w:t>}</w:t>
      </w:r>
    </w:p>
    <w:p w14:paraId="1D1BEC4E" w14:textId="77777777" w:rsidR="00EF75E9" w:rsidRPr="00AA4994" w:rsidRDefault="00000000">
      <w:pPr>
        <w:pStyle w:val="21"/>
        <w:rPr>
          <w:rFonts w:ascii="微软雅黑" w:eastAsia="微软雅黑" w:hAnsi="微软雅黑"/>
        </w:rPr>
      </w:pPr>
      <w:r w:rsidRPr="00AA4994">
        <w:rPr>
          <w:rFonts w:ascii="微软雅黑" w:eastAsia="微软雅黑" w:hAnsi="微软雅黑"/>
        </w:rPr>
        <w:lastRenderedPageBreak/>
        <w:t>3.2 新增生产订单工序</w:t>
      </w:r>
    </w:p>
    <w:p w14:paraId="53452608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接口状态：已完成</w:t>
      </w:r>
    </w:p>
    <w:p w14:paraId="1ED0D581" w14:textId="6248B346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接口URL：https://my201006-api.s4hana.sapcloud.cn/sap/opu/odata/sap/API_PRODUCTION_ORDER_2_SRV/A_ProductionOrderOperation_2</w:t>
      </w:r>
    </w:p>
    <w:p w14:paraId="4C9B6C1C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请求方式：POST</w:t>
      </w:r>
    </w:p>
    <w:p w14:paraId="018F5B7F" w14:textId="50357207" w:rsidR="00EF75E9" w:rsidRPr="00AA4994" w:rsidRDefault="00000000">
      <w:pPr>
        <w:pStyle w:val="a0"/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Content-Type：json</w:t>
      </w:r>
      <w:proofErr w:type="spellEnd"/>
    </w:p>
    <w:p w14:paraId="73B5CB22" w14:textId="77777777" w:rsidR="00EF75E9" w:rsidRPr="00AA4994" w:rsidRDefault="00000000">
      <w:pPr>
        <w:pStyle w:val="af5"/>
        <w:rPr>
          <w:rFonts w:eastAsia="微软雅黑" w:hint="eastAsia"/>
          <w:lang w:eastAsia="zh-CN"/>
        </w:rPr>
      </w:pPr>
      <w:r w:rsidRPr="00AA4994">
        <w:rPr>
          <w:rFonts w:eastAsia="微软雅黑"/>
          <w:lang w:eastAsia="zh-CN"/>
        </w:rPr>
        <w:t>说明：创建生产订单后，可向生产订单追加/新增工序（手工工序）。工序编号需对应工艺路线（内含序号）中的最新工序号。</w:t>
      </w:r>
    </w:p>
    <w:p w14:paraId="203ED9CE" w14:textId="5E2BEC30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 xml:space="preserve"> </w:t>
      </w:r>
      <w:proofErr w:type="spellStart"/>
      <w:r w:rsidRPr="00AA4994">
        <w:rPr>
          <w:rFonts w:eastAsia="微软雅黑"/>
        </w:rPr>
        <w:t>请求Header参数</w:t>
      </w:r>
      <w:proofErr w:type="spellEnd"/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718"/>
        <w:gridCol w:w="2535"/>
        <w:gridCol w:w="1560"/>
        <w:gridCol w:w="1495"/>
        <w:gridCol w:w="1548"/>
      </w:tblGrid>
      <w:tr w:rsidR="00EF75E9" w:rsidRPr="00AA4994" w14:paraId="48387C3F" w14:textId="77777777" w:rsidTr="00FB04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26367BFE" w14:textId="77777777" w:rsidR="00EF75E9" w:rsidRPr="00AA4994" w:rsidRDefault="00000000">
            <w:pPr>
              <w:rPr>
                <w:rFonts w:eastAsia="微软雅黑" w:hint="eastAsia"/>
              </w:rPr>
            </w:pPr>
            <w:proofErr w:type="spellStart"/>
            <w:r w:rsidRPr="00AA4994">
              <w:rPr>
                <w:rFonts w:eastAsia="微软雅黑"/>
              </w:rPr>
              <w:t>参数名</w:t>
            </w:r>
            <w:proofErr w:type="spellEnd"/>
          </w:p>
        </w:tc>
        <w:tc>
          <w:tcPr>
            <w:tcW w:w="2535" w:type="dxa"/>
          </w:tcPr>
          <w:p w14:paraId="133F960B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示例值</w:t>
            </w:r>
          </w:p>
        </w:tc>
        <w:tc>
          <w:tcPr>
            <w:tcW w:w="1560" w:type="dxa"/>
          </w:tcPr>
          <w:p w14:paraId="096BE483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参数类型</w:t>
            </w:r>
          </w:p>
        </w:tc>
        <w:tc>
          <w:tcPr>
            <w:tcW w:w="1495" w:type="dxa"/>
          </w:tcPr>
          <w:p w14:paraId="0B2A3821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是否必填</w:t>
            </w:r>
          </w:p>
        </w:tc>
        <w:tc>
          <w:tcPr>
            <w:tcW w:w="1548" w:type="dxa"/>
          </w:tcPr>
          <w:p w14:paraId="6DB808DA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备注</w:t>
            </w:r>
          </w:p>
        </w:tc>
      </w:tr>
      <w:tr w:rsidR="00EF75E9" w:rsidRPr="00AA4994" w14:paraId="0DDAE34C" w14:textId="77777777" w:rsidTr="00FB0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A0349D7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Authorization</w:t>
            </w:r>
          </w:p>
        </w:tc>
        <w:tc>
          <w:tcPr>
            <w:tcW w:w="2535" w:type="dxa"/>
          </w:tcPr>
          <w:p w14:paraId="2B34857D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Basic xxx</w:t>
            </w:r>
          </w:p>
        </w:tc>
        <w:tc>
          <w:tcPr>
            <w:tcW w:w="1560" w:type="dxa"/>
          </w:tcPr>
          <w:p w14:paraId="18F1D1B9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字符串</w:t>
            </w:r>
          </w:p>
        </w:tc>
        <w:tc>
          <w:tcPr>
            <w:tcW w:w="1495" w:type="dxa"/>
          </w:tcPr>
          <w:p w14:paraId="10075A5C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548" w:type="dxa"/>
          </w:tcPr>
          <w:p w14:paraId="05223F16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Basic auth</w:t>
            </w:r>
          </w:p>
        </w:tc>
      </w:tr>
      <w:tr w:rsidR="00EF75E9" w:rsidRPr="00AA4994" w14:paraId="7070E7A9" w14:textId="77777777" w:rsidTr="00FB0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214E85D8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accept</w:t>
            </w:r>
          </w:p>
        </w:tc>
        <w:tc>
          <w:tcPr>
            <w:tcW w:w="2535" w:type="dxa"/>
          </w:tcPr>
          <w:p w14:paraId="5C7181E3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application/json</w:t>
            </w:r>
          </w:p>
        </w:tc>
        <w:tc>
          <w:tcPr>
            <w:tcW w:w="1560" w:type="dxa"/>
          </w:tcPr>
          <w:p w14:paraId="0990DA2E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495" w:type="dxa"/>
          </w:tcPr>
          <w:p w14:paraId="150EBBBA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548" w:type="dxa"/>
          </w:tcPr>
          <w:p w14:paraId="71449E11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-</w:t>
            </w:r>
          </w:p>
        </w:tc>
      </w:tr>
      <w:tr w:rsidR="00EF75E9" w:rsidRPr="00AA4994" w14:paraId="6A3804FF" w14:textId="77777777" w:rsidTr="00FB0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6743768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x-csrf-token</w:t>
            </w:r>
          </w:p>
        </w:tc>
        <w:tc>
          <w:tcPr>
            <w:tcW w:w="2535" w:type="dxa"/>
          </w:tcPr>
          <w:p w14:paraId="237E51BF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XXXX</w:t>
            </w:r>
          </w:p>
        </w:tc>
        <w:tc>
          <w:tcPr>
            <w:tcW w:w="1560" w:type="dxa"/>
          </w:tcPr>
          <w:p w14:paraId="4012D25F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495" w:type="dxa"/>
          </w:tcPr>
          <w:p w14:paraId="2D1D5304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548" w:type="dxa"/>
          </w:tcPr>
          <w:p w14:paraId="59068563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fetch</w:t>
            </w:r>
          </w:p>
        </w:tc>
      </w:tr>
      <w:tr w:rsidR="00EF75E9" w:rsidRPr="00AA4994" w14:paraId="49F38172" w14:textId="77777777" w:rsidTr="00FB0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0224A945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sap-language</w:t>
            </w:r>
          </w:p>
        </w:tc>
        <w:tc>
          <w:tcPr>
            <w:tcW w:w="2535" w:type="dxa"/>
          </w:tcPr>
          <w:p w14:paraId="537E6E7E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ZH</w:t>
            </w:r>
          </w:p>
        </w:tc>
        <w:tc>
          <w:tcPr>
            <w:tcW w:w="1560" w:type="dxa"/>
          </w:tcPr>
          <w:p w14:paraId="3461BAFB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495" w:type="dxa"/>
          </w:tcPr>
          <w:p w14:paraId="244F0C8C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548" w:type="dxa"/>
          </w:tcPr>
          <w:p w14:paraId="07A116C7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-</w:t>
            </w:r>
          </w:p>
        </w:tc>
      </w:tr>
      <w:tr w:rsidR="00FB0490" w:rsidRPr="00AA4994" w14:paraId="07B19C69" w14:textId="77777777" w:rsidTr="00FB0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D781A14" w14:textId="46335C5A" w:rsidR="00FB0490" w:rsidRPr="00AA4994" w:rsidRDefault="00FB0490" w:rsidP="00FB0490">
            <w:pPr>
              <w:rPr>
                <w:rFonts w:eastAsia="微软雅黑"/>
              </w:rPr>
            </w:pPr>
            <w:r w:rsidRPr="00FB0490">
              <w:rPr>
                <w:rFonts w:eastAsia="微软雅黑"/>
              </w:rPr>
              <w:t>if-match</w:t>
            </w:r>
          </w:p>
        </w:tc>
        <w:tc>
          <w:tcPr>
            <w:tcW w:w="2535" w:type="dxa"/>
          </w:tcPr>
          <w:p w14:paraId="438D3AFF" w14:textId="5D6628D6" w:rsidR="00FB0490" w:rsidRPr="00AA4994" w:rsidRDefault="00FB0490" w:rsidP="00FB04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/>
              </w:rPr>
            </w:pPr>
            <w:r w:rsidRPr="00FB0490">
              <w:rPr>
                <w:rFonts w:eastAsia="微软雅黑"/>
              </w:rPr>
              <w:t>W/"'20260724092040'"</w:t>
            </w:r>
          </w:p>
        </w:tc>
        <w:tc>
          <w:tcPr>
            <w:tcW w:w="1560" w:type="dxa"/>
          </w:tcPr>
          <w:p w14:paraId="1C1D184A" w14:textId="173DEBC5" w:rsidR="00FB0490" w:rsidRPr="00AA4994" w:rsidRDefault="00FB0490" w:rsidP="00FB04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495" w:type="dxa"/>
          </w:tcPr>
          <w:p w14:paraId="23398595" w14:textId="3D8AB2B8" w:rsidR="00FB0490" w:rsidRPr="00AA4994" w:rsidRDefault="00FB0490" w:rsidP="00FB04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548" w:type="dxa"/>
          </w:tcPr>
          <w:p w14:paraId="70C66F88" w14:textId="13BD8CF0" w:rsidR="00FB0490" w:rsidRPr="00AA4994" w:rsidRDefault="00FB0490" w:rsidP="00FB04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  <w:lang w:eastAsia="zh-CN"/>
              </w:rPr>
            </w:pPr>
            <w:r>
              <w:rPr>
                <w:rFonts w:eastAsia="微软雅黑" w:hint="eastAsia"/>
                <w:lang w:eastAsia="zh-CN"/>
              </w:rPr>
              <w:t>GET接口查询</w:t>
            </w:r>
          </w:p>
        </w:tc>
      </w:tr>
    </w:tbl>
    <w:p w14:paraId="1DB9D240" w14:textId="02844EA6" w:rsidR="00EF75E9" w:rsidRPr="00AA4994" w:rsidRDefault="00000000">
      <w:pPr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请求Body参数</w:t>
      </w:r>
      <w:proofErr w:type="spellEnd"/>
    </w:p>
    <w:p w14:paraId="01146F61" w14:textId="77777777" w:rsidR="009D1EA4" w:rsidRPr="009D1EA4" w:rsidRDefault="009D1EA4" w:rsidP="009D1EA4">
      <w:pPr>
        <w:rPr>
          <w:rFonts w:eastAsia="微软雅黑" w:hint="eastAsia"/>
          <w:sz w:val="15"/>
          <w:szCs w:val="15"/>
        </w:rPr>
      </w:pPr>
      <w:r w:rsidRPr="009D1EA4">
        <w:rPr>
          <w:rFonts w:eastAsia="微软雅黑" w:hint="eastAsia"/>
          <w:sz w:val="15"/>
          <w:szCs w:val="15"/>
        </w:rPr>
        <w:t>{</w:t>
      </w:r>
    </w:p>
    <w:p w14:paraId="080197A9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</w:t>
      </w:r>
      <w:proofErr w:type="spellStart"/>
      <w:r w:rsidRPr="009D1EA4">
        <w:rPr>
          <w:rFonts w:eastAsia="微软雅黑"/>
          <w:sz w:val="15"/>
          <w:szCs w:val="15"/>
        </w:rPr>
        <w:t>ProductionOrderOperation</w:t>
      </w:r>
      <w:proofErr w:type="spellEnd"/>
      <w:r w:rsidRPr="009D1EA4">
        <w:rPr>
          <w:rFonts w:eastAsia="微软雅黑"/>
          <w:sz w:val="15"/>
          <w:szCs w:val="15"/>
        </w:rPr>
        <w:t>": "0040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    //</w:t>
      </w:r>
      <w:proofErr w:type="spellStart"/>
      <w:r w:rsidRPr="009D1EA4">
        <w:rPr>
          <w:rFonts w:eastAsia="微软雅黑"/>
          <w:sz w:val="15"/>
          <w:szCs w:val="15"/>
        </w:rPr>
        <w:t>工序号（工艺路线中的工序编号</w:t>
      </w:r>
      <w:proofErr w:type="spellEnd"/>
      <w:r w:rsidRPr="009D1EA4">
        <w:rPr>
          <w:rFonts w:eastAsia="微软雅黑"/>
          <w:sz w:val="15"/>
          <w:szCs w:val="15"/>
        </w:rPr>
        <w:t>）</w:t>
      </w:r>
    </w:p>
    <w:p w14:paraId="4023E372" w14:textId="77777777" w:rsidR="009D1EA4" w:rsidRPr="009D1EA4" w:rsidRDefault="009D1EA4" w:rsidP="009D1EA4">
      <w:pPr>
        <w:rPr>
          <w:rFonts w:eastAsia="微软雅黑" w:hint="eastAsia"/>
          <w:sz w:val="15"/>
          <w:szCs w:val="15"/>
        </w:rPr>
      </w:pPr>
      <w:r w:rsidRPr="009D1EA4">
        <w:rPr>
          <w:rFonts w:eastAsia="微软雅黑" w:hint="eastAsia"/>
          <w:sz w:val="15"/>
          <w:szCs w:val="15"/>
        </w:rPr>
        <w:t xml:space="preserve">  "Plant": "B010</w:t>
      </w:r>
      <w:proofErr w:type="gramStart"/>
      <w:r w:rsidRPr="009D1EA4">
        <w:rPr>
          <w:rFonts w:eastAsia="微软雅黑" w:hint="eastAsia"/>
          <w:sz w:val="15"/>
          <w:szCs w:val="15"/>
        </w:rPr>
        <w:t xml:space="preserve">",   </w:t>
      </w:r>
      <w:proofErr w:type="gramEnd"/>
      <w:r w:rsidRPr="009D1EA4">
        <w:rPr>
          <w:rFonts w:eastAsia="微软雅黑" w:hint="eastAsia"/>
          <w:sz w:val="15"/>
          <w:szCs w:val="15"/>
        </w:rPr>
        <w:t xml:space="preserve">                               //</w:t>
      </w:r>
      <w:proofErr w:type="spellStart"/>
      <w:r w:rsidRPr="009D1EA4">
        <w:rPr>
          <w:rFonts w:eastAsia="微软雅黑" w:hint="eastAsia"/>
          <w:sz w:val="15"/>
          <w:szCs w:val="15"/>
        </w:rPr>
        <w:t>工厂</w:t>
      </w:r>
      <w:proofErr w:type="spellEnd"/>
    </w:p>
    <w:p w14:paraId="3BD96278" w14:textId="77777777" w:rsidR="009D1EA4" w:rsidRPr="009D1EA4" w:rsidRDefault="009D1EA4" w:rsidP="009D1EA4">
      <w:pPr>
        <w:rPr>
          <w:rFonts w:eastAsia="微软雅黑" w:hint="eastAsia"/>
          <w:sz w:val="15"/>
          <w:szCs w:val="15"/>
        </w:rPr>
      </w:pPr>
      <w:r w:rsidRPr="009D1EA4">
        <w:rPr>
          <w:rFonts w:eastAsia="微软雅黑" w:hint="eastAsia"/>
          <w:sz w:val="15"/>
          <w:szCs w:val="15"/>
        </w:rPr>
        <w:t xml:space="preserve">  "</w:t>
      </w:r>
      <w:proofErr w:type="spellStart"/>
      <w:r w:rsidRPr="009D1EA4">
        <w:rPr>
          <w:rFonts w:eastAsia="微软雅黑" w:hint="eastAsia"/>
          <w:sz w:val="15"/>
          <w:szCs w:val="15"/>
        </w:rPr>
        <w:t>WorkCenter</w:t>
      </w:r>
      <w:proofErr w:type="spellEnd"/>
      <w:r w:rsidRPr="009D1EA4">
        <w:rPr>
          <w:rFonts w:eastAsia="微软雅黑" w:hint="eastAsia"/>
          <w:sz w:val="15"/>
          <w:szCs w:val="15"/>
        </w:rPr>
        <w:t>": "Z01</w:t>
      </w:r>
      <w:proofErr w:type="gramStart"/>
      <w:r w:rsidRPr="009D1EA4">
        <w:rPr>
          <w:rFonts w:eastAsia="微软雅黑" w:hint="eastAsia"/>
          <w:sz w:val="15"/>
          <w:szCs w:val="15"/>
        </w:rPr>
        <w:t xml:space="preserve">",   </w:t>
      </w:r>
      <w:proofErr w:type="gramEnd"/>
      <w:r w:rsidRPr="009D1EA4">
        <w:rPr>
          <w:rFonts w:eastAsia="微软雅黑" w:hint="eastAsia"/>
          <w:sz w:val="15"/>
          <w:szCs w:val="15"/>
        </w:rPr>
        <w:t xml:space="preserve">                          //</w:t>
      </w:r>
      <w:proofErr w:type="spellStart"/>
      <w:r w:rsidRPr="009D1EA4">
        <w:rPr>
          <w:rFonts w:eastAsia="微软雅黑" w:hint="eastAsia"/>
          <w:sz w:val="15"/>
          <w:szCs w:val="15"/>
        </w:rPr>
        <w:t>工作中心</w:t>
      </w:r>
      <w:proofErr w:type="spellEnd"/>
    </w:p>
    <w:p w14:paraId="1DA373DB" w14:textId="7E8A6F5E" w:rsidR="009D1EA4" w:rsidRPr="009D1EA4" w:rsidRDefault="009D1EA4" w:rsidP="009D1EA4">
      <w:pPr>
        <w:rPr>
          <w:rFonts w:eastAsia="微软雅黑" w:hint="eastAsia"/>
          <w:sz w:val="15"/>
          <w:szCs w:val="15"/>
          <w:lang w:eastAsia="zh-CN"/>
        </w:rPr>
      </w:pPr>
      <w:r w:rsidRPr="009D1EA4">
        <w:rPr>
          <w:rFonts w:eastAsia="微软雅黑"/>
          <w:sz w:val="15"/>
          <w:szCs w:val="15"/>
        </w:rPr>
        <w:t xml:space="preserve">  "</w:t>
      </w:r>
      <w:proofErr w:type="spellStart"/>
      <w:r w:rsidRPr="009D1EA4">
        <w:rPr>
          <w:rFonts w:eastAsia="微软雅黑"/>
          <w:sz w:val="15"/>
          <w:szCs w:val="15"/>
        </w:rPr>
        <w:t>OperationControlProfile</w:t>
      </w:r>
      <w:proofErr w:type="spellEnd"/>
      <w:r w:rsidRPr="009D1EA4">
        <w:rPr>
          <w:rFonts w:eastAsia="微软雅黑"/>
          <w:sz w:val="15"/>
          <w:szCs w:val="15"/>
        </w:rPr>
        <w:t>": "ZP01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    //</w:t>
      </w:r>
      <w:proofErr w:type="spellStart"/>
      <w:r w:rsidRPr="009D1EA4">
        <w:rPr>
          <w:rFonts w:eastAsia="微软雅黑"/>
          <w:sz w:val="15"/>
          <w:szCs w:val="15"/>
        </w:rPr>
        <w:t>工序控制码</w:t>
      </w:r>
      <w:proofErr w:type="spellEnd"/>
    </w:p>
    <w:p w14:paraId="22A05F5E" w14:textId="25EB099D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</w:t>
      </w:r>
      <w:proofErr w:type="spellStart"/>
      <w:r w:rsidRPr="009D1EA4">
        <w:rPr>
          <w:rFonts w:eastAsia="微软雅黑"/>
          <w:sz w:val="15"/>
          <w:szCs w:val="15"/>
        </w:rPr>
        <w:t>OperationReferenceQuantity</w:t>
      </w:r>
      <w:proofErr w:type="spellEnd"/>
      <w:r w:rsidRPr="009D1EA4">
        <w:rPr>
          <w:rFonts w:eastAsia="微软雅黑"/>
          <w:sz w:val="15"/>
          <w:szCs w:val="15"/>
        </w:rPr>
        <w:t>": 1,                 //</w:t>
      </w:r>
      <w:proofErr w:type="spellStart"/>
      <w:r w:rsidRPr="009D1EA4">
        <w:rPr>
          <w:rFonts w:eastAsia="微软雅黑"/>
          <w:sz w:val="15"/>
          <w:szCs w:val="15"/>
        </w:rPr>
        <w:t>基准数量（计算工时的基</w:t>
      </w:r>
      <w:proofErr w:type="spellEnd"/>
      <w:r>
        <w:rPr>
          <w:rFonts w:eastAsia="微软雅黑" w:hint="eastAsia"/>
          <w:sz w:val="15"/>
          <w:szCs w:val="15"/>
          <w:lang w:eastAsia="zh-CN"/>
        </w:rPr>
        <w:t>本数量</w:t>
      </w:r>
      <w:r w:rsidRPr="009D1EA4">
        <w:rPr>
          <w:rFonts w:eastAsia="微软雅黑"/>
          <w:sz w:val="15"/>
          <w:szCs w:val="15"/>
        </w:rPr>
        <w:t>）</w:t>
      </w:r>
    </w:p>
    <w:p w14:paraId="7D776592" w14:textId="77777777" w:rsidR="009D1EA4" w:rsidRPr="009D1EA4" w:rsidRDefault="009D1EA4" w:rsidP="009D1EA4">
      <w:pPr>
        <w:rPr>
          <w:rFonts w:eastAsia="微软雅黑" w:hint="eastAsia"/>
          <w:sz w:val="15"/>
          <w:szCs w:val="15"/>
        </w:rPr>
      </w:pPr>
      <w:r w:rsidRPr="009D1EA4">
        <w:rPr>
          <w:rFonts w:eastAsia="微软雅黑" w:hint="eastAsia"/>
          <w:sz w:val="15"/>
          <w:szCs w:val="15"/>
        </w:rPr>
        <w:t xml:space="preserve">  "</w:t>
      </w:r>
      <w:proofErr w:type="spellStart"/>
      <w:r w:rsidRPr="009D1EA4">
        <w:rPr>
          <w:rFonts w:eastAsia="微软雅黑" w:hint="eastAsia"/>
          <w:sz w:val="15"/>
          <w:szCs w:val="15"/>
        </w:rPr>
        <w:t>OperationText</w:t>
      </w:r>
      <w:proofErr w:type="spellEnd"/>
      <w:r w:rsidRPr="009D1EA4">
        <w:rPr>
          <w:rFonts w:eastAsia="微软雅黑" w:hint="eastAsia"/>
          <w:sz w:val="15"/>
          <w:szCs w:val="15"/>
        </w:rPr>
        <w:t>": "TEST</w:t>
      </w:r>
      <w:proofErr w:type="gramStart"/>
      <w:r w:rsidRPr="009D1EA4">
        <w:rPr>
          <w:rFonts w:eastAsia="微软雅黑" w:hint="eastAsia"/>
          <w:sz w:val="15"/>
          <w:szCs w:val="15"/>
        </w:rPr>
        <w:t xml:space="preserve">",   </w:t>
      </w:r>
      <w:proofErr w:type="gramEnd"/>
      <w:r w:rsidRPr="009D1EA4">
        <w:rPr>
          <w:rFonts w:eastAsia="微软雅黑" w:hint="eastAsia"/>
          <w:sz w:val="15"/>
          <w:szCs w:val="15"/>
        </w:rPr>
        <w:t xml:space="preserve">                      //</w:t>
      </w:r>
      <w:proofErr w:type="spellStart"/>
      <w:r w:rsidRPr="009D1EA4">
        <w:rPr>
          <w:rFonts w:eastAsia="微软雅黑" w:hint="eastAsia"/>
          <w:sz w:val="15"/>
          <w:szCs w:val="15"/>
        </w:rPr>
        <w:t>工序短文本（工序描述</w:t>
      </w:r>
      <w:proofErr w:type="spellEnd"/>
      <w:r w:rsidRPr="009D1EA4">
        <w:rPr>
          <w:rFonts w:eastAsia="微软雅黑" w:hint="eastAsia"/>
          <w:sz w:val="15"/>
          <w:szCs w:val="15"/>
        </w:rPr>
        <w:t>）</w:t>
      </w:r>
    </w:p>
    <w:p w14:paraId="68809CBB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</w:t>
      </w:r>
      <w:proofErr w:type="spellStart"/>
      <w:r w:rsidRPr="009D1EA4">
        <w:rPr>
          <w:rFonts w:eastAsia="微软雅黑"/>
          <w:sz w:val="15"/>
          <w:szCs w:val="15"/>
        </w:rPr>
        <w:t>OperationISOUnit</w:t>
      </w:r>
      <w:proofErr w:type="spellEnd"/>
      <w:r w:rsidRPr="009D1EA4">
        <w:rPr>
          <w:rFonts w:eastAsia="微软雅黑"/>
          <w:sz w:val="15"/>
          <w:szCs w:val="15"/>
        </w:rPr>
        <w:t>": "PCE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            //</w:t>
      </w:r>
      <w:proofErr w:type="spellStart"/>
      <w:r w:rsidRPr="009D1EA4">
        <w:rPr>
          <w:rFonts w:eastAsia="微软雅黑"/>
          <w:sz w:val="15"/>
          <w:szCs w:val="15"/>
        </w:rPr>
        <w:t>基准数量单位（ISO）PCE</w:t>
      </w:r>
      <w:proofErr w:type="spellEnd"/>
      <w:r w:rsidRPr="009D1EA4">
        <w:rPr>
          <w:rFonts w:eastAsia="微软雅黑"/>
          <w:sz w:val="15"/>
          <w:szCs w:val="15"/>
        </w:rPr>
        <w:t>=件</w:t>
      </w:r>
    </w:p>
    <w:p w14:paraId="2909942B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</w:t>
      </w:r>
      <w:proofErr w:type="spellStart"/>
      <w:r w:rsidRPr="009D1EA4">
        <w:rPr>
          <w:rFonts w:eastAsia="微软雅黑"/>
          <w:sz w:val="15"/>
          <w:szCs w:val="15"/>
        </w:rPr>
        <w:t>OpQtyToBaseQtyNmrtr</w:t>
      </w:r>
      <w:proofErr w:type="spellEnd"/>
      <w:r w:rsidRPr="009D1EA4">
        <w:rPr>
          <w:rFonts w:eastAsia="微软雅黑"/>
          <w:sz w:val="15"/>
          <w:szCs w:val="15"/>
        </w:rPr>
        <w:t xml:space="preserve">": </w:t>
      </w:r>
      <w:proofErr w:type="gramStart"/>
      <w:r w:rsidRPr="009D1EA4">
        <w:rPr>
          <w:rFonts w:eastAsia="微软雅黑"/>
          <w:sz w:val="15"/>
          <w:szCs w:val="15"/>
        </w:rPr>
        <w:t xml:space="preserve">1,   </w:t>
      </w:r>
      <w:proofErr w:type="gramEnd"/>
      <w:r w:rsidRPr="009D1EA4">
        <w:rPr>
          <w:rFonts w:eastAsia="微软雅黑"/>
          <w:sz w:val="15"/>
          <w:szCs w:val="15"/>
        </w:rPr>
        <w:t xml:space="preserve">                     //</w:t>
      </w:r>
      <w:proofErr w:type="spellStart"/>
      <w:r w:rsidRPr="009D1EA4">
        <w:rPr>
          <w:rFonts w:eastAsia="微软雅黑"/>
          <w:sz w:val="15"/>
          <w:szCs w:val="15"/>
        </w:rPr>
        <w:t>数量与基准数量的换算分子</w:t>
      </w:r>
      <w:proofErr w:type="spellEnd"/>
    </w:p>
    <w:p w14:paraId="6F85EE1D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</w:t>
      </w:r>
      <w:proofErr w:type="spellStart"/>
      <w:r w:rsidRPr="009D1EA4">
        <w:rPr>
          <w:rFonts w:eastAsia="微软雅黑"/>
          <w:sz w:val="15"/>
          <w:szCs w:val="15"/>
        </w:rPr>
        <w:t>OpQtyToBaseQtyDnmntr</w:t>
      </w:r>
      <w:proofErr w:type="spellEnd"/>
      <w:r w:rsidRPr="009D1EA4">
        <w:rPr>
          <w:rFonts w:eastAsia="微软雅黑"/>
          <w:sz w:val="15"/>
          <w:szCs w:val="15"/>
        </w:rPr>
        <w:t xml:space="preserve">": </w:t>
      </w:r>
      <w:proofErr w:type="gramStart"/>
      <w:r w:rsidRPr="009D1EA4">
        <w:rPr>
          <w:rFonts w:eastAsia="微软雅黑"/>
          <w:sz w:val="15"/>
          <w:szCs w:val="15"/>
        </w:rPr>
        <w:t xml:space="preserve">1,   </w:t>
      </w:r>
      <w:proofErr w:type="gramEnd"/>
      <w:r w:rsidRPr="009D1EA4">
        <w:rPr>
          <w:rFonts w:eastAsia="微软雅黑"/>
          <w:sz w:val="15"/>
          <w:szCs w:val="15"/>
        </w:rPr>
        <w:t xml:space="preserve">                    //</w:t>
      </w:r>
      <w:proofErr w:type="spellStart"/>
      <w:r w:rsidRPr="009D1EA4">
        <w:rPr>
          <w:rFonts w:eastAsia="微软雅黑"/>
          <w:sz w:val="15"/>
          <w:szCs w:val="15"/>
        </w:rPr>
        <w:t>数量与基准数量的换算分母</w:t>
      </w:r>
      <w:proofErr w:type="spellEnd"/>
    </w:p>
    <w:p w14:paraId="000CCD18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lastRenderedPageBreak/>
        <w:t xml:space="preserve">  "StandardWorkQuantity1ISOUnit": "MIN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//工时1单位（ISO）MIN=</w:t>
      </w:r>
      <w:proofErr w:type="spellStart"/>
      <w:r w:rsidRPr="009D1EA4">
        <w:rPr>
          <w:rFonts w:eastAsia="微软雅黑"/>
          <w:sz w:val="15"/>
          <w:szCs w:val="15"/>
        </w:rPr>
        <w:t>分钟</w:t>
      </w:r>
      <w:proofErr w:type="spellEnd"/>
    </w:p>
    <w:p w14:paraId="0624BD42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"WorkCenterStandardWorkQty1": 10.000,             //工时1标准值（加工工时）</w:t>
      </w:r>
    </w:p>
    <w:p w14:paraId="4A7D2E8C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"CostCtrActivityType1": "A001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       //工时1成本中心活动类型（工费率）</w:t>
      </w:r>
    </w:p>
    <w:p w14:paraId="3F6F8061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"StandardWorkQuantity2ISOUnit": "MIN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//工时2单位（ISO）</w:t>
      </w:r>
    </w:p>
    <w:p w14:paraId="339CD07F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"WorkCenterStandardWorkQty2": 20.000,             //工时2标准值</w:t>
      </w:r>
    </w:p>
    <w:p w14:paraId="21F76803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"CostCtrActivityType2": "A002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       //工时2成本中心活动类型</w:t>
      </w:r>
    </w:p>
    <w:p w14:paraId="2B5E06B2" w14:textId="44DC9C95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"StandardWorkQuantity3ISOUnit": "KWH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//工时3单位（ISO）KW</w:t>
      </w:r>
      <w:r>
        <w:rPr>
          <w:rFonts w:eastAsia="微软雅黑" w:hint="eastAsia"/>
          <w:sz w:val="15"/>
          <w:szCs w:val="15"/>
          <w:lang w:eastAsia="zh-CN"/>
        </w:rPr>
        <w:t>H</w:t>
      </w:r>
      <w:r w:rsidRPr="009D1EA4">
        <w:rPr>
          <w:rFonts w:eastAsia="微软雅黑"/>
          <w:sz w:val="15"/>
          <w:szCs w:val="15"/>
        </w:rPr>
        <w:t>=</w:t>
      </w:r>
      <w:proofErr w:type="spellStart"/>
      <w:r w:rsidRPr="009D1EA4">
        <w:rPr>
          <w:rFonts w:eastAsia="微软雅黑"/>
          <w:sz w:val="15"/>
          <w:szCs w:val="15"/>
        </w:rPr>
        <w:t>度（电能</w:t>
      </w:r>
      <w:proofErr w:type="spellEnd"/>
      <w:r w:rsidRPr="009D1EA4">
        <w:rPr>
          <w:rFonts w:eastAsia="微软雅黑"/>
          <w:sz w:val="15"/>
          <w:szCs w:val="15"/>
        </w:rPr>
        <w:t>）</w:t>
      </w:r>
    </w:p>
    <w:p w14:paraId="513398B4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"WorkCenterStandardWorkQty3": 0.000,              //工时3标准值</w:t>
      </w:r>
    </w:p>
    <w:p w14:paraId="43761A84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"CostCtrActivityType3": "A007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       //工时3成本中心活动类型</w:t>
      </w:r>
    </w:p>
    <w:p w14:paraId="24E40DBA" w14:textId="5E6FE415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"StandardWorkQuantity4ISOUnit": "MTQ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//工时4单位（ISO）MT</w:t>
      </w:r>
      <w:r>
        <w:rPr>
          <w:rFonts w:eastAsia="微软雅黑" w:hint="eastAsia"/>
          <w:sz w:val="15"/>
          <w:szCs w:val="15"/>
          <w:lang w:eastAsia="zh-CN"/>
        </w:rPr>
        <w:t>Q</w:t>
      </w:r>
      <w:r w:rsidRPr="009D1EA4">
        <w:rPr>
          <w:rFonts w:eastAsia="微软雅黑"/>
          <w:sz w:val="15"/>
          <w:szCs w:val="15"/>
        </w:rPr>
        <w:t>=</w:t>
      </w:r>
      <w:proofErr w:type="spellStart"/>
      <w:r w:rsidRPr="009D1EA4">
        <w:rPr>
          <w:rFonts w:eastAsia="微软雅黑"/>
          <w:sz w:val="15"/>
          <w:szCs w:val="15"/>
        </w:rPr>
        <w:t>立方米</w:t>
      </w:r>
      <w:proofErr w:type="spellEnd"/>
    </w:p>
    <w:p w14:paraId="5BEF4EE4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"WorkCenterStandardWorkQty4": 0.000,              //工时4标准值</w:t>
      </w:r>
    </w:p>
    <w:p w14:paraId="06B2751F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"CostCtrActivityType4": "A003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       //工时4成本中心活动类型</w:t>
      </w:r>
    </w:p>
    <w:p w14:paraId="0743D625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"StandardWorkQuantity5ISOUnit": "MIN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//工时5单位（ISO）</w:t>
      </w:r>
    </w:p>
    <w:p w14:paraId="507AFF8A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"WorkCenterStandardWorkQty5": 0.000,              //工时5标准值</w:t>
      </w:r>
    </w:p>
    <w:p w14:paraId="19AA3085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"CostCtrActivityType5": "A009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       //工时5成本中心活动类型</w:t>
      </w:r>
    </w:p>
    <w:p w14:paraId="31141A8F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"StandardWorkQuantity6ISOUnit": "MIN</w:t>
      </w:r>
      <w:proofErr w:type="gramStart"/>
      <w:r w:rsidRPr="009D1EA4">
        <w:rPr>
          <w:rFonts w:eastAsia="微软雅黑"/>
          <w:sz w:val="15"/>
          <w:szCs w:val="15"/>
        </w:rPr>
        <w:t xml:space="preserve">",   </w:t>
      </w:r>
      <w:proofErr w:type="gramEnd"/>
      <w:r w:rsidRPr="009D1EA4">
        <w:rPr>
          <w:rFonts w:eastAsia="微软雅黑"/>
          <w:sz w:val="15"/>
          <w:szCs w:val="15"/>
        </w:rPr>
        <w:t xml:space="preserve">        //工时6单位（ISO）</w:t>
      </w:r>
    </w:p>
    <w:p w14:paraId="6B4BBB49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"WorkCenterStandardWorkQty6": 0.000,              //工时6标准值</w:t>
      </w:r>
    </w:p>
    <w:p w14:paraId="535CC978" w14:textId="77777777" w:rsidR="009D1EA4" w:rsidRPr="009D1EA4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/>
          <w:sz w:val="15"/>
          <w:szCs w:val="15"/>
        </w:rPr>
        <w:t xml:space="preserve">  "CostCtrActivityType6": "A008"                   //工时6成本中心活动类型</w:t>
      </w:r>
    </w:p>
    <w:p w14:paraId="7CC3A0F0" w14:textId="29A9D471" w:rsidR="00EF75E9" w:rsidRDefault="009D1EA4" w:rsidP="009D1EA4">
      <w:pPr>
        <w:rPr>
          <w:rFonts w:eastAsia="微软雅黑"/>
          <w:sz w:val="15"/>
          <w:szCs w:val="15"/>
        </w:rPr>
      </w:pPr>
      <w:r w:rsidRPr="009D1EA4">
        <w:rPr>
          <w:rFonts w:eastAsia="微软雅黑" w:hint="eastAsia"/>
          <w:sz w:val="15"/>
          <w:szCs w:val="15"/>
        </w:rPr>
        <w:t>}</w:t>
      </w:r>
    </w:p>
    <w:p w14:paraId="1D582A3A" w14:textId="77777777" w:rsidR="00FB0490" w:rsidRPr="009D1EA4" w:rsidRDefault="00FB0490" w:rsidP="009D1EA4">
      <w:pPr>
        <w:rPr>
          <w:rFonts w:eastAsia="微软雅黑" w:hint="eastAsia"/>
          <w:sz w:val="15"/>
          <w:szCs w:val="15"/>
        </w:rPr>
      </w:pPr>
    </w:p>
    <w:p w14:paraId="7063A380" w14:textId="19E6473A" w:rsidR="00EF75E9" w:rsidRPr="00AA4994" w:rsidRDefault="00000000">
      <w:pPr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认证方式</w:t>
      </w:r>
      <w:proofErr w:type="spellEnd"/>
    </w:p>
    <w:p w14:paraId="39846494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>继承父级（Basic auth）</w:t>
      </w:r>
    </w:p>
    <w:p w14:paraId="27135E01" w14:textId="0EE55899" w:rsidR="00EF75E9" w:rsidRPr="00AA4994" w:rsidRDefault="00000000">
      <w:pPr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响应示例</w:t>
      </w:r>
      <w:proofErr w:type="spellEnd"/>
    </w:p>
    <w:p w14:paraId="2D0A16D8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>成功（201 Created）</w:t>
      </w:r>
    </w:p>
    <w:p w14:paraId="3959951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{</w:t>
      </w:r>
    </w:p>
    <w:p w14:paraId="3CBA636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lastRenderedPageBreak/>
        <w:t>    "@</w:t>
      </w:r>
      <w:proofErr w:type="spellStart"/>
      <w:proofErr w:type="gramStart"/>
      <w:r w:rsidRPr="00FB0490">
        <w:rPr>
          <w:rFonts w:eastAsia="微软雅黑"/>
          <w:sz w:val="18"/>
        </w:rPr>
        <w:t>odata.context</w:t>
      </w:r>
      <w:proofErr w:type="spellEnd"/>
      <w:proofErr w:type="gramEnd"/>
      <w:r w:rsidRPr="00FB0490">
        <w:rPr>
          <w:rFonts w:eastAsia="微软雅黑"/>
          <w:sz w:val="18"/>
        </w:rPr>
        <w:t xml:space="preserve">": </w:t>
      </w:r>
      <w:proofErr w:type="gramStart"/>
      <w:r w:rsidRPr="00FB0490">
        <w:rPr>
          <w:rFonts w:eastAsia="微软雅黑"/>
          <w:sz w:val="18"/>
        </w:rPr>
        <w:t>"../..</w:t>
      </w:r>
      <w:proofErr w:type="gramEnd"/>
      <w:r w:rsidRPr="00FB0490">
        <w:rPr>
          <w:rFonts w:eastAsia="微软雅黑"/>
          <w:sz w:val="18"/>
        </w:rPr>
        <w:t>/$</w:t>
      </w:r>
      <w:proofErr w:type="spellStart"/>
      <w:r w:rsidRPr="00FB0490">
        <w:rPr>
          <w:rFonts w:eastAsia="微软雅黑"/>
          <w:sz w:val="18"/>
        </w:rPr>
        <w:t>metadata#ProductionOrderOperation</w:t>
      </w:r>
      <w:proofErr w:type="spellEnd"/>
      <w:r w:rsidRPr="00FB0490">
        <w:rPr>
          <w:rFonts w:eastAsia="微软雅黑"/>
          <w:sz w:val="18"/>
        </w:rPr>
        <w:t>/$entity",</w:t>
      </w:r>
    </w:p>
    <w:p w14:paraId="55847FD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"@</w:t>
      </w:r>
      <w:proofErr w:type="spellStart"/>
      <w:proofErr w:type="gramStart"/>
      <w:r w:rsidRPr="00FB0490">
        <w:rPr>
          <w:rFonts w:eastAsia="微软雅黑"/>
          <w:sz w:val="18"/>
        </w:rPr>
        <w:t>odata.metadataEtag</w:t>
      </w:r>
      <w:proofErr w:type="spellEnd"/>
      <w:proofErr w:type="gramEnd"/>
      <w:r w:rsidRPr="00FB0490">
        <w:rPr>
          <w:rFonts w:eastAsia="微软雅黑"/>
          <w:sz w:val="18"/>
        </w:rPr>
        <w:t>": "W/\"20260724092040\"",</w:t>
      </w:r>
    </w:p>
    <w:p w14:paraId="572A67D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"@</w:t>
      </w:r>
      <w:proofErr w:type="spellStart"/>
      <w:proofErr w:type="gramStart"/>
      <w:r w:rsidRPr="00FB0490">
        <w:rPr>
          <w:rFonts w:eastAsia="微软雅黑"/>
          <w:sz w:val="18"/>
        </w:rPr>
        <w:t>odata.etag</w:t>
      </w:r>
      <w:proofErr w:type="spellEnd"/>
      <w:proofErr w:type="gramEnd"/>
      <w:r w:rsidRPr="00FB0490">
        <w:rPr>
          <w:rFonts w:eastAsia="微软雅黑"/>
          <w:sz w:val="18"/>
        </w:rPr>
        <w:t>": "W/\"SADL-202608030648210000000C~20260803064821.0000000\"",</w:t>
      </w:r>
    </w:p>
    <w:p w14:paraId="10DEE7D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OrderInternalID</w:t>
      </w:r>
      <w:proofErr w:type="spellEnd"/>
      <w:r w:rsidRPr="00FB0490">
        <w:rPr>
          <w:rFonts w:eastAsia="微软雅黑"/>
          <w:sz w:val="18"/>
        </w:rPr>
        <w:t>": "546",</w:t>
      </w:r>
    </w:p>
    <w:p w14:paraId="5272090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OrderOperationInternalID</w:t>
      </w:r>
      <w:proofErr w:type="spellEnd"/>
      <w:r w:rsidRPr="00FB0490">
        <w:rPr>
          <w:rFonts w:eastAsia="微软雅黑"/>
          <w:sz w:val="18"/>
        </w:rPr>
        <w:t>": "4",</w:t>
      </w:r>
    </w:p>
    <w:p w14:paraId="7BD192D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ProductionOrder</w:t>
      </w:r>
      <w:proofErr w:type="spellEnd"/>
      <w:r w:rsidRPr="00FB0490">
        <w:rPr>
          <w:rFonts w:eastAsia="微软雅黑"/>
          <w:sz w:val="18"/>
        </w:rPr>
        <w:t>": "1000424",</w:t>
      </w:r>
    </w:p>
    <w:p w14:paraId="31FBCDA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ProductionOrderSequence</w:t>
      </w:r>
      <w:proofErr w:type="spellEnd"/>
      <w:r w:rsidRPr="00FB0490">
        <w:rPr>
          <w:rFonts w:eastAsia="微软雅黑"/>
          <w:sz w:val="18"/>
        </w:rPr>
        <w:t>": "0",</w:t>
      </w:r>
    </w:p>
    <w:p w14:paraId="240E31E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ProductionOrderOperation</w:t>
      </w:r>
      <w:proofErr w:type="spellEnd"/>
      <w:r w:rsidRPr="00FB0490">
        <w:rPr>
          <w:rFonts w:eastAsia="微软雅黑"/>
          <w:sz w:val="18"/>
        </w:rPr>
        <w:t>": "0040",</w:t>
      </w:r>
    </w:p>
    <w:p w14:paraId="4F9D2C6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OperationText</w:t>
      </w:r>
      <w:proofErr w:type="spellEnd"/>
      <w:r w:rsidRPr="00FB0490">
        <w:rPr>
          <w:rFonts w:eastAsia="微软雅黑"/>
          <w:sz w:val="18"/>
        </w:rPr>
        <w:t>": "TEST",</w:t>
      </w:r>
    </w:p>
    <w:p w14:paraId="5BBD622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OperationStandardTextCode</w:t>
      </w:r>
      <w:proofErr w:type="spellEnd"/>
      <w:r w:rsidRPr="00FB0490">
        <w:rPr>
          <w:rFonts w:eastAsia="微软雅黑"/>
          <w:sz w:val="18"/>
        </w:rPr>
        <w:t>": "",</w:t>
      </w:r>
    </w:p>
    <w:p w14:paraId="0B6C54B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"Plant": "B010",</w:t>
      </w:r>
    </w:p>
    <w:p w14:paraId="55FB517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WorkCenter</w:t>
      </w:r>
      <w:proofErr w:type="spellEnd"/>
      <w:r w:rsidRPr="00FB0490">
        <w:rPr>
          <w:rFonts w:eastAsia="微软雅黑"/>
          <w:sz w:val="18"/>
        </w:rPr>
        <w:t>": "Z01",</w:t>
      </w:r>
    </w:p>
    <w:p w14:paraId="2572142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OperationControlProfile</w:t>
      </w:r>
      <w:proofErr w:type="spellEnd"/>
      <w:r w:rsidRPr="00FB0490">
        <w:rPr>
          <w:rFonts w:eastAsia="微软雅黑"/>
          <w:sz w:val="18"/>
        </w:rPr>
        <w:t>": "ZP01",</w:t>
      </w:r>
    </w:p>
    <w:p w14:paraId="247C240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OperationConfirmation</w:t>
      </w:r>
      <w:proofErr w:type="spellEnd"/>
      <w:r w:rsidRPr="00FB0490">
        <w:rPr>
          <w:rFonts w:eastAsia="微软雅黑"/>
          <w:sz w:val="18"/>
        </w:rPr>
        <w:t>": "2113",</w:t>
      </w:r>
    </w:p>
    <w:p w14:paraId="497E6CF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ChangeNumber</w:t>
      </w:r>
      <w:proofErr w:type="spellEnd"/>
      <w:r w:rsidRPr="00FB0490">
        <w:rPr>
          <w:rFonts w:eastAsia="微软雅黑"/>
          <w:sz w:val="18"/>
        </w:rPr>
        <w:t>": "",</w:t>
      </w:r>
    </w:p>
    <w:p w14:paraId="1228275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"Reservation": "1677",</w:t>
      </w:r>
    </w:p>
    <w:p w14:paraId="2978F62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ObjectInternalID</w:t>
      </w:r>
      <w:proofErr w:type="spellEnd"/>
      <w:r w:rsidRPr="00FB0490">
        <w:rPr>
          <w:rFonts w:eastAsia="微软雅黑"/>
          <w:sz w:val="18"/>
        </w:rPr>
        <w:t>": "OV000000054600000004",</w:t>
      </w:r>
    </w:p>
    <w:p w14:paraId="208780E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NumberOfConfirmationSlips</w:t>
      </w:r>
      <w:proofErr w:type="spellEnd"/>
      <w:r w:rsidRPr="00FB0490">
        <w:rPr>
          <w:rFonts w:eastAsia="微软雅黑"/>
          <w:sz w:val="18"/>
        </w:rPr>
        <w:t>": "0",</w:t>
      </w:r>
    </w:p>
    <w:p w14:paraId="0968A56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NumberOfTimeTickets</w:t>
      </w:r>
      <w:proofErr w:type="spellEnd"/>
      <w:r w:rsidRPr="00FB0490">
        <w:rPr>
          <w:rFonts w:eastAsia="微软雅黑"/>
          <w:sz w:val="18"/>
        </w:rPr>
        <w:t>": 0,</w:t>
      </w:r>
    </w:p>
    <w:p w14:paraId="0E9E8D4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LeadTimeReductionStrategy</w:t>
      </w:r>
      <w:proofErr w:type="spellEnd"/>
      <w:r w:rsidRPr="00FB0490">
        <w:rPr>
          <w:rFonts w:eastAsia="微软雅黑"/>
          <w:sz w:val="18"/>
        </w:rPr>
        <w:t>": "",</w:t>
      </w:r>
    </w:p>
    <w:p w14:paraId="739EB85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OpSchedldReductionLevel</w:t>
      </w:r>
      <w:proofErr w:type="spellEnd"/>
      <w:r w:rsidRPr="00FB0490">
        <w:rPr>
          <w:rFonts w:eastAsia="微软雅黑"/>
          <w:sz w:val="18"/>
        </w:rPr>
        <w:t>": "0",</w:t>
      </w:r>
    </w:p>
    <w:p w14:paraId="2B13538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NumberOfOperationConfirmations</w:t>
      </w:r>
      <w:proofErr w:type="spellEnd"/>
      <w:r w:rsidRPr="00FB0490">
        <w:rPr>
          <w:rFonts w:eastAsia="微软雅黑"/>
          <w:sz w:val="18"/>
        </w:rPr>
        <w:t>": "0",</w:t>
      </w:r>
    </w:p>
    <w:p w14:paraId="1F790FA2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FactoryCalendar</w:t>
      </w:r>
      <w:proofErr w:type="spellEnd"/>
      <w:r w:rsidRPr="00FB0490">
        <w:rPr>
          <w:rFonts w:eastAsia="微软雅黑"/>
          <w:sz w:val="18"/>
        </w:rPr>
        <w:t>": "CN",</w:t>
      </w:r>
    </w:p>
    <w:p w14:paraId="0259714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lastRenderedPageBreak/>
        <w:t>    "</w:t>
      </w:r>
      <w:proofErr w:type="spellStart"/>
      <w:r w:rsidRPr="00FB0490">
        <w:rPr>
          <w:rFonts w:eastAsia="微软雅黑"/>
          <w:sz w:val="18"/>
        </w:rPr>
        <w:t>CapacityRequirement</w:t>
      </w:r>
      <w:proofErr w:type="spellEnd"/>
      <w:r w:rsidRPr="00FB0490">
        <w:rPr>
          <w:rFonts w:eastAsia="微软雅黑"/>
          <w:sz w:val="18"/>
        </w:rPr>
        <w:t>": "10000001906",</w:t>
      </w:r>
    </w:p>
    <w:p w14:paraId="3C5C5A5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CapacityRequirementItem</w:t>
      </w:r>
      <w:proofErr w:type="spellEnd"/>
      <w:r w:rsidRPr="00FB0490">
        <w:rPr>
          <w:rFonts w:eastAsia="微软雅黑"/>
          <w:sz w:val="18"/>
        </w:rPr>
        <w:t>": "0",</w:t>
      </w:r>
    </w:p>
    <w:p w14:paraId="3E02540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OperationSetupGroupCategory</w:t>
      </w:r>
      <w:proofErr w:type="spellEnd"/>
      <w:r w:rsidRPr="00FB0490">
        <w:rPr>
          <w:rFonts w:eastAsia="微软雅黑"/>
          <w:sz w:val="18"/>
        </w:rPr>
        <w:t>": "",</w:t>
      </w:r>
    </w:p>
    <w:p w14:paraId="7A5EAFF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OperationSetupGroup</w:t>
      </w:r>
      <w:proofErr w:type="spellEnd"/>
      <w:r w:rsidRPr="00FB0490">
        <w:rPr>
          <w:rFonts w:eastAsia="微软雅黑"/>
          <w:sz w:val="18"/>
        </w:rPr>
        <w:t>": "",</w:t>
      </w:r>
    </w:p>
    <w:p w14:paraId="1D926B22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OperationSetupType</w:t>
      </w:r>
      <w:proofErr w:type="spellEnd"/>
      <w:r w:rsidRPr="00FB0490">
        <w:rPr>
          <w:rFonts w:eastAsia="微软雅黑"/>
          <w:sz w:val="18"/>
        </w:rPr>
        <w:t>": "",</w:t>
      </w:r>
    </w:p>
    <w:p w14:paraId="1524B25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ExtProcgOperationHasSubcontrg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3BD9CBC1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PurchasingInfoRecord</w:t>
      </w:r>
      <w:proofErr w:type="spellEnd"/>
      <w:r w:rsidRPr="00FB0490">
        <w:rPr>
          <w:rFonts w:eastAsia="微软雅黑"/>
          <w:sz w:val="18"/>
        </w:rPr>
        <w:t>": "",</w:t>
      </w:r>
    </w:p>
    <w:p w14:paraId="2D6A8E6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PurchaseOutlineAgreement</w:t>
      </w:r>
      <w:proofErr w:type="spellEnd"/>
      <w:r w:rsidRPr="00FB0490">
        <w:rPr>
          <w:rFonts w:eastAsia="微软雅黑"/>
          <w:sz w:val="18"/>
        </w:rPr>
        <w:t>": "",</w:t>
      </w:r>
    </w:p>
    <w:p w14:paraId="6BE5860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PurchaseOutlineAgreementItem</w:t>
      </w:r>
      <w:proofErr w:type="spellEnd"/>
      <w:r w:rsidRPr="00FB0490">
        <w:rPr>
          <w:rFonts w:eastAsia="微软雅黑"/>
          <w:sz w:val="18"/>
        </w:rPr>
        <w:t>": "0",</w:t>
      </w:r>
    </w:p>
    <w:p w14:paraId="5F5332A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PurgInfoRecNonStockItmSortTerm</w:t>
      </w:r>
      <w:proofErr w:type="spellEnd"/>
      <w:r w:rsidRPr="00FB0490">
        <w:rPr>
          <w:rFonts w:eastAsia="微软雅黑"/>
          <w:sz w:val="18"/>
        </w:rPr>
        <w:t>": "",</w:t>
      </w:r>
    </w:p>
    <w:p w14:paraId="15CBEDF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"Supplier": "",</w:t>
      </w:r>
    </w:p>
    <w:p w14:paraId="4B75E64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CostElement</w:t>
      </w:r>
      <w:proofErr w:type="spellEnd"/>
      <w:r w:rsidRPr="00FB0490">
        <w:rPr>
          <w:rFonts w:eastAsia="微软雅黑"/>
          <w:sz w:val="18"/>
        </w:rPr>
        <w:t>": "",</w:t>
      </w:r>
    </w:p>
    <w:p w14:paraId="050F930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GoodsRecipientName</w:t>
      </w:r>
      <w:proofErr w:type="spellEnd"/>
      <w:r w:rsidRPr="00FB0490">
        <w:rPr>
          <w:rFonts w:eastAsia="微软雅黑"/>
          <w:sz w:val="18"/>
        </w:rPr>
        <w:t>": "",</w:t>
      </w:r>
    </w:p>
    <w:p w14:paraId="418727B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PurchaseRequisition</w:t>
      </w:r>
      <w:proofErr w:type="spellEnd"/>
      <w:r w:rsidRPr="00FB0490">
        <w:rPr>
          <w:rFonts w:eastAsia="微软雅黑"/>
          <w:sz w:val="18"/>
        </w:rPr>
        <w:t>": "",</w:t>
      </w:r>
    </w:p>
    <w:p w14:paraId="790C551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PurchaseRequisitionItem</w:t>
      </w:r>
      <w:proofErr w:type="spellEnd"/>
      <w:r w:rsidRPr="00FB0490">
        <w:rPr>
          <w:rFonts w:eastAsia="微软雅黑"/>
          <w:sz w:val="18"/>
        </w:rPr>
        <w:t>": "0",</w:t>
      </w:r>
    </w:p>
    <w:p w14:paraId="69299F4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PurchasingOrganization</w:t>
      </w:r>
      <w:proofErr w:type="spellEnd"/>
      <w:r w:rsidRPr="00FB0490">
        <w:rPr>
          <w:rFonts w:eastAsia="微软雅黑"/>
          <w:sz w:val="18"/>
        </w:rPr>
        <w:t>": "",</w:t>
      </w:r>
    </w:p>
    <w:p w14:paraId="7CD1840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PurchasingGroup</w:t>
      </w:r>
      <w:proofErr w:type="spellEnd"/>
      <w:r w:rsidRPr="00FB0490">
        <w:rPr>
          <w:rFonts w:eastAsia="微软雅黑"/>
          <w:sz w:val="18"/>
        </w:rPr>
        <w:t>": "",</w:t>
      </w:r>
    </w:p>
    <w:p w14:paraId="0CC2AA5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OpExternalProcessingCurrency</w:t>
      </w:r>
      <w:proofErr w:type="spellEnd"/>
      <w:r w:rsidRPr="00FB0490">
        <w:rPr>
          <w:rFonts w:eastAsia="微软雅黑"/>
          <w:sz w:val="18"/>
        </w:rPr>
        <w:t>": "",</w:t>
      </w:r>
    </w:p>
    <w:p w14:paraId="230E265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InspectionLotType</w:t>
      </w:r>
      <w:proofErr w:type="spellEnd"/>
      <w:r w:rsidRPr="00FB0490">
        <w:rPr>
          <w:rFonts w:eastAsia="微软雅黑"/>
          <w:sz w:val="18"/>
        </w:rPr>
        <w:t>": "",</w:t>
      </w:r>
    </w:p>
    <w:p w14:paraId="70E0F9A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MaterialGroup</w:t>
      </w:r>
      <w:proofErr w:type="spellEnd"/>
      <w:r w:rsidRPr="00FB0490">
        <w:rPr>
          <w:rFonts w:eastAsia="微软雅黑"/>
          <w:sz w:val="18"/>
        </w:rPr>
        <w:t>": "",</w:t>
      </w:r>
    </w:p>
    <w:p w14:paraId="01D6115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UnloadingPointName</w:t>
      </w:r>
      <w:proofErr w:type="spellEnd"/>
      <w:r w:rsidRPr="00FB0490">
        <w:rPr>
          <w:rFonts w:eastAsia="微软雅黑"/>
          <w:sz w:val="18"/>
        </w:rPr>
        <w:t>": "",</w:t>
      </w:r>
    </w:p>
    <w:p w14:paraId="0C6363A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OpErlstSchedldExecStrtDte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5BF3215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OpErlstSchedldExecStrtTme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1951DF82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lastRenderedPageBreak/>
        <w:t>    "</w:t>
      </w:r>
      <w:proofErr w:type="spellStart"/>
      <w:r w:rsidRPr="00FB0490">
        <w:rPr>
          <w:rFonts w:eastAsia="微软雅黑"/>
          <w:sz w:val="18"/>
        </w:rPr>
        <w:t>OpErlstSchedldProcgStrtDte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74F8468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OpErlstSchedldProcgStrtTme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73B6B41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OpErlstSchedldTrdwnStrtDte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432874C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OpErlstSchedldTrdwnStrtTme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0215EC9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OpErlstSchedldExecEndDte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1E210F1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OpErlstSchedldExecEndTme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754D3A8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OpLtstSchedldExecStrtDte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2ECB34F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OpLtstSchedldExecStrtTme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44BBE58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OpLtstSchedldProcgStrtDte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776191A2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OpLtstSchedldProcgStrtTme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751CDE06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OpLtstSchedldTrdwnStrtDte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6F7E74D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OpLtstSchedldTrdwnStrtTme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6155C5F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OpLtstSchedldExecEndDte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32981E1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OpLtstSchedldExecEndTme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10C7739C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OperationConfirmedStartDate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4EAAE8E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OperationConfirmedEndDate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0DB6FAA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OpActualExecutionStartDate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3FBBC79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OpActualExecutionStartTime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21E4D8A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OpActualSetupEndDate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63584E9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OpActualSetupEndTime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4DCCD5F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OpActualProcessingStartDate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46396B6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OpActualProcessingStartTime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23D92B6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OpActualProcessingEndDate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5D61D21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lastRenderedPageBreak/>
        <w:t>    "</w:t>
      </w:r>
      <w:proofErr w:type="spellStart"/>
      <w:r w:rsidRPr="00FB0490">
        <w:rPr>
          <w:rFonts w:eastAsia="微软雅黑"/>
          <w:sz w:val="18"/>
        </w:rPr>
        <w:t>OpActualProcessingEndTime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0CC6DDB6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OpActualTeardownStartDate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4434388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OpActualTeardownStartTme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226A643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OpActualExecutionEndDate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6693A0D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OpActualExecutionEndTime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488F4D66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ActualForecastEndDate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3C99195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ActualForecastEndTime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586E3642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EarliestScheduledWaitStartDate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1724746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EarliestScheduledWaitStartTime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6C92082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EarliestScheduledWaitEndDate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39509D1C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EarliestScheduledWaitEndTime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64A8114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LatestScheduledWaitStartDate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1EAB2C3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LatestScheduledWaitStartTime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27CC94B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LatestScheduledWaitEndDate</w:t>
      </w:r>
      <w:proofErr w:type="spellEnd"/>
      <w:r w:rsidRPr="00FB0490">
        <w:rPr>
          <w:rFonts w:eastAsia="微软雅黑"/>
          <w:sz w:val="18"/>
        </w:rPr>
        <w:t>": "2026-08-06",</w:t>
      </w:r>
    </w:p>
    <w:p w14:paraId="6E71528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LatestScheduledWaitEndTime</w:t>
      </w:r>
      <w:proofErr w:type="spellEnd"/>
      <w:r w:rsidRPr="00FB0490">
        <w:rPr>
          <w:rFonts w:eastAsia="微软雅黑"/>
          <w:sz w:val="18"/>
        </w:rPr>
        <w:t>": "00:00:00",</w:t>
      </w:r>
    </w:p>
    <w:p w14:paraId="0C779AB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ProductionPlantTimeZone</w:t>
      </w:r>
      <w:proofErr w:type="spellEnd"/>
      <w:r w:rsidRPr="00FB0490">
        <w:rPr>
          <w:rFonts w:eastAsia="微软雅黑"/>
          <w:sz w:val="18"/>
        </w:rPr>
        <w:t>": "</w:t>
      </w:r>
      <w:proofErr w:type="spellStart"/>
      <w:r w:rsidRPr="00FB0490">
        <w:rPr>
          <w:rFonts w:eastAsia="微软雅黑"/>
          <w:sz w:val="18"/>
        </w:rPr>
        <w:t>Etc</w:t>
      </w:r>
      <w:proofErr w:type="spellEnd"/>
      <w:r w:rsidRPr="00FB0490">
        <w:rPr>
          <w:rFonts w:eastAsia="微软雅黑"/>
          <w:sz w:val="18"/>
        </w:rPr>
        <w:t>/GMT-8",</w:t>
      </w:r>
    </w:p>
    <w:p w14:paraId="63768B8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ErlstSchedldExecStrtDteTme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55D3DDA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ErlstSchedldExecStrtIsEODay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3BEC776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ErlstSchedldProcgStrtDteTme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79ACF19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ErlstSchedldProcgStrtIsEODay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7ABE46BC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ErlstSchedldTrdwnStrtDteTme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70ACA2B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ErlstSchedldTrdwnStrtIsEODay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29EC2406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ErlstSchedldExecEndDteTme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632EBB4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lastRenderedPageBreak/>
        <w:t>    "</w:t>
      </w:r>
      <w:proofErr w:type="spellStart"/>
      <w:r w:rsidRPr="00FB0490">
        <w:rPr>
          <w:rFonts w:eastAsia="微软雅黑"/>
          <w:sz w:val="18"/>
        </w:rPr>
        <w:t>ErlstSchedldExecEndIsEODay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12D4002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LtstSchedldExecStrtDteTme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6A1735E1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LtstSchedldExecStrtIsEODay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177AE4C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LtstSchedldProcgStrtDteTme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60A7CA02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LtstSchedldProcgStrtIsEODay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1FFDAA8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LtstSchedldTrdwnStrtDteTme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618319C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LtstSchedldTrdwnStrtIsEODay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7D80343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LtstSchedldExecEndDteTme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3A5F1A4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LtstSchedldExecEndIsEODay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6D803E4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ActualExecutionStartDateTime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6BE323B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ActualExecutionStartIsEODay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03DE9E4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ActualSetupEndDateTime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0E6A6EB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ActualSetupEndIsEODay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24275946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ActualProcessingStartDteTme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14989BA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ActualProcessingStrtIsEODay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3D97817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ActualProcessingEndDateTime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784DEC52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ActualProcessingEndIsEODay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606FF3E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ActualTeardownStartDateTime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41EDF24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ActualTeardownStartIsEODay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6073D76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ActualExecutionEndDateTime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571B1C7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ActualExecutionEndIsEODay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4620458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ActualForecastEndDateTime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null</w:t>
      </w:r>
      <w:r w:rsidRPr="00FB0490">
        <w:rPr>
          <w:rFonts w:eastAsia="微软雅黑"/>
          <w:sz w:val="18"/>
        </w:rPr>
        <w:t>,</w:t>
      </w:r>
    </w:p>
    <w:p w14:paraId="5F18BB7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ActualForecastEndIsEODay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52DB9EA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lastRenderedPageBreak/>
        <w:t>    "</w:t>
      </w:r>
      <w:proofErr w:type="spellStart"/>
      <w:r w:rsidRPr="00FB0490">
        <w:rPr>
          <w:rFonts w:eastAsia="微软雅黑"/>
          <w:sz w:val="18"/>
        </w:rPr>
        <w:t>ErlstSchedldWaitStartDteTme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4E61C31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ErlstSchedldWaitStrtIsEODay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1785DDB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ErlstSchedldWaitEndDteTme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05985EB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ErlstSchedldWaitEndIsEODay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4176A87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LtstSchedldWaitStartDteTme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002A8F9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LtstSchedldWaitStartIsEODay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7BD4497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LtstSchedldWaitEndDateTime</w:t>
      </w:r>
      <w:proofErr w:type="spellEnd"/>
      <w:r w:rsidRPr="00FB0490">
        <w:rPr>
          <w:rFonts w:eastAsia="微软雅黑"/>
          <w:sz w:val="18"/>
        </w:rPr>
        <w:t>": "2026-08-05T16:00:00Z",</w:t>
      </w:r>
    </w:p>
    <w:p w14:paraId="1A12FC0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LtstSchedldWaitEndIsEODay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655B576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SchedldMoveDurationSAPUnit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7C3519D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"SchedldMoveDurationISOUnit": "",</w:t>
      </w:r>
    </w:p>
    <w:p w14:paraId="1C2CCD2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ScheduledMoveDuration</w:t>
      </w:r>
      <w:proofErr w:type="spellEnd"/>
      <w:r w:rsidRPr="00FB0490">
        <w:rPr>
          <w:rFonts w:eastAsia="微软雅黑"/>
          <w:sz w:val="18"/>
        </w:rPr>
        <w:t>": 0.0000000000000000E+00,</w:t>
      </w:r>
    </w:p>
    <w:p w14:paraId="7DC83E9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SchedldQueueDurationSAPUnit</w:t>
      </w:r>
      <w:proofErr w:type="spellEnd"/>
      <w:r w:rsidRPr="00FB0490">
        <w:rPr>
          <w:rFonts w:eastAsia="微软雅黑"/>
          <w:sz w:val="18"/>
        </w:rPr>
        <w:t>": "MIN",</w:t>
      </w:r>
    </w:p>
    <w:p w14:paraId="061621B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SchedldQueueDurationISOUnit</w:t>
      </w:r>
      <w:proofErr w:type="spellEnd"/>
      <w:r w:rsidRPr="00FB0490">
        <w:rPr>
          <w:rFonts w:eastAsia="微软雅黑"/>
          <w:sz w:val="18"/>
        </w:rPr>
        <w:t>": "MIN",</w:t>
      </w:r>
    </w:p>
    <w:p w14:paraId="1A19254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ScheduledQueueDuration</w:t>
      </w:r>
      <w:proofErr w:type="spellEnd"/>
      <w:r w:rsidRPr="00FB0490">
        <w:rPr>
          <w:rFonts w:eastAsia="微软雅黑"/>
          <w:sz w:val="18"/>
        </w:rPr>
        <w:t>": 0.000,</w:t>
      </w:r>
    </w:p>
    <w:p w14:paraId="51B8EC6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SchedldWaitDurationSAPUnit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3E52787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SchedldWaitDurationISOUnit</w:t>
      </w:r>
      <w:proofErr w:type="spellEnd"/>
      <w:r w:rsidRPr="00FB0490">
        <w:rPr>
          <w:rFonts w:eastAsia="微软雅黑"/>
          <w:sz w:val="18"/>
        </w:rPr>
        <w:t>": "",</w:t>
      </w:r>
    </w:p>
    <w:p w14:paraId="7CE57FB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ScheduledWaitDuration</w:t>
      </w:r>
      <w:proofErr w:type="spellEnd"/>
      <w:r w:rsidRPr="00FB0490">
        <w:rPr>
          <w:rFonts w:eastAsia="微软雅黑"/>
          <w:sz w:val="18"/>
        </w:rPr>
        <w:t>": 0.0000000000000000E+00,</w:t>
      </w:r>
    </w:p>
    <w:p w14:paraId="0B62938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BreakDurationSAPUnit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5FC2BDD1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BreakDurationISOUnit</w:t>
      </w:r>
      <w:proofErr w:type="spellEnd"/>
      <w:r w:rsidRPr="00FB0490">
        <w:rPr>
          <w:rFonts w:eastAsia="微软雅黑"/>
          <w:sz w:val="18"/>
        </w:rPr>
        <w:t>": "",</w:t>
      </w:r>
    </w:p>
    <w:p w14:paraId="4CF8ECF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PlannedBreakDuration</w:t>
      </w:r>
      <w:proofErr w:type="spellEnd"/>
      <w:r w:rsidRPr="00FB0490">
        <w:rPr>
          <w:rFonts w:eastAsia="微软雅黑"/>
          <w:sz w:val="18"/>
        </w:rPr>
        <w:t>": 0.000,</w:t>
      </w:r>
    </w:p>
    <w:p w14:paraId="04A7AB1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OverlapMinimumDurnSAPUnit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2F5BE97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OverlapMinimumDurnISOUnit</w:t>
      </w:r>
      <w:proofErr w:type="spellEnd"/>
      <w:r w:rsidRPr="00FB0490">
        <w:rPr>
          <w:rFonts w:eastAsia="微软雅黑"/>
          <w:sz w:val="18"/>
        </w:rPr>
        <w:t>": "",</w:t>
      </w:r>
    </w:p>
    <w:p w14:paraId="7417B4E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OverlapMinimumDuration</w:t>
      </w:r>
      <w:proofErr w:type="spellEnd"/>
      <w:r w:rsidRPr="00FB0490">
        <w:rPr>
          <w:rFonts w:eastAsia="微软雅黑"/>
          <w:sz w:val="18"/>
        </w:rPr>
        <w:t>": 0.000,</w:t>
      </w:r>
    </w:p>
    <w:p w14:paraId="4C849AE6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lastRenderedPageBreak/>
        <w:t>    "</w:t>
      </w:r>
      <w:proofErr w:type="spellStart"/>
      <w:r w:rsidRPr="00FB0490">
        <w:rPr>
          <w:rFonts w:eastAsia="微软雅黑"/>
          <w:sz w:val="18"/>
        </w:rPr>
        <w:t>MaximumWaitDurationSAPUnit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1637496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MaximumWaitDurationISOUnit</w:t>
      </w:r>
      <w:proofErr w:type="spellEnd"/>
      <w:r w:rsidRPr="00FB0490">
        <w:rPr>
          <w:rFonts w:eastAsia="微软雅黑"/>
          <w:sz w:val="18"/>
        </w:rPr>
        <w:t>": "",</w:t>
      </w:r>
    </w:p>
    <w:p w14:paraId="6207410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MaximumWaitDuration</w:t>
      </w:r>
      <w:proofErr w:type="spellEnd"/>
      <w:r w:rsidRPr="00FB0490">
        <w:rPr>
          <w:rFonts w:eastAsia="微软雅黑"/>
          <w:sz w:val="18"/>
        </w:rPr>
        <w:t>": 0.000,</w:t>
      </w:r>
    </w:p>
    <w:p w14:paraId="4B561F6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MinimumWaitDurationSAPUnit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420084C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MinimumWaitDurationISOUnit</w:t>
      </w:r>
      <w:proofErr w:type="spellEnd"/>
      <w:r w:rsidRPr="00FB0490">
        <w:rPr>
          <w:rFonts w:eastAsia="微软雅黑"/>
          <w:sz w:val="18"/>
        </w:rPr>
        <w:t>": "",</w:t>
      </w:r>
    </w:p>
    <w:p w14:paraId="28F344A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MinimumWaitDuration</w:t>
      </w:r>
      <w:proofErr w:type="spellEnd"/>
      <w:r w:rsidRPr="00FB0490">
        <w:rPr>
          <w:rFonts w:eastAsia="微软雅黑"/>
          <w:sz w:val="18"/>
        </w:rPr>
        <w:t>": 0.000,</w:t>
      </w:r>
    </w:p>
    <w:p w14:paraId="179E6E0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StandardQueueDurnSAPUnit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33EFB97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StandardQueueDurnISOUnit</w:t>
      </w:r>
      <w:proofErr w:type="spellEnd"/>
      <w:r w:rsidRPr="00FB0490">
        <w:rPr>
          <w:rFonts w:eastAsia="微软雅黑"/>
          <w:sz w:val="18"/>
        </w:rPr>
        <w:t>": "",</w:t>
      </w:r>
    </w:p>
    <w:p w14:paraId="0EAAE98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StandardQueueDuration</w:t>
      </w:r>
      <w:proofErr w:type="spellEnd"/>
      <w:r w:rsidRPr="00FB0490">
        <w:rPr>
          <w:rFonts w:eastAsia="微软雅黑"/>
          <w:sz w:val="18"/>
        </w:rPr>
        <w:t>": 0.000,</w:t>
      </w:r>
    </w:p>
    <w:p w14:paraId="4DCE2EC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MinimumQueueDurationSAPUnit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79E51B06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MinimumQueueDurationISOUnit</w:t>
      </w:r>
      <w:proofErr w:type="spellEnd"/>
      <w:r w:rsidRPr="00FB0490">
        <w:rPr>
          <w:rFonts w:eastAsia="微软雅黑"/>
          <w:sz w:val="18"/>
        </w:rPr>
        <w:t>": "",</w:t>
      </w:r>
    </w:p>
    <w:p w14:paraId="654A9EC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MinimumQueueDuration</w:t>
      </w:r>
      <w:proofErr w:type="spellEnd"/>
      <w:r w:rsidRPr="00FB0490">
        <w:rPr>
          <w:rFonts w:eastAsia="微软雅黑"/>
          <w:sz w:val="18"/>
        </w:rPr>
        <w:t>": 0.000,</w:t>
      </w:r>
    </w:p>
    <w:p w14:paraId="7AB9296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StandardMoveDurationSAPUnit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2C7645B6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StandardMoveDurationISOUnit</w:t>
      </w:r>
      <w:proofErr w:type="spellEnd"/>
      <w:r w:rsidRPr="00FB0490">
        <w:rPr>
          <w:rFonts w:eastAsia="微软雅黑"/>
          <w:sz w:val="18"/>
        </w:rPr>
        <w:t>": "",</w:t>
      </w:r>
    </w:p>
    <w:p w14:paraId="505D232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StandardMoveDuration</w:t>
      </w:r>
      <w:proofErr w:type="spellEnd"/>
      <w:r w:rsidRPr="00FB0490">
        <w:rPr>
          <w:rFonts w:eastAsia="微软雅黑"/>
          <w:sz w:val="18"/>
        </w:rPr>
        <w:t>": 0.000,</w:t>
      </w:r>
    </w:p>
    <w:p w14:paraId="201B107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MinimumMoveDurationSAPUnit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4953C25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MinimumMoveDurationISOUnit</w:t>
      </w:r>
      <w:proofErr w:type="spellEnd"/>
      <w:r w:rsidRPr="00FB0490">
        <w:rPr>
          <w:rFonts w:eastAsia="微软雅黑"/>
          <w:sz w:val="18"/>
        </w:rPr>
        <w:t>": "",</w:t>
      </w:r>
    </w:p>
    <w:p w14:paraId="2D53F31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MinimumMoveDuration</w:t>
      </w:r>
      <w:proofErr w:type="spellEnd"/>
      <w:r w:rsidRPr="00FB0490">
        <w:rPr>
          <w:rFonts w:eastAsia="微软雅黑"/>
          <w:sz w:val="18"/>
        </w:rPr>
        <w:t>": 0.000,</w:t>
      </w:r>
    </w:p>
    <w:p w14:paraId="08A10DD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PlannedSetupDurnSAPUnit</w:t>
      </w:r>
      <w:proofErr w:type="spellEnd"/>
      <w:r w:rsidRPr="00FB0490">
        <w:rPr>
          <w:rFonts w:eastAsia="微软雅黑"/>
          <w:sz w:val="18"/>
        </w:rPr>
        <w:t>": "MIN",</w:t>
      </w:r>
    </w:p>
    <w:p w14:paraId="259C1D0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PlannedSetupDurnISOUnit</w:t>
      </w:r>
      <w:proofErr w:type="spellEnd"/>
      <w:r w:rsidRPr="00FB0490">
        <w:rPr>
          <w:rFonts w:eastAsia="微软雅黑"/>
          <w:sz w:val="18"/>
        </w:rPr>
        <w:t>": "MIN",</w:t>
      </w:r>
    </w:p>
    <w:p w14:paraId="7112C3C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OpPlannedSetupDurn</w:t>
      </w:r>
      <w:proofErr w:type="spellEnd"/>
      <w:r w:rsidRPr="00FB0490">
        <w:rPr>
          <w:rFonts w:eastAsia="微软雅黑"/>
          <w:sz w:val="18"/>
        </w:rPr>
        <w:t>": 0.000,</w:t>
      </w:r>
    </w:p>
    <w:p w14:paraId="77EC82A6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PlannedProcgDurnSAPUnit</w:t>
      </w:r>
      <w:proofErr w:type="spellEnd"/>
      <w:r w:rsidRPr="00FB0490">
        <w:rPr>
          <w:rFonts w:eastAsia="微软雅黑"/>
          <w:sz w:val="18"/>
        </w:rPr>
        <w:t>": "MIN",</w:t>
      </w:r>
    </w:p>
    <w:p w14:paraId="475D1BB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PlannedProcgDurnISOUnit</w:t>
      </w:r>
      <w:proofErr w:type="spellEnd"/>
      <w:r w:rsidRPr="00FB0490">
        <w:rPr>
          <w:rFonts w:eastAsia="微软雅黑"/>
          <w:sz w:val="18"/>
        </w:rPr>
        <w:t>": "MIN",</w:t>
      </w:r>
    </w:p>
    <w:p w14:paraId="59FCBCE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lastRenderedPageBreak/>
        <w:t>    "</w:t>
      </w:r>
      <w:proofErr w:type="spellStart"/>
      <w:r w:rsidRPr="00FB0490">
        <w:rPr>
          <w:rFonts w:eastAsia="微软雅黑"/>
          <w:sz w:val="18"/>
        </w:rPr>
        <w:t>OpPlannedProcessingDurn</w:t>
      </w:r>
      <w:proofErr w:type="spellEnd"/>
      <w:r w:rsidRPr="00FB0490">
        <w:rPr>
          <w:rFonts w:eastAsia="微软雅黑"/>
          <w:sz w:val="18"/>
        </w:rPr>
        <w:t>": 0.000,</w:t>
      </w:r>
    </w:p>
    <w:p w14:paraId="4FE7D511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PlannedTeardownDurnSAPUnit</w:t>
      </w:r>
      <w:proofErr w:type="spellEnd"/>
      <w:r w:rsidRPr="00FB0490">
        <w:rPr>
          <w:rFonts w:eastAsia="微软雅黑"/>
          <w:sz w:val="18"/>
        </w:rPr>
        <w:t>": "MIN",</w:t>
      </w:r>
    </w:p>
    <w:p w14:paraId="0BE5BD4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PlannedTeardownDurnISOUnit</w:t>
      </w:r>
      <w:proofErr w:type="spellEnd"/>
      <w:r w:rsidRPr="00FB0490">
        <w:rPr>
          <w:rFonts w:eastAsia="微软雅黑"/>
          <w:sz w:val="18"/>
        </w:rPr>
        <w:t>": "MIN",</w:t>
      </w:r>
    </w:p>
    <w:p w14:paraId="079B06F1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OpPlannedTeardownDurn</w:t>
      </w:r>
      <w:proofErr w:type="spellEnd"/>
      <w:r w:rsidRPr="00FB0490">
        <w:rPr>
          <w:rFonts w:eastAsia="微软雅黑"/>
          <w:sz w:val="18"/>
        </w:rPr>
        <w:t>": 0.000,</w:t>
      </w:r>
    </w:p>
    <w:p w14:paraId="6165FD3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StartDateOffsetReferenceCode</w:t>
      </w:r>
      <w:proofErr w:type="spellEnd"/>
      <w:r w:rsidRPr="00FB0490">
        <w:rPr>
          <w:rFonts w:eastAsia="微软雅黑"/>
          <w:sz w:val="18"/>
        </w:rPr>
        <w:t>": "",</w:t>
      </w:r>
    </w:p>
    <w:p w14:paraId="20B08452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StartDateOffsetDurationSAPUnit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2ED106F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StartDateOffsetDurationISOUnit</w:t>
      </w:r>
      <w:proofErr w:type="spellEnd"/>
      <w:r w:rsidRPr="00FB0490">
        <w:rPr>
          <w:rFonts w:eastAsia="微软雅黑"/>
          <w:sz w:val="18"/>
        </w:rPr>
        <w:t>": "",</w:t>
      </w:r>
    </w:p>
    <w:p w14:paraId="240629D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StartDateOffsetDuration</w:t>
      </w:r>
      <w:proofErr w:type="spellEnd"/>
      <w:r w:rsidRPr="00FB0490">
        <w:rPr>
          <w:rFonts w:eastAsia="微软雅黑"/>
          <w:sz w:val="18"/>
        </w:rPr>
        <w:t>": 0,</w:t>
      </w:r>
    </w:p>
    <w:p w14:paraId="1B81238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EndDateOffsetReferenceCode</w:t>
      </w:r>
      <w:proofErr w:type="spellEnd"/>
      <w:r w:rsidRPr="00FB0490">
        <w:rPr>
          <w:rFonts w:eastAsia="微软雅黑"/>
          <w:sz w:val="18"/>
        </w:rPr>
        <w:t>": "",</w:t>
      </w:r>
    </w:p>
    <w:p w14:paraId="443DECB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EndDateOffsetDurationSAPUnit</w:t>
      </w:r>
      <w:proofErr w:type="spellEnd"/>
      <w:r w:rsidRPr="00FB0490">
        <w:rPr>
          <w:rFonts w:eastAsia="微软雅黑"/>
          <w:sz w:val="18"/>
        </w:rPr>
        <w:t>": "",</w:t>
      </w:r>
    </w:p>
    <w:p w14:paraId="16AF9C3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EndDateOffsetDurationISOUnit</w:t>
      </w:r>
      <w:proofErr w:type="spellEnd"/>
      <w:r w:rsidRPr="00FB0490">
        <w:rPr>
          <w:rFonts w:eastAsia="微软雅黑"/>
          <w:sz w:val="18"/>
        </w:rPr>
        <w:t>": "",</w:t>
      </w:r>
    </w:p>
    <w:p w14:paraId="6A090BD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EndDateOffsetDuration</w:t>
      </w:r>
      <w:proofErr w:type="spellEnd"/>
      <w:r w:rsidRPr="00FB0490">
        <w:rPr>
          <w:rFonts w:eastAsia="微软雅黑"/>
          <w:sz w:val="18"/>
        </w:rPr>
        <w:t>": 0,</w:t>
      </w:r>
    </w:p>
    <w:p w14:paraId="781784A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OperationSAPUnit</w:t>
      </w:r>
      <w:proofErr w:type="spellEnd"/>
      <w:r w:rsidRPr="00FB0490">
        <w:rPr>
          <w:rFonts w:eastAsia="微软雅黑"/>
          <w:sz w:val="18"/>
        </w:rPr>
        <w:t>": "ST",</w:t>
      </w:r>
    </w:p>
    <w:p w14:paraId="3949D7A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OperationISOUnit</w:t>
      </w:r>
      <w:proofErr w:type="spellEnd"/>
      <w:r w:rsidRPr="00FB0490">
        <w:rPr>
          <w:rFonts w:eastAsia="微软雅黑"/>
          <w:sz w:val="18"/>
        </w:rPr>
        <w:t>": "PCE",</w:t>
      </w:r>
    </w:p>
    <w:p w14:paraId="60E431B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OpQtyToBaseQtyDnmntr</w:t>
      </w:r>
      <w:proofErr w:type="spellEnd"/>
      <w:r w:rsidRPr="00FB0490">
        <w:rPr>
          <w:rFonts w:eastAsia="微软雅黑"/>
          <w:sz w:val="18"/>
        </w:rPr>
        <w:t>": 1,</w:t>
      </w:r>
    </w:p>
    <w:p w14:paraId="2D53E47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OpQtyToBaseQtyNmrtr</w:t>
      </w:r>
      <w:proofErr w:type="spellEnd"/>
      <w:r w:rsidRPr="00FB0490">
        <w:rPr>
          <w:rFonts w:eastAsia="微软雅黑"/>
          <w:sz w:val="18"/>
        </w:rPr>
        <w:t>": 1,</w:t>
      </w:r>
    </w:p>
    <w:p w14:paraId="0671734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OperationScrapPercent</w:t>
      </w:r>
      <w:proofErr w:type="spellEnd"/>
      <w:r w:rsidRPr="00FB0490">
        <w:rPr>
          <w:rFonts w:eastAsia="微软雅黑"/>
          <w:sz w:val="18"/>
        </w:rPr>
        <w:t>": 0.000,</w:t>
      </w:r>
    </w:p>
    <w:p w14:paraId="4960BC9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OperationReferenceQuantity</w:t>
      </w:r>
      <w:proofErr w:type="spellEnd"/>
      <w:r w:rsidRPr="00FB0490">
        <w:rPr>
          <w:rFonts w:eastAsia="微软雅黑"/>
          <w:sz w:val="18"/>
        </w:rPr>
        <w:t>": 1,</w:t>
      </w:r>
    </w:p>
    <w:p w14:paraId="1F2FDD7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OpPlannedTotalQuantity</w:t>
      </w:r>
      <w:proofErr w:type="spellEnd"/>
      <w:r w:rsidRPr="00FB0490">
        <w:rPr>
          <w:rFonts w:eastAsia="微软雅黑"/>
          <w:sz w:val="18"/>
        </w:rPr>
        <w:t>": 20,</w:t>
      </w:r>
    </w:p>
    <w:p w14:paraId="0A504506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OpPlannedScrapQuantity</w:t>
      </w:r>
      <w:proofErr w:type="spellEnd"/>
      <w:r w:rsidRPr="00FB0490">
        <w:rPr>
          <w:rFonts w:eastAsia="微软雅黑"/>
          <w:sz w:val="18"/>
        </w:rPr>
        <w:t>": 0,</w:t>
      </w:r>
    </w:p>
    <w:p w14:paraId="4474B76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OpTotalConfirmedYieldQty</w:t>
      </w:r>
      <w:proofErr w:type="spellEnd"/>
      <w:r w:rsidRPr="00FB0490">
        <w:rPr>
          <w:rFonts w:eastAsia="微软雅黑"/>
          <w:sz w:val="18"/>
        </w:rPr>
        <w:t>": 0,</w:t>
      </w:r>
    </w:p>
    <w:p w14:paraId="4CAC6AB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OpTotalConfirmedScrapQty</w:t>
      </w:r>
      <w:proofErr w:type="spellEnd"/>
      <w:r w:rsidRPr="00FB0490">
        <w:rPr>
          <w:rFonts w:eastAsia="微软雅黑"/>
          <w:sz w:val="18"/>
        </w:rPr>
        <w:t>": 0,</w:t>
      </w:r>
    </w:p>
    <w:p w14:paraId="0D86E432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OperationConfirmedReworkQty</w:t>
      </w:r>
      <w:proofErr w:type="spellEnd"/>
      <w:r w:rsidRPr="00FB0490">
        <w:rPr>
          <w:rFonts w:eastAsia="微软雅黑"/>
          <w:sz w:val="18"/>
        </w:rPr>
        <w:t>": 0,</w:t>
      </w:r>
    </w:p>
    <w:p w14:paraId="0AED135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lastRenderedPageBreak/>
        <w:t>    "StandardWrkQuantity1SAPUnit": "MIN",</w:t>
      </w:r>
    </w:p>
    <w:p w14:paraId="440C3E9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"StandardWrkQuantity1ISOUnit": "MIN",</w:t>
      </w:r>
    </w:p>
    <w:p w14:paraId="24C9C0A2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"WorkCenterStandardWorkQty1": 10.000,</w:t>
      </w:r>
    </w:p>
    <w:p w14:paraId="6AEFCCE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"CostCtrActivityType1": "A001",</w:t>
      </w:r>
    </w:p>
    <w:p w14:paraId="0C94DA1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"StandardWrkQuantity2SAPUnit": "MIN",</w:t>
      </w:r>
    </w:p>
    <w:p w14:paraId="458071DC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"StandardWrkQuantity2ISOUnit": "MIN",</w:t>
      </w:r>
    </w:p>
    <w:p w14:paraId="6B9CF14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"WorkCenterStandardWorkQty2": 20.000,</w:t>
      </w:r>
    </w:p>
    <w:p w14:paraId="7EE0B091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"CostCtrActivityType2": "A002",</w:t>
      </w:r>
    </w:p>
    <w:p w14:paraId="0CE2960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"StandardWrkQuantity3SAPUnit": "KWH",</w:t>
      </w:r>
    </w:p>
    <w:p w14:paraId="6BA32F6F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"StandardWrkQuantity3ISOUnit": "KWH",</w:t>
      </w:r>
    </w:p>
    <w:p w14:paraId="6E5FB6CC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"WorkCenterStandardWorkQty3": 0.000,</w:t>
      </w:r>
    </w:p>
    <w:p w14:paraId="68F4AB8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"CostCtrActivityType3": "A007",</w:t>
      </w:r>
    </w:p>
    <w:p w14:paraId="0D64C717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"StandardWrkQuantity4SAPUnit": "M3",</w:t>
      </w:r>
    </w:p>
    <w:p w14:paraId="6E36728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"StandardWrkQuantity4ISOUnit": "MTQ",</w:t>
      </w:r>
    </w:p>
    <w:p w14:paraId="39D58A1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"WorkCenterStandardWorkQty4": 0.000,</w:t>
      </w:r>
    </w:p>
    <w:p w14:paraId="501EE8AC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"CostCtrActivityType4": "A003",</w:t>
      </w:r>
    </w:p>
    <w:p w14:paraId="4CD0EC4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"StandardWrkQuantity5SAPUnit": "MIN",</w:t>
      </w:r>
    </w:p>
    <w:p w14:paraId="0605E2F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"StandardWrkQuantity5ISOUnit": "MIN",</w:t>
      </w:r>
    </w:p>
    <w:p w14:paraId="2AE1294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"WorkCenterStandardWorkQty5": 0.000,</w:t>
      </w:r>
    </w:p>
    <w:p w14:paraId="1AF837F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"CostCtrActivityType5": "A009",</w:t>
      </w:r>
    </w:p>
    <w:p w14:paraId="3F87F60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"StandardWrkQuantity6SAPUnit": "MIN",</w:t>
      </w:r>
    </w:p>
    <w:p w14:paraId="5DF5D7E2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"StandardWrkQuantity6ISOUnit": "MIN",</w:t>
      </w:r>
    </w:p>
    <w:p w14:paraId="3B67F08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"WorkCenterStandardWorkQty6": 0.000,</w:t>
      </w:r>
    </w:p>
    <w:p w14:paraId="1D83A62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lastRenderedPageBreak/>
        <w:t>    "CostCtrActivityType6": "A008",</w:t>
      </w:r>
    </w:p>
    <w:p w14:paraId="5E897BE8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StandardWorkQtyDetnType</w:t>
      </w:r>
      <w:proofErr w:type="spellEnd"/>
      <w:r w:rsidRPr="00FB0490">
        <w:rPr>
          <w:rFonts w:eastAsia="微软雅黑"/>
          <w:sz w:val="18"/>
        </w:rPr>
        <w:t>": "",</w:t>
      </w:r>
    </w:p>
    <w:p w14:paraId="5B636266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StandardWorkQtyDetnYear</w:t>
      </w:r>
      <w:proofErr w:type="spellEnd"/>
      <w:r w:rsidRPr="00FB0490">
        <w:rPr>
          <w:rFonts w:eastAsia="微软雅黑"/>
          <w:sz w:val="18"/>
        </w:rPr>
        <w:t>": "",</w:t>
      </w:r>
    </w:p>
    <w:p w14:paraId="0EC2CB3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StandardWorkQuantityCalcBasis</w:t>
      </w:r>
      <w:proofErr w:type="spellEnd"/>
      <w:r w:rsidRPr="00FB0490">
        <w:rPr>
          <w:rFonts w:eastAsia="微软雅黑"/>
          <w:sz w:val="18"/>
        </w:rPr>
        <w:t>": "",</w:t>
      </w:r>
    </w:p>
    <w:p w14:paraId="61FA7629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StandardWorkQuantityReference</w:t>
      </w:r>
      <w:proofErr w:type="spellEnd"/>
      <w:r w:rsidRPr="00FB0490">
        <w:rPr>
          <w:rFonts w:eastAsia="微软雅黑"/>
          <w:sz w:val="18"/>
        </w:rPr>
        <w:t>": "",</w:t>
      </w:r>
    </w:p>
    <w:p w14:paraId="6093EECA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OperationSplitIsRequired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263CAACE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MaximumNumberOfSplits</w:t>
      </w:r>
      <w:proofErr w:type="spellEnd"/>
      <w:r w:rsidRPr="00FB0490">
        <w:rPr>
          <w:rFonts w:eastAsia="微软雅黑"/>
          <w:sz w:val="18"/>
        </w:rPr>
        <w:t>": 0,</w:t>
      </w:r>
    </w:p>
    <w:p w14:paraId="0071582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ActualNumberOfSplits</w:t>
      </w:r>
      <w:proofErr w:type="spellEnd"/>
      <w:r w:rsidRPr="00FB0490">
        <w:rPr>
          <w:rFonts w:eastAsia="微软雅黑"/>
          <w:sz w:val="18"/>
        </w:rPr>
        <w:t>": 1,</w:t>
      </w:r>
    </w:p>
    <w:p w14:paraId="174EEC24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MinProcgDurnPerSplitSAPUnit</w:t>
      </w:r>
      <w:proofErr w:type="spellEnd"/>
      <w:r w:rsidRPr="00FB0490">
        <w:rPr>
          <w:rFonts w:eastAsia="微软雅黑"/>
          <w:sz w:val="18"/>
        </w:rPr>
        <w:t>": "",</w:t>
      </w:r>
    </w:p>
    <w:p w14:paraId="49C5E81C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MinProcgDurnPerSplitISOUnit</w:t>
      </w:r>
      <w:proofErr w:type="spellEnd"/>
      <w:r w:rsidRPr="00FB0490">
        <w:rPr>
          <w:rFonts w:eastAsia="微软雅黑"/>
          <w:sz w:val="18"/>
        </w:rPr>
        <w:t>": "",</w:t>
      </w:r>
    </w:p>
    <w:p w14:paraId="48666701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MinProcessingDurationPerSplit</w:t>
      </w:r>
      <w:proofErr w:type="spellEnd"/>
      <w:r w:rsidRPr="00FB0490">
        <w:rPr>
          <w:rFonts w:eastAsia="微软雅黑"/>
          <w:sz w:val="18"/>
        </w:rPr>
        <w:t>": 0.000,</w:t>
      </w:r>
    </w:p>
    <w:p w14:paraId="1B8A780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OverlapMinimumTransferQty</w:t>
      </w:r>
      <w:proofErr w:type="spellEnd"/>
      <w:r w:rsidRPr="00FB0490">
        <w:rPr>
          <w:rFonts w:eastAsia="微软雅黑"/>
          <w:sz w:val="18"/>
        </w:rPr>
        <w:t>": 0,</w:t>
      </w:r>
    </w:p>
    <w:p w14:paraId="2A2B0573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BusinessProcess</w:t>
      </w:r>
      <w:proofErr w:type="spellEnd"/>
      <w:r w:rsidRPr="00FB0490">
        <w:rPr>
          <w:rFonts w:eastAsia="微软雅黑"/>
          <w:sz w:val="18"/>
        </w:rPr>
        <w:t>": "",</w:t>
      </w:r>
    </w:p>
    <w:p w14:paraId="4F7CD801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BusinessProcessEntrySAPUnit</w:t>
      </w:r>
      <w:proofErr w:type="spellEnd"/>
      <w:r w:rsidRPr="00FB0490">
        <w:rPr>
          <w:rFonts w:eastAsia="微软雅黑"/>
          <w:sz w:val="18"/>
        </w:rPr>
        <w:t>": "",</w:t>
      </w:r>
    </w:p>
    <w:p w14:paraId="0377864B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BusinessProcessEntryISOUnit</w:t>
      </w:r>
      <w:proofErr w:type="spellEnd"/>
      <w:r w:rsidRPr="00FB0490">
        <w:rPr>
          <w:rFonts w:eastAsia="微软雅黑"/>
          <w:sz w:val="18"/>
        </w:rPr>
        <w:t>": "",</w:t>
      </w:r>
    </w:p>
    <w:p w14:paraId="1B679C40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BusinessProcessConfirmedQty</w:t>
      </w:r>
      <w:proofErr w:type="spellEnd"/>
      <w:r w:rsidRPr="00FB0490">
        <w:rPr>
          <w:rFonts w:eastAsia="微软雅黑"/>
          <w:sz w:val="18"/>
        </w:rPr>
        <w:t>": 0.000,</w:t>
      </w:r>
    </w:p>
    <w:p w14:paraId="70E2152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NoFurtherBusinessProcQtyIsExpd</w:t>
      </w:r>
      <w:proofErr w:type="spellEnd"/>
      <w:r w:rsidRPr="00FB0490">
        <w:rPr>
          <w:rFonts w:eastAsia="微软雅黑"/>
          <w:sz w:val="18"/>
        </w:rPr>
        <w:t xml:space="preserve">": </w:t>
      </w:r>
      <w:r w:rsidRPr="00FB0490">
        <w:rPr>
          <w:rFonts w:eastAsia="微软雅黑"/>
          <w:b/>
          <w:bCs/>
          <w:sz w:val="18"/>
        </w:rPr>
        <w:t>false</w:t>
      </w:r>
      <w:r w:rsidRPr="00FB0490">
        <w:rPr>
          <w:rFonts w:eastAsia="微软雅黑"/>
          <w:sz w:val="18"/>
        </w:rPr>
        <w:t>,</w:t>
      </w:r>
    </w:p>
    <w:p w14:paraId="2C521ABD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    "</w:t>
      </w:r>
      <w:proofErr w:type="spellStart"/>
      <w:r w:rsidRPr="00FB0490">
        <w:rPr>
          <w:rFonts w:eastAsia="微软雅黑"/>
          <w:sz w:val="18"/>
        </w:rPr>
        <w:t>SAP__Messages</w:t>
      </w:r>
      <w:proofErr w:type="spellEnd"/>
      <w:r w:rsidRPr="00FB0490">
        <w:rPr>
          <w:rFonts w:eastAsia="微软雅黑"/>
          <w:sz w:val="18"/>
        </w:rPr>
        <w:t>": []</w:t>
      </w:r>
    </w:p>
    <w:p w14:paraId="64D88685" w14:textId="77777777" w:rsidR="00FB0490" w:rsidRPr="00FB0490" w:rsidRDefault="00FB0490" w:rsidP="00FB0490">
      <w:pPr>
        <w:rPr>
          <w:rFonts w:eastAsia="微软雅黑"/>
          <w:sz w:val="18"/>
        </w:rPr>
      </w:pPr>
      <w:r w:rsidRPr="00FB0490">
        <w:rPr>
          <w:rFonts w:eastAsia="微软雅黑"/>
          <w:sz w:val="18"/>
        </w:rPr>
        <w:t>}</w:t>
      </w:r>
    </w:p>
    <w:p w14:paraId="6E385760" w14:textId="77777777" w:rsidR="00FB0490" w:rsidRDefault="00FB0490">
      <w:pPr>
        <w:rPr>
          <w:rFonts w:eastAsia="微软雅黑"/>
          <w:sz w:val="18"/>
        </w:rPr>
      </w:pPr>
    </w:p>
    <w:p w14:paraId="676A241D" w14:textId="3D53BC79" w:rsidR="00EF75E9" w:rsidRDefault="00000000">
      <w:pPr>
        <w:rPr>
          <w:rFonts w:eastAsia="微软雅黑"/>
          <w:lang w:eastAsia="zh-CN"/>
        </w:rPr>
      </w:pPr>
      <w:r w:rsidRPr="00AA4994">
        <w:rPr>
          <w:rFonts w:eastAsia="微软雅黑"/>
        </w:rPr>
        <w:t>失败（</w:t>
      </w:r>
      <w:r w:rsidR="00FB0490">
        <w:rPr>
          <w:rFonts w:eastAsia="微软雅黑" w:hint="eastAsia"/>
          <w:lang w:eastAsia="zh-CN"/>
        </w:rPr>
        <w:t>400</w:t>
      </w:r>
      <w:r w:rsidRPr="00AA4994">
        <w:rPr>
          <w:rFonts w:eastAsia="微软雅黑"/>
        </w:rPr>
        <w:t>）：</w:t>
      </w:r>
    </w:p>
    <w:p w14:paraId="601CBF79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{</w:t>
      </w:r>
    </w:p>
    <w:p w14:paraId="49EA5DD2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"error": {</w:t>
      </w:r>
    </w:p>
    <w:p w14:paraId="3F1E2B76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lastRenderedPageBreak/>
        <w:t>        "code": "CP/404",</w:t>
      </w:r>
    </w:p>
    <w:p w14:paraId="03763679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 xml:space="preserve">        "message": 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"输入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另一个操作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号",</w:t>
      </w:r>
      <w:proofErr w:type="gramEnd"/>
    </w:p>
    <w:p w14:paraId="691462F2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"target": "",</w:t>
      </w:r>
    </w:p>
    <w:p w14:paraId="4E24D772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"@SAP__</w:t>
      </w:r>
      <w:proofErr w:type="spellStart"/>
      <w:proofErr w:type="gramStart"/>
      <w:r w:rsidRPr="004705D7">
        <w:rPr>
          <w:rFonts w:eastAsia="微软雅黑"/>
          <w:sz w:val="18"/>
          <w:szCs w:val="18"/>
          <w:lang w:eastAsia="zh-CN"/>
        </w:rPr>
        <w:t>common.longtextUrl</w:t>
      </w:r>
      <w:proofErr w:type="spellEnd"/>
      <w:proofErr w:type="gramEnd"/>
      <w:r w:rsidRPr="004705D7">
        <w:rPr>
          <w:rFonts w:eastAsia="微软雅黑"/>
          <w:sz w:val="18"/>
          <w:szCs w:val="18"/>
          <w:lang w:eastAsia="zh-CN"/>
        </w:rPr>
        <w:t xml:space="preserve">": 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"../../../../../..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/default/iwbep/common/0001/T100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Longtexts(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MessageClass='CP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',MessageNumber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='404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',Variable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1='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',Variable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2='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',Variable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3='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',Variable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4='')/Documentation",</w:t>
      </w:r>
    </w:p>
    <w:p w14:paraId="766A2214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"@SAP__</w:t>
      </w:r>
      <w:proofErr w:type="spellStart"/>
      <w:proofErr w:type="gramStart"/>
      <w:r w:rsidRPr="004705D7">
        <w:rPr>
          <w:rFonts w:eastAsia="微软雅黑"/>
          <w:sz w:val="18"/>
          <w:szCs w:val="18"/>
          <w:lang w:eastAsia="zh-CN"/>
        </w:rPr>
        <w:t>common.ExceptionCategory</w:t>
      </w:r>
      <w:proofErr w:type="spellEnd"/>
      <w:proofErr w:type="gramEnd"/>
      <w:r w:rsidRPr="004705D7">
        <w:rPr>
          <w:rFonts w:eastAsia="微软雅黑"/>
          <w:sz w:val="18"/>
          <w:szCs w:val="18"/>
          <w:lang w:eastAsia="zh-CN"/>
        </w:rPr>
        <w:t>":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Provider_Application_Error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",</w:t>
      </w:r>
    </w:p>
    <w:p w14:paraId="60AA4828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innererror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{</w:t>
      </w:r>
    </w:p>
    <w:p w14:paraId="7F9F2023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ErrorDetails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{</w:t>
      </w:r>
    </w:p>
    <w:p w14:paraId="16A0D75A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"@SAP__</w:t>
      </w:r>
      <w:proofErr w:type="spellStart"/>
      <w:proofErr w:type="gramStart"/>
      <w:r w:rsidRPr="004705D7">
        <w:rPr>
          <w:rFonts w:eastAsia="微软雅黑"/>
          <w:sz w:val="18"/>
          <w:szCs w:val="18"/>
          <w:lang w:eastAsia="zh-CN"/>
        </w:rPr>
        <w:t>common.Application</w:t>
      </w:r>
      <w:proofErr w:type="spellEnd"/>
      <w:proofErr w:type="gramEnd"/>
      <w:r w:rsidRPr="004705D7">
        <w:rPr>
          <w:rFonts w:eastAsia="微软雅黑"/>
          <w:sz w:val="18"/>
          <w:szCs w:val="18"/>
          <w:lang w:eastAsia="zh-CN"/>
        </w:rPr>
        <w:t>": {</w:t>
      </w:r>
    </w:p>
    <w:p w14:paraId="33725C41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ComponentId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"PP-SFC",</w:t>
      </w:r>
    </w:p>
    <w:p w14:paraId="454A0B2B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ServiceRepository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"SRVD_A2X",</w:t>
      </w:r>
    </w:p>
    <w:p w14:paraId="449B5D7E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ServiceId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"API_PRODUCTIONORDER",</w:t>
      </w:r>
    </w:p>
    <w:p w14:paraId="175E81B1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ServiceVersion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"0001"</w:t>
      </w:r>
    </w:p>
    <w:p w14:paraId="1FA231C1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},</w:t>
      </w:r>
    </w:p>
    <w:p w14:paraId="2C5B7369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"@SAP__</w:t>
      </w:r>
      <w:proofErr w:type="spellStart"/>
      <w:proofErr w:type="gramStart"/>
      <w:r w:rsidRPr="004705D7">
        <w:rPr>
          <w:rFonts w:eastAsia="微软雅黑"/>
          <w:sz w:val="18"/>
          <w:szCs w:val="18"/>
          <w:lang w:eastAsia="zh-CN"/>
        </w:rPr>
        <w:t>common.TransactionId</w:t>
      </w:r>
      <w:proofErr w:type="spellEnd"/>
      <w:proofErr w:type="gramEnd"/>
      <w:r w:rsidRPr="004705D7">
        <w:rPr>
          <w:rFonts w:eastAsia="微软雅黑"/>
          <w:sz w:val="18"/>
          <w:szCs w:val="18"/>
          <w:lang w:eastAsia="zh-CN"/>
        </w:rPr>
        <w:t>": "6DFFBDC8ADC501F0E006A703B52387AF",</w:t>
      </w:r>
    </w:p>
    <w:p w14:paraId="4B6742C2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"@SAP__</w:t>
      </w:r>
      <w:proofErr w:type="spellStart"/>
      <w:proofErr w:type="gramStart"/>
      <w:r w:rsidRPr="004705D7">
        <w:rPr>
          <w:rFonts w:eastAsia="微软雅黑"/>
          <w:sz w:val="18"/>
          <w:szCs w:val="18"/>
          <w:lang w:eastAsia="zh-CN"/>
        </w:rPr>
        <w:t>common.Timestamp</w:t>
      </w:r>
      <w:proofErr w:type="spellEnd"/>
      <w:proofErr w:type="gramEnd"/>
      <w:r w:rsidRPr="004705D7">
        <w:rPr>
          <w:rFonts w:eastAsia="微软雅黑"/>
          <w:sz w:val="18"/>
          <w:szCs w:val="18"/>
          <w:lang w:eastAsia="zh-CN"/>
        </w:rPr>
        <w:t>": "20260803065515.367887",</w:t>
      </w:r>
    </w:p>
    <w:p w14:paraId="5378EE7B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"@SAP__</w:t>
      </w:r>
      <w:proofErr w:type="spellStart"/>
      <w:proofErr w:type="gramStart"/>
      <w:r w:rsidRPr="004705D7">
        <w:rPr>
          <w:rFonts w:eastAsia="微软雅黑"/>
          <w:sz w:val="18"/>
          <w:szCs w:val="18"/>
          <w:lang w:eastAsia="zh-CN"/>
        </w:rPr>
        <w:t>common.ErrorResolution</w:t>
      </w:r>
      <w:proofErr w:type="spellEnd"/>
      <w:proofErr w:type="gramEnd"/>
      <w:r w:rsidRPr="004705D7">
        <w:rPr>
          <w:rFonts w:eastAsia="微软雅黑"/>
          <w:sz w:val="18"/>
          <w:szCs w:val="18"/>
          <w:lang w:eastAsia="zh-CN"/>
        </w:rPr>
        <w:t>": {</w:t>
      </w:r>
    </w:p>
    <w:p w14:paraId="6161D500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"Analysis": "Use ADT feed reader \"SAP Gateway Error Log\" or run transaction /IWFND/ERROR_LOG on SAP Gateway hub system and search for entries with the timestamp above for more details",</w:t>
      </w:r>
    </w:p>
    <w:p w14:paraId="0135458F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"Note": "See SAP Note 1797736 for error analysis (https://service.sap.com/sap/support/notes/1797736)"</w:t>
      </w:r>
    </w:p>
    <w:p w14:paraId="73BA2948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}</w:t>
      </w:r>
    </w:p>
    <w:p w14:paraId="47CEA10C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}</w:t>
      </w:r>
    </w:p>
    <w:p w14:paraId="5D053255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lastRenderedPageBreak/>
        <w:t>        }</w:t>
      </w:r>
    </w:p>
    <w:p w14:paraId="2B68D314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}</w:t>
      </w:r>
    </w:p>
    <w:p w14:paraId="6F7664D4" w14:textId="77777777" w:rsidR="00FB0490" w:rsidRPr="004705D7" w:rsidRDefault="00FB0490" w:rsidP="00FB0490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}</w:t>
      </w:r>
    </w:p>
    <w:p w14:paraId="4ADA530C" w14:textId="77777777" w:rsidR="00FB0490" w:rsidRDefault="00FB0490">
      <w:pPr>
        <w:rPr>
          <w:rFonts w:eastAsia="微软雅黑"/>
          <w:lang w:eastAsia="zh-CN"/>
        </w:rPr>
      </w:pPr>
    </w:p>
    <w:p w14:paraId="00CDABE6" w14:textId="77777777" w:rsidR="00FB0490" w:rsidRPr="00AA4994" w:rsidRDefault="00FB0490">
      <w:pPr>
        <w:rPr>
          <w:rFonts w:eastAsia="微软雅黑" w:hint="eastAsia"/>
          <w:lang w:eastAsia="zh-CN"/>
        </w:rPr>
      </w:pPr>
    </w:p>
    <w:p w14:paraId="6DF8610C" w14:textId="77777777" w:rsidR="00EF75E9" w:rsidRPr="00AA4994" w:rsidRDefault="00000000">
      <w:pPr>
        <w:pStyle w:val="21"/>
        <w:rPr>
          <w:rFonts w:ascii="微软雅黑" w:eastAsia="微软雅黑" w:hAnsi="微软雅黑"/>
        </w:rPr>
      </w:pPr>
      <w:r w:rsidRPr="00AA4994">
        <w:rPr>
          <w:rFonts w:ascii="微软雅黑" w:eastAsia="微软雅黑" w:hAnsi="微软雅黑"/>
        </w:rPr>
        <w:t xml:space="preserve">3.3 </w:t>
      </w:r>
      <w:proofErr w:type="spellStart"/>
      <w:r w:rsidRPr="00AA4994">
        <w:rPr>
          <w:rFonts w:ascii="微软雅黑" w:eastAsia="微软雅黑" w:hAnsi="微软雅黑"/>
        </w:rPr>
        <w:t>下达生产订单</w:t>
      </w:r>
      <w:proofErr w:type="spellEnd"/>
    </w:p>
    <w:p w14:paraId="6CAFF481" w14:textId="42228572" w:rsidR="00EF75E9" w:rsidRPr="00AA4994" w:rsidRDefault="00000000">
      <w:pPr>
        <w:pStyle w:val="a0"/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接口状态：已</w:t>
      </w:r>
      <w:proofErr w:type="spellEnd"/>
      <w:r w:rsidR="002018E0">
        <w:rPr>
          <w:rFonts w:eastAsia="微软雅黑" w:hint="eastAsia"/>
          <w:lang w:eastAsia="zh-CN"/>
        </w:rPr>
        <w:t>下达</w:t>
      </w:r>
    </w:p>
    <w:p w14:paraId="3543EF7A" w14:textId="2CCF87FE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接口URL：</w:t>
      </w:r>
      <w:r w:rsidR="00565D1D" w:rsidRPr="00565D1D">
        <w:rPr>
          <w:rFonts w:eastAsia="微软雅黑"/>
        </w:rPr>
        <w:t>https://my201006-api.s4hana.sapcloud.cn/sap/opu/odata/sap/API_PRODUCTION_ORDER_2_SRV/ReleaseOrder?ManufacturingOrder='1000424'</w:t>
      </w:r>
    </w:p>
    <w:p w14:paraId="0A46E37B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请求方式：POST</w:t>
      </w:r>
    </w:p>
    <w:p w14:paraId="5C919616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Content-Type：`json`</w:t>
      </w:r>
    </w:p>
    <w:p w14:paraId="5837B0DE" w14:textId="77777777" w:rsidR="00EF75E9" w:rsidRPr="00AA4994" w:rsidRDefault="00000000">
      <w:pPr>
        <w:pStyle w:val="af5"/>
        <w:rPr>
          <w:rFonts w:eastAsia="微软雅黑" w:hint="eastAsia"/>
        </w:rPr>
      </w:pPr>
      <w:r w:rsidRPr="00AA4994">
        <w:rPr>
          <w:rFonts w:eastAsia="微软雅黑"/>
        </w:rPr>
        <w:t>说明：调用生产订单 OData Function Import 发布命令，将已创建的生产订单下达（Rel），完成后订单状态为 REL（已下达）。（如果订单有缺料，Release 将受检查控制策略 ID 所校验）</w:t>
      </w:r>
    </w:p>
    <w:p w14:paraId="6B891D8C" w14:textId="6CA848C2" w:rsidR="00EF75E9" w:rsidRPr="00AA4994" w:rsidRDefault="00000000">
      <w:pPr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请求Header参数</w:t>
      </w:r>
      <w:proofErr w:type="spellEnd"/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718"/>
        <w:gridCol w:w="2535"/>
        <w:gridCol w:w="1554"/>
        <w:gridCol w:w="1485"/>
        <w:gridCol w:w="1564"/>
      </w:tblGrid>
      <w:tr w:rsidR="00EF75E9" w:rsidRPr="00AA4994" w14:paraId="54D7B8DE" w14:textId="77777777" w:rsidTr="00565D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63F6917" w14:textId="77777777" w:rsidR="00EF75E9" w:rsidRPr="00AA4994" w:rsidRDefault="00000000">
            <w:pPr>
              <w:rPr>
                <w:rFonts w:eastAsia="微软雅黑" w:hint="eastAsia"/>
              </w:rPr>
            </w:pPr>
            <w:proofErr w:type="spellStart"/>
            <w:r w:rsidRPr="00AA4994">
              <w:rPr>
                <w:rFonts w:eastAsia="微软雅黑"/>
              </w:rPr>
              <w:t>参数名</w:t>
            </w:r>
            <w:proofErr w:type="spellEnd"/>
          </w:p>
        </w:tc>
        <w:tc>
          <w:tcPr>
            <w:tcW w:w="1837" w:type="dxa"/>
          </w:tcPr>
          <w:p w14:paraId="49AF5A1E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示例值</w:t>
            </w:r>
          </w:p>
        </w:tc>
        <w:tc>
          <w:tcPr>
            <w:tcW w:w="1728" w:type="dxa"/>
          </w:tcPr>
          <w:p w14:paraId="672104AB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参数类型</w:t>
            </w:r>
          </w:p>
        </w:tc>
        <w:tc>
          <w:tcPr>
            <w:tcW w:w="1728" w:type="dxa"/>
          </w:tcPr>
          <w:p w14:paraId="78BCF0CE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是否必填</w:t>
            </w:r>
          </w:p>
        </w:tc>
        <w:tc>
          <w:tcPr>
            <w:tcW w:w="1728" w:type="dxa"/>
          </w:tcPr>
          <w:p w14:paraId="036F0321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备注</w:t>
            </w:r>
          </w:p>
        </w:tc>
      </w:tr>
      <w:tr w:rsidR="00EF75E9" w:rsidRPr="00AA4994" w14:paraId="5986D28B" w14:textId="77777777" w:rsidTr="00565D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2DBF91B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Authorization</w:t>
            </w:r>
          </w:p>
        </w:tc>
        <w:tc>
          <w:tcPr>
            <w:tcW w:w="1837" w:type="dxa"/>
          </w:tcPr>
          <w:p w14:paraId="7BF0868D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Basic xxx</w:t>
            </w:r>
          </w:p>
        </w:tc>
        <w:tc>
          <w:tcPr>
            <w:tcW w:w="1728" w:type="dxa"/>
          </w:tcPr>
          <w:p w14:paraId="5566D844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字符串</w:t>
            </w:r>
          </w:p>
        </w:tc>
        <w:tc>
          <w:tcPr>
            <w:tcW w:w="1728" w:type="dxa"/>
          </w:tcPr>
          <w:p w14:paraId="65838B15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027B916E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Basic auth</w:t>
            </w:r>
          </w:p>
        </w:tc>
      </w:tr>
      <w:tr w:rsidR="00EF75E9" w:rsidRPr="00AA4994" w14:paraId="2DBF2AF8" w14:textId="77777777" w:rsidTr="00565D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448176F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accept</w:t>
            </w:r>
          </w:p>
        </w:tc>
        <w:tc>
          <w:tcPr>
            <w:tcW w:w="1837" w:type="dxa"/>
          </w:tcPr>
          <w:p w14:paraId="7CB7CE3E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application/json</w:t>
            </w:r>
          </w:p>
        </w:tc>
        <w:tc>
          <w:tcPr>
            <w:tcW w:w="1728" w:type="dxa"/>
          </w:tcPr>
          <w:p w14:paraId="32702752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13A145F0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2D04D72A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-</w:t>
            </w:r>
          </w:p>
        </w:tc>
      </w:tr>
      <w:tr w:rsidR="00EF75E9" w:rsidRPr="00AA4994" w14:paraId="2BB5EF22" w14:textId="77777777" w:rsidTr="00565D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9E0353A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x-csrf-token</w:t>
            </w:r>
          </w:p>
        </w:tc>
        <w:tc>
          <w:tcPr>
            <w:tcW w:w="1837" w:type="dxa"/>
          </w:tcPr>
          <w:p w14:paraId="4966B056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XXX</w:t>
            </w:r>
          </w:p>
        </w:tc>
        <w:tc>
          <w:tcPr>
            <w:tcW w:w="1728" w:type="dxa"/>
          </w:tcPr>
          <w:p w14:paraId="0387AAEA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06B4740E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53D4F488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fetch</w:t>
            </w:r>
          </w:p>
        </w:tc>
      </w:tr>
      <w:tr w:rsidR="00EF75E9" w:rsidRPr="00AA4994" w14:paraId="562F7658" w14:textId="77777777" w:rsidTr="00565D1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DA3AA23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sap-language</w:t>
            </w:r>
          </w:p>
        </w:tc>
        <w:tc>
          <w:tcPr>
            <w:tcW w:w="1837" w:type="dxa"/>
          </w:tcPr>
          <w:p w14:paraId="0AC3092A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ZH</w:t>
            </w:r>
          </w:p>
        </w:tc>
        <w:tc>
          <w:tcPr>
            <w:tcW w:w="1728" w:type="dxa"/>
          </w:tcPr>
          <w:p w14:paraId="77433AE4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6937243A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0375B864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-</w:t>
            </w:r>
          </w:p>
        </w:tc>
      </w:tr>
      <w:tr w:rsidR="00565D1D" w:rsidRPr="00AA4994" w14:paraId="14CB46D1" w14:textId="77777777" w:rsidTr="00565D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8784DC8" w14:textId="1BE16564" w:rsidR="00565D1D" w:rsidRPr="00AA4994" w:rsidRDefault="00565D1D">
            <w:pPr>
              <w:rPr>
                <w:rFonts w:eastAsia="微软雅黑"/>
              </w:rPr>
            </w:pPr>
            <w:r w:rsidRPr="00565D1D">
              <w:rPr>
                <w:rFonts w:eastAsia="微软雅黑"/>
              </w:rPr>
              <w:t>if-match</w:t>
            </w:r>
          </w:p>
        </w:tc>
        <w:tc>
          <w:tcPr>
            <w:tcW w:w="1837" w:type="dxa"/>
          </w:tcPr>
          <w:p w14:paraId="1A4CE86C" w14:textId="7B157C0E" w:rsidR="00565D1D" w:rsidRPr="00AA4994" w:rsidRDefault="00565D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/>
              </w:rPr>
            </w:pPr>
            <w:r w:rsidRPr="00565D1D">
              <w:rPr>
                <w:rFonts w:eastAsia="微软雅黑"/>
              </w:rPr>
              <w:t>W/"'20260803055847'"</w:t>
            </w:r>
          </w:p>
        </w:tc>
        <w:tc>
          <w:tcPr>
            <w:tcW w:w="1728" w:type="dxa"/>
          </w:tcPr>
          <w:p w14:paraId="137D26E4" w14:textId="2BA1B23C" w:rsidR="00565D1D" w:rsidRPr="00AA4994" w:rsidRDefault="00565D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4349C063" w14:textId="1B553CC1" w:rsidR="00565D1D" w:rsidRPr="00AA4994" w:rsidRDefault="00565D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7F665B58" w14:textId="002A145B" w:rsidR="00565D1D" w:rsidRPr="00565D1D" w:rsidRDefault="00565D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  <w:lang w:eastAsia="zh-CN"/>
              </w:rPr>
            </w:pPr>
            <w:r>
              <w:rPr>
                <w:rFonts w:eastAsia="微软雅黑" w:hint="eastAsia"/>
                <w:lang w:eastAsia="zh-CN"/>
              </w:rPr>
              <w:t>从查询生产订单接口获取</w:t>
            </w:r>
            <w:r w:rsidRPr="00565D1D">
              <w:rPr>
                <w:rFonts w:eastAsia="微软雅黑"/>
                <w:lang w:eastAsia="zh-CN"/>
              </w:rPr>
              <w:t>"</w:t>
            </w:r>
            <w:proofErr w:type="spellStart"/>
            <w:r w:rsidRPr="00565D1D">
              <w:rPr>
                <w:rFonts w:eastAsia="微软雅黑"/>
                <w:lang w:eastAsia="zh-CN"/>
              </w:rPr>
              <w:t>etag</w:t>
            </w:r>
            <w:proofErr w:type="spellEnd"/>
            <w:r w:rsidRPr="00565D1D">
              <w:rPr>
                <w:rFonts w:eastAsia="微软雅黑"/>
                <w:lang w:eastAsia="zh-CN"/>
              </w:rPr>
              <w:t>"</w:t>
            </w:r>
          </w:p>
        </w:tc>
      </w:tr>
    </w:tbl>
    <w:p w14:paraId="75DBF9A3" w14:textId="48D3566F" w:rsidR="00EF75E9" w:rsidRPr="00AA4994" w:rsidRDefault="00000000">
      <w:pPr>
        <w:rPr>
          <w:rFonts w:eastAsia="微软雅黑" w:hint="eastAsia"/>
          <w:lang w:eastAsia="zh-CN"/>
        </w:rPr>
      </w:pPr>
      <w:r w:rsidRPr="00AA4994">
        <w:rPr>
          <w:rFonts w:eastAsia="微软雅黑"/>
          <w:lang w:eastAsia="zh-CN"/>
        </w:rPr>
        <w:t>请求参数 / 请求Body参数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2402"/>
        <w:gridCol w:w="1667"/>
        <w:gridCol w:w="1623"/>
        <w:gridCol w:w="1582"/>
        <w:gridCol w:w="1582"/>
      </w:tblGrid>
      <w:tr w:rsidR="00EF75E9" w:rsidRPr="00AA4994" w14:paraId="2A7A8039" w14:textId="77777777" w:rsidTr="00EF7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304E318" w14:textId="77777777" w:rsidR="00EF75E9" w:rsidRPr="00AA4994" w:rsidRDefault="00000000">
            <w:pPr>
              <w:rPr>
                <w:rFonts w:eastAsia="微软雅黑" w:hint="eastAsia"/>
              </w:rPr>
            </w:pPr>
            <w:proofErr w:type="spellStart"/>
            <w:r w:rsidRPr="00AA4994">
              <w:rPr>
                <w:rFonts w:eastAsia="微软雅黑"/>
              </w:rPr>
              <w:t>参数名</w:t>
            </w:r>
            <w:proofErr w:type="spellEnd"/>
          </w:p>
        </w:tc>
        <w:tc>
          <w:tcPr>
            <w:tcW w:w="1728" w:type="dxa"/>
          </w:tcPr>
          <w:p w14:paraId="3D88D361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示例值</w:t>
            </w:r>
          </w:p>
        </w:tc>
        <w:tc>
          <w:tcPr>
            <w:tcW w:w="1728" w:type="dxa"/>
          </w:tcPr>
          <w:p w14:paraId="45220AE7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参数类型</w:t>
            </w:r>
          </w:p>
        </w:tc>
        <w:tc>
          <w:tcPr>
            <w:tcW w:w="1728" w:type="dxa"/>
          </w:tcPr>
          <w:p w14:paraId="46091184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是否必填</w:t>
            </w:r>
          </w:p>
        </w:tc>
        <w:tc>
          <w:tcPr>
            <w:tcW w:w="1728" w:type="dxa"/>
          </w:tcPr>
          <w:p w14:paraId="64F1C75F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说明</w:t>
            </w:r>
          </w:p>
        </w:tc>
      </w:tr>
      <w:tr w:rsidR="00EF75E9" w:rsidRPr="00AA4994" w14:paraId="2206E9D3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895D616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ManufacturingOrder</w:t>
            </w:r>
          </w:p>
        </w:tc>
        <w:tc>
          <w:tcPr>
            <w:tcW w:w="1728" w:type="dxa"/>
          </w:tcPr>
          <w:p w14:paraId="6742D97D" w14:textId="39EB6A6D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'</w:t>
            </w:r>
            <w:r w:rsidR="00565D1D" w:rsidRPr="00565D1D">
              <w:rPr>
                <w:rFonts w:eastAsia="微软雅黑"/>
              </w:rPr>
              <w:t>1000424</w:t>
            </w:r>
            <w:r w:rsidRPr="00AA4994">
              <w:rPr>
                <w:rFonts w:eastAsia="微软雅黑"/>
              </w:rPr>
              <w:t>'</w:t>
            </w:r>
          </w:p>
        </w:tc>
        <w:tc>
          <w:tcPr>
            <w:tcW w:w="1728" w:type="dxa"/>
          </w:tcPr>
          <w:p w14:paraId="0A9E85E7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7E839B32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19E5DAC8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生产订单号</w:t>
            </w:r>
          </w:p>
        </w:tc>
      </w:tr>
    </w:tbl>
    <w:p w14:paraId="7E44FBD8" w14:textId="0BAD181D" w:rsidR="00EF75E9" w:rsidRPr="00AA4994" w:rsidRDefault="00000000">
      <w:pPr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lastRenderedPageBreak/>
        <w:t>认证方式</w:t>
      </w:r>
      <w:proofErr w:type="spellEnd"/>
    </w:p>
    <w:p w14:paraId="377E9683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>继承父级（Basic auth）</w:t>
      </w:r>
    </w:p>
    <w:p w14:paraId="0E6101F9" w14:textId="6F0CDF26" w:rsidR="00EF75E9" w:rsidRPr="00AA4994" w:rsidRDefault="00000000">
      <w:pPr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响应示例</w:t>
      </w:r>
      <w:proofErr w:type="spellEnd"/>
    </w:p>
    <w:p w14:paraId="3A9573E4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>成功（200 OK）</w:t>
      </w:r>
    </w:p>
    <w:p w14:paraId="7DF662A6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{</w:t>
      </w:r>
    </w:p>
    <w:p w14:paraId="7033733D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"d": {</w:t>
      </w:r>
    </w:p>
    <w:p w14:paraId="00D8CB99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"</w:t>
      </w:r>
      <w:proofErr w:type="spellStart"/>
      <w:r w:rsidRPr="00565D1D">
        <w:rPr>
          <w:rFonts w:eastAsia="微软雅黑"/>
          <w:sz w:val="18"/>
        </w:rPr>
        <w:t>ReleaseOrder</w:t>
      </w:r>
      <w:proofErr w:type="spellEnd"/>
      <w:r w:rsidRPr="00565D1D">
        <w:rPr>
          <w:rFonts w:eastAsia="微软雅黑"/>
          <w:sz w:val="18"/>
        </w:rPr>
        <w:t>": {</w:t>
      </w:r>
    </w:p>
    <w:p w14:paraId="1807575E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    "__metadata": {</w:t>
      </w:r>
    </w:p>
    <w:p w14:paraId="6CAF801F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        "type": "API_PRODUCTION_ORDER_2_SRV.FunctionMessage"</w:t>
      </w:r>
    </w:p>
    <w:p w14:paraId="23D31BD6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    },</w:t>
      </w:r>
    </w:p>
    <w:p w14:paraId="74DFB8A1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    "</w:t>
      </w:r>
      <w:proofErr w:type="spellStart"/>
      <w:r w:rsidRPr="00565D1D">
        <w:rPr>
          <w:rFonts w:eastAsia="微软雅黑"/>
          <w:sz w:val="18"/>
        </w:rPr>
        <w:t>SystemMessageType</w:t>
      </w:r>
      <w:proofErr w:type="spellEnd"/>
      <w:r w:rsidRPr="00565D1D">
        <w:rPr>
          <w:rFonts w:eastAsia="微软雅黑"/>
          <w:sz w:val="18"/>
        </w:rPr>
        <w:t>": "I",</w:t>
      </w:r>
    </w:p>
    <w:p w14:paraId="45BAFB2A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    "</w:t>
      </w:r>
      <w:proofErr w:type="spellStart"/>
      <w:r w:rsidRPr="00565D1D">
        <w:rPr>
          <w:rFonts w:eastAsia="微软雅黑"/>
          <w:sz w:val="18"/>
        </w:rPr>
        <w:t>SystemMessageIdentification</w:t>
      </w:r>
      <w:proofErr w:type="spellEnd"/>
      <w:r w:rsidRPr="00565D1D">
        <w:rPr>
          <w:rFonts w:eastAsia="微软雅黑"/>
          <w:sz w:val="18"/>
        </w:rPr>
        <w:t>": "PP_ODATA_API_PRODORD",</w:t>
      </w:r>
    </w:p>
    <w:p w14:paraId="31424BB5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    "</w:t>
      </w:r>
      <w:proofErr w:type="spellStart"/>
      <w:r w:rsidRPr="00565D1D">
        <w:rPr>
          <w:rFonts w:eastAsia="微软雅黑"/>
          <w:sz w:val="18"/>
        </w:rPr>
        <w:t>SystemMessageNumber</w:t>
      </w:r>
      <w:proofErr w:type="spellEnd"/>
      <w:r w:rsidRPr="00565D1D">
        <w:rPr>
          <w:rFonts w:eastAsia="微软雅黑"/>
          <w:sz w:val="18"/>
        </w:rPr>
        <w:t>": "121",</w:t>
      </w:r>
    </w:p>
    <w:p w14:paraId="575F233D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    "</w:t>
      </w:r>
      <w:proofErr w:type="spellStart"/>
      <w:r w:rsidRPr="00565D1D">
        <w:rPr>
          <w:rFonts w:eastAsia="微软雅黑"/>
          <w:sz w:val="18"/>
        </w:rPr>
        <w:t>SystemMessageLongText</w:t>
      </w:r>
      <w:proofErr w:type="spellEnd"/>
      <w:r w:rsidRPr="00565D1D">
        <w:rPr>
          <w:rFonts w:eastAsia="微软雅黑"/>
          <w:sz w:val="18"/>
        </w:rPr>
        <w:t>": "</w:t>
      </w:r>
      <w:proofErr w:type="spellStart"/>
      <w:r w:rsidRPr="00565D1D">
        <w:rPr>
          <w:rFonts w:eastAsia="微软雅黑"/>
          <w:sz w:val="18"/>
        </w:rPr>
        <w:t>订单</w:t>
      </w:r>
      <w:proofErr w:type="spellEnd"/>
      <w:r w:rsidRPr="00565D1D">
        <w:rPr>
          <w:rFonts w:eastAsia="微软雅黑"/>
          <w:sz w:val="18"/>
        </w:rPr>
        <w:t xml:space="preserve"> 1000424：状态 \"REL </w:t>
      </w:r>
      <w:proofErr w:type="spellStart"/>
      <w:r w:rsidRPr="00565D1D">
        <w:rPr>
          <w:rFonts w:eastAsia="微软雅黑"/>
          <w:sz w:val="18"/>
        </w:rPr>
        <w:t>已审批</w:t>
      </w:r>
      <w:proofErr w:type="spellEnd"/>
      <w:r w:rsidRPr="00565D1D">
        <w:rPr>
          <w:rFonts w:eastAsia="微软雅黑"/>
          <w:sz w:val="18"/>
        </w:rPr>
        <w:t xml:space="preserve">\" </w:t>
      </w:r>
      <w:proofErr w:type="spellStart"/>
      <w:r w:rsidRPr="00565D1D">
        <w:rPr>
          <w:rFonts w:eastAsia="微软雅黑"/>
          <w:sz w:val="18"/>
        </w:rPr>
        <w:t>已激活</w:t>
      </w:r>
      <w:proofErr w:type="spellEnd"/>
      <w:r w:rsidRPr="00565D1D">
        <w:rPr>
          <w:rFonts w:eastAsia="微软雅黑"/>
          <w:sz w:val="18"/>
        </w:rPr>
        <w:t>",</w:t>
      </w:r>
    </w:p>
    <w:p w14:paraId="77D7B5BF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    "SystemMessageVariable1": "1000424",</w:t>
      </w:r>
    </w:p>
    <w:p w14:paraId="29645161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 xml:space="preserve">            "SystemMessageVariable2": "REL </w:t>
      </w:r>
      <w:proofErr w:type="spellStart"/>
      <w:r w:rsidRPr="00565D1D">
        <w:rPr>
          <w:rFonts w:eastAsia="微软雅黑"/>
          <w:sz w:val="18"/>
        </w:rPr>
        <w:t>已审批</w:t>
      </w:r>
      <w:proofErr w:type="spellEnd"/>
      <w:r w:rsidRPr="00565D1D">
        <w:rPr>
          <w:rFonts w:eastAsia="微软雅黑"/>
          <w:sz w:val="18"/>
        </w:rPr>
        <w:t>",</w:t>
      </w:r>
    </w:p>
    <w:p w14:paraId="0892CCC9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    "SystemMessageVariable3": "",</w:t>
      </w:r>
    </w:p>
    <w:p w14:paraId="02C6E6A2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    "SystemMessageVariable4": ""</w:t>
      </w:r>
    </w:p>
    <w:p w14:paraId="238A7D64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    }</w:t>
      </w:r>
    </w:p>
    <w:p w14:paraId="12F92313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    }</w:t>
      </w:r>
    </w:p>
    <w:p w14:paraId="7AC34DCA" w14:textId="77777777" w:rsidR="00565D1D" w:rsidRPr="00565D1D" w:rsidRDefault="00565D1D" w:rsidP="00565D1D">
      <w:pPr>
        <w:rPr>
          <w:rFonts w:eastAsia="微软雅黑"/>
          <w:sz w:val="18"/>
        </w:rPr>
      </w:pPr>
      <w:r w:rsidRPr="00565D1D">
        <w:rPr>
          <w:rFonts w:eastAsia="微软雅黑"/>
          <w:sz w:val="18"/>
        </w:rPr>
        <w:t>}</w:t>
      </w:r>
    </w:p>
    <w:p w14:paraId="1695C1DE" w14:textId="44B3828E" w:rsidR="00EF75E9" w:rsidRDefault="00000000">
      <w:pPr>
        <w:rPr>
          <w:rFonts w:eastAsia="微软雅黑"/>
          <w:lang w:eastAsia="zh-CN"/>
        </w:rPr>
      </w:pPr>
      <w:r w:rsidRPr="00AA4994">
        <w:rPr>
          <w:rFonts w:eastAsia="微软雅黑"/>
        </w:rPr>
        <w:t>失败（4</w:t>
      </w:r>
      <w:r w:rsidR="00565D1D">
        <w:rPr>
          <w:rFonts w:eastAsia="微软雅黑" w:hint="eastAsia"/>
          <w:lang w:eastAsia="zh-CN"/>
        </w:rPr>
        <w:t>12</w:t>
      </w:r>
      <w:r w:rsidRPr="00AA4994">
        <w:rPr>
          <w:rFonts w:eastAsia="微软雅黑"/>
        </w:rPr>
        <w:t>）：</w:t>
      </w:r>
    </w:p>
    <w:p w14:paraId="3047ACB2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{</w:t>
      </w:r>
    </w:p>
    <w:p w14:paraId="48B8E3DB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lastRenderedPageBreak/>
        <w:t>    "error": {</w:t>
      </w:r>
    </w:p>
    <w:p w14:paraId="780A356D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"code": "/IWBEP/CM_MGW_RT/194",</w:t>
      </w:r>
    </w:p>
    <w:p w14:paraId="3AB093E1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"message": {</w:t>
      </w:r>
    </w:p>
    <w:p w14:paraId="2325ED31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"lang": "</w:t>
      </w:r>
      <w:proofErr w:type="spellStart"/>
      <w:r w:rsidRPr="00565D1D">
        <w:rPr>
          <w:rFonts w:eastAsia="微软雅黑"/>
          <w:lang w:eastAsia="zh-CN"/>
        </w:rPr>
        <w:t>zh</w:t>
      </w:r>
      <w:proofErr w:type="spellEnd"/>
      <w:r w:rsidRPr="00565D1D">
        <w:rPr>
          <w:rFonts w:eastAsia="微软雅黑"/>
          <w:lang w:eastAsia="zh-CN"/>
        </w:rPr>
        <w:t>",</w:t>
      </w:r>
    </w:p>
    <w:p w14:paraId="01092B19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 xml:space="preserve">            "value": </w:t>
      </w:r>
      <w:proofErr w:type="gramStart"/>
      <w:r w:rsidRPr="00565D1D">
        <w:rPr>
          <w:rFonts w:eastAsia="微软雅黑"/>
          <w:lang w:eastAsia="zh-CN"/>
        </w:rPr>
        <w:t>"订单</w:t>
      </w:r>
      <w:proofErr w:type="gramEnd"/>
      <w:r w:rsidRPr="00565D1D">
        <w:rPr>
          <w:rFonts w:eastAsia="微软雅黑"/>
          <w:lang w:eastAsia="zh-CN"/>
        </w:rPr>
        <w:t xml:space="preserve"> 1000424: 需要前提</w:t>
      </w:r>
      <w:proofErr w:type="gramStart"/>
      <w:r w:rsidRPr="00565D1D">
        <w:rPr>
          <w:rFonts w:eastAsia="微软雅黑"/>
          <w:lang w:eastAsia="zh-CN"/>
        </w:rPr>
        <w:t>条件"</w:t>
      </w:r>
      <w:proofErr w:type="gramEnd"/>
    </w:p>
    <w:p w14:paraId="57C71DB2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},</w:t>
      </w:r>
    </w:p>
    <w:p w14:paraId="0CCB17AD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"</w:t>
      </w:r>
      <w:proofErr w:type="spellStart"/>
      <w:r w:rsidRPr="00565D1D">
        <w:rPr>
          <w:rFonts w:eastAsia="微软雅黑"/>
          <w:lang w:eastAsia="zh-CN"/>
        </w:rPr>
        <w:t>innererror</w:t>
      </w:r>
      <w:proofErr w:type="spellEnd"/>
      <w:r w:rsidRPr="00565D1D">
        <w:rPr>
          <w:rFonts w:eastAsia="微软雅黑"/>
          <w:lang w:eastAsia="zh-CN"/>
        </w:rPr>
        <w:t>": {</w:t>
      </w:r>
    </w:p>
    <w:p w14:paraId="6657F6E7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"application": {</w:t>
      </w:r>
    </w:p>
    <w:p w14:paraId="57A7D874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"</w:t>
      </w:r>
      <w:proofErr w:type="spellStart"/>
      <w:proofErr w:type="gramStart"/>
      <w:r w:rsidRPr="00565D1D">
        <w:rPr>
          <w:rFonts w:eastAsia="微软雅黑"/>
          <w:lang w:eastAsia="zh-CN"/>
        </w:rPr>
        <w:t>component</w:t>
      </w:r>
      <w:proofErr w:type="gramEnd"/>
      <w:r w:rsidRPr="00565D1D">
        <w:rPr>
          <w:rFonts w:eastAsia="微软雅黑"/>
          <w:lang w:eastAsia="zh-CN"/>
        </w:rPr>
        <w:t>_id</w:t>
      </w:r>
      <w:proofErr w:type="spellEnd"/>
      <w:r w:rsidRPr="00565D1D">
        <w:rPr>
          <w:rFonts w:eastAsia="微软雅黑"/>
          <w:lang w:eastAsia="zh-CN"/>
        </w:rPr>
        <w:t>": "PP-ES",</w:t>
      </w:r>
    </w:p>
    <w:p w14:paraId="5D27C07E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"</w:t>
      </w:r>
      <w:proofErr w:type="spellStart"/>
      <w:proofErr w:type="gramStart"/>
      <w:r w:rsidRPr="00565D1D">
        <w:rPr>
          <w:rFonts w:eastAsia="微软雅黑"/>
          <w:lang w:eastAsia="zh-CN"/>
        </w:rPr>
        <w:t>service</w:t>
      </w:r>
      <w:proofErr w:type="gramEnd"/>
      <w:r w:rsidRPr="00565D1D">
        <w:rPr>
          <w:rFonts w:eastAsia="微软雅黑"/>
          <w:lang w:eastAsia="zh-CN"/>
        </w:rPr>
        <w:t>_namespace</w:t>
      </w:r>
      <w:proofErr w:type="spellEnd"/>
      <w:r w:rsidRPr="00565D1D">
        <w:rPr>
          <w:rFonts w:eastAsia="微软雅黑"/>
          <w:lang w:eastAsia="zh-CN"/>
        </w:rPr>
        <w:t>": "/SAP/",</w:t>
      </w:r>
    </w:p>
    <w:p w14:paraId="59108042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"</w:t>
      </w:r>
      <w:proofErr w:type="spellStart"/>
      <w:proofErr w:type="gramStart"/>
      <w:r w:rsidRPr="00565D1D">
        <w:rPr>
          <w:rFonts w:eastAsia="微软雅黑"/>
          <w:lang w:eastAsia="zh-CN"/>
        </w:rPr>
        <w:t>service</w:t>
      </w:r>
      <w:proofErr w:type="gramEnd"/>
      <w:r w:rsidRPr="00565D1D">
        <w:rPr>
          <w:rFonts w:eastAsia="微软雅黑"/>
          <w:lang w:eastAsia="zh-CN"/>
        </w:rPr>
        <w:t>_id</w:t>
      </w:r>
      <w:proofErr w:type="spellEnd"/>
      <w:r w:rsidRPr="00565D1D">
        <w:rPr>
          <w:rFonts w:eastAsia="微软雅黑"/>
          <w:lang w:eastAsia="zh-CN"/>
        </w:rPr>
        <w:t>": "API_PRODUCTION_ORDER_2_SRV",</w:t>
      </w:r>
    </w:p>
    <w:p w14:paraId="69153FB0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"</w:t>
      </w:r>
      <w:proofErr w:type="spellStart"/>
      <w:proofErr w:type="gramStart"/>
      <w:r w:rsidRPr="00565D1D">
        <w:rPr>
          <w:rFonts w:eastAsia="微软雅黑"/>
          <w:lang w:eastAsia="zh-CN"/>
        </w:rPr>
        <w:t>service</w:t>
      </w:r>
      <w:proofErr w:type="gramEnd"/>
      <w:r w:rsidRPr="00565D1D">
        <w:rPr>
          <w:rFonts w:eastAsia="微软雅黑"/>
          <w:lang w:eastAsia="zh-CN"/>
        </w:rPr>
        <w:t>_version</w:t>
      </w:r>
      <w:proofErr w:type="spellEnd"/>
      <w:r w:rsidRPr="00565D1D">
        <w:rPr>
          <w:rFonts w:eastAsia="微软雅黑"/>
          <w:lang w:eastAsia="zh-CN"/>
        </w:rPr>
        <w:t>": "0001"</w:t>
      </w:r>
    </w:p>
    <w:p w14:paraId="6F39295D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},</w:t>
      </w:r>
    </w:p>
    <w:p w14:paraId="7EF4BA3C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"</w:t>
      </w:r>
      <w:proofErr w:type="spellStart"/>
      <w:r w:rsidRPr="00565D1D">
        <w:rPr>
          <w:rFonts w:eastAsia="微软雅黑"/>
          <w:lang w:eastAsia="zh-CN"/>
        </w:rPr>
        <w:t>transactionid</w:t>
      </w:r>
      <w:proofErr w:type="spellEnd"/>
      <w:r w:rsidRPr="00565D1D">
        <w:rPr>
          <w:rFonts w:eastAsia="微软雅黑"/>
          <w:lang w:eastAsia="zh-CN"/>
        </w:rPr>
        <w:t>": "6DFFBDC8ADC50190E006A702ED8CCA62",</w:t>
      </w:r>
    </w:p>
    <w:p w14:paraId="0D998DE8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"timestamp": "20260803060200.9174200",</w:t>
      </w:r>
    </w:p>
    <w:p w14:paraId="56E5A55E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"</w:t>
      </w:r>
      <w:proofErr w:type="spellStart"/>
      <w:r w:rsidRPr="00565D1D">
        <w:rPr>
          <w:rFonts w:eastAsia="微软雅黑"/>
          <w:lang w:eastAsia="zh-CN"/>
        </w:rPr>
        <w:t>Error_Resolution</w:t>
      </w:r>
      <w:proofErr w:type="spellEnd"/>
      <w:r w:rsidRPr="00565D1D">
        <w:rPr>
          <w:rFonts w:eastAsia="微软雅黑"/>
          <w:lang w:eastAsia="zh-CN"/>
        </w:rPr>
        <w:t>": {</w:t>
      </w:r>
    </w:p>
    <w:p w14:paraId="4305E7CE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"</w:t>
      </w:r>
      <w:proofErr w:type="spellStart"/>
      <w:r w:rsidRPr="00565D1D">
        <w:rPr>
          <w:rFonts w:eastAsia="微软雅黑"/>
          <w:lang w:eastAsia="zh-CN"/>
        </w:rPr>
        <w:t>SAP_Transaction</w:t>
      </w:r>
      <w:proofErr w:type="spellEnd"/>
      <w:r w:rsidRPr="00565D1D">
        <w:rPr>
          <w:rFonts w:eastAsia="微软雅黑"/>
          <w:lang w:eastAsia="zh-CN"/>
        </w:rPr>
        <w:t>": "For backend administrators: use ADT feed reader \"SAP Gateway Error Log\" or run transaction /IWFND/ERROR_LOG on SAP Gateway hub system and search for entries with the timestamp above for more details",</w:t>
      </w:r>
    </w:p>
    <w:p w14:paraId="549AAFD0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"</w:t>
      </w:r>
      <w:proofErr w:type="spellStart"/>
      <w:r w:rsidRPr="00565D1D">
        <w:rPr>
          <w:rFonts w:eastAsia="微软雅黑"/>
          <w:lang w:eastAsia="zh-CN"/>
        </w:rPr>
        <w:t>SAP_Note</w:t>
      </w:r>
      <w:proofErr w:type="spellEnd"/>
      <w:r w:rsidRPr="00565D1D">
        <w:rPr>
          <w:rFonts w:eastAsia="微软雅黑"/>
          <w:lang w:eastAsia="zh-CN"/>
        </w:rPr>
        <w:t>": "See SAP Note 1797736 for error analysis (https://service.sap.com/sap/support/notes/1797736)"</w:t>
      </w:r>
    </w:p>
    <w:p w14:paraId="4D57A091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},</w:t>
      </w:r>
    </w:p>
    <w:p w14:paraId="35B7CAFF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lastRenderedPageBreak/>
        <w:t>            "</w:t>
      </w:r>
      <w:proofErr w:type="spellStart"/>
      <w:r w:rsidRPr="00565D1D">
        <w:rPr>
          <w:rFonts w:eastAsia="微软雅黑"/>
          <w:lang w:eastAsia="zh-CN"/>
        </w:rPr>
        <w:t>errordetails</w:t>
      </w:r>
      <w:proofErr w:type="spellEnd"/>
      <w:r w:rsidRPr="00565D1D">
        <w:rPr>
          <w:rFonts w:eastAsia="微软雅黑"/>
          <w:lang w:eastAsia="zh-CN"/>
        </w:rPr>
        <w:t>": [</w:t>
      </w:r>
    </w:p>
    <w:p w14:paraId="66F356D3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{</w:t>
      </w:r>
    </w:p>
    <w:p w14:paraId="2056D3B7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    "</w:t>
      </w:r>
      <w:proofErr w:type="spellStart"/>
      <w:r w:rsidRPr="00565D1D">
        <w:rPr>
          <w:rFonts w:eastAsia="微软雅黑"/>
          <w:lang w:eastAsia="zh-CN"/>
        </w:rPr>
        <w:t>ContentID</w:t>
      </w:r>
      <w:proofErr w:type="spellEnd"/>
      <w:r w:rsidRPr="00565D1D">
        <w:rPr>
          <w:rFonts w:eastAsia="微软雅黑"/>
          <w:lang w:eastAsia="zh-CN"/>
        </w:rPr>
        <w:t>": "",</w:t>
      </w:r>
    </w:p>
    <w:p w14:paraId="3E04DF02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    "code": "/IWBEP/CM_MGW_RT/194",</w:t>
      </w:r>
    </w:p>
    <w:p w14:paraId="5BEC2D29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 xml:space="preserve">                    "message": </w:t>
      </w:r>
      <w:proofErr w:type="gramStart"/>
      <w:r w:rsidRPr="00565D1D">
        <w:rPr>
          <w:rFonts w:eastAsia="微软雅黑"/>
          <w:lang w:eastAsia="zh-CN"/>
        </w:rPr>
        <w:t>"订单</w:t>
      </w:r>
      <w:proofErr w:type="gramEnd"/>
      <w:r w:rsidRPr="00565D1D">
        <w:rPr>
          <w:rFonts w:eastAsia="微软雅黑"/>
          <w:lang w:eastAsia="zh-CN"/>
        </w:rPr>
        <w:t xml:space="preserve"> 1000424: 需要前提</w:t>
      </w:r>
      <w:proofErr w:type="gramStart"/>
      <w:r w:rsidRPr="00565D1D">
        <w:rPr>
          <w:rFonts w:eastAsia="微软雅黑"/>
          <w:lang w:eastAsia="zh-CN"/>
        </w:rPr>
        <w:t>条件",</w:t>
      </w:r>
      <w:proofErr w:type="gramEnd"/>
    </w:p>
    <w:p w14:paraId="0E8D6B25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    "</w:t>
      </w:r>
      <w:proofErr w:type="spellStart"/>
      <w:proofErr w:type="gramStart"/>
      <w:r w:rsidRPr="00565D1D">
        <w:rPr>
          <w:rFonts w:eastAsia="微软雅黑"/>
          <w:lang w:eastAsia="zh-CN"/>
        </w:rPr>
        <w:t>longtext</w:t>
      </w:r>
      <w:proofErr w:type="gramEnd"/>
      <w:r w:rsidRPr="00565D1D">
        <w:rPr>
          <w:rFonts w:eastAsia="微软雅黑"/>
          <w:lang w:eastAsia="zh-CN"/>
        </w:rPr>
        <w:t>_url</w:t>
      </w:r>
      <w:proofErr w:type="spellEnd"/>
      <w:r w:rsidRPr="00565D1D">
        <w:rPr>
          <w:rFonts w:eastAsia="微软雅黑"/>
          <w:lang w:eastAsia="zh-CN"/>
        </w:rPr>
        <w:t>": "/sap/opu/odata/iwbep/message_</w:t>
      </w:r>
      <w:proofErr w:type="gramStart"/>
      <w:r w:rsidRPr="00565D1D">
        <w:rPr>
          <w:rFonts w:eastAsia="微软雅黑"/>
          <w:lang w:eastAsia="zh-CN"/>
        </w:rPr>
        <w:t>text;o</w:t>
      </w:r>
      <w:proofErr w:type="gramEnd"/>
      <w:r w:rsidRPr="00565D1D">
        <w:rPr>
          <w:rFonts w:eastAsia="微软雅黑"/>
          <w:lang w:eastAsia="zh-CN"/>
        </w:rPr>
        <w:t>=LOCAL/T100_</w:t>
      </w:r>
      <w:proofErr w:type="gramStart"/>
      <w:r w:rsidRPr="00565D1D">
        <w:rPr>
          <w:rFonts w:eastAsia="微软雅黑"/>
          <w:lang w:eastAsia="zh-CN"/>
        </w:rPr>
        <w:t>longtexts(</w:t>
      </w:r>
      <w:proofErr w:type="gramEnd"/>
      <w:r w:rsidRPr="00565D1D">
        <w:rPr>
          <w:rFonts w:eastAsia="微软雅黑"/>
          <w:lang w:eastAsia="zh-CN"/>
        </w:rPr>
        <w:t>MSGID='%2FIWBEP%2FCM_MGW_RT</w:t>
      </w:r>
      <w:proofErr w:type="gramStart"/>
      <w:r w:rsidRPr="00565D1D">
        <w:rPr>
          <w:rFonts w:eastAsia="微软雅黑"/>
          <w:lang w:eastAsia="zh-CN"/>
        </w:rPr>
        <w:t>',MSGNO</w:t>
      </w:r>
      <w:proofErr w:type="gramEnd"/>
      <w:r w:rsidRPr="00565D1D">
        <w:rPr>
          <w:rFonts w:eastAsia="微软雅黑"/>
          <w:lang w:eastAsia="zh-CN"/>
        </w:rPr>
        <w:t>='194</w:t>
      </w:r>
      <w:proofErr w:type="gramStart"/>
      <w:r w:rsidRPr="00565D1D">
        <w:rPr>
          <w:rFonts w:eastAsia="微软雅黑"/>
          <w:lang w:eastAsia="zh-CN"/>
        </w:rPr>
        <w:t>',MESSAGE</w:t>
      </w:r>
      <w:proofErr w:type="gramEnd"/>
      <w:r w:rsidRPr="00565D1D">
        <w:rPr>
          <w:rFonts w:eastAsia="微软雅黑"/>
          <w:lang w:eastAsia="zh-CN"/>
        </w:rPr>
        <w:t>_V1='</w:t>
      </w:r>
      <w:proofErr w:type="gramStart"/>
      <w:r w:rsidRPr="00565D1D">
        <w:rPr>
          <w:rFonts w:eastAsia="微软雅黑"/>
          <w:lang w:eastAsia="zh-CN"/>
        </w:rPr>
        <w:t>',MESSAGE</w:t>
      </w:r>
      <w:proofErr w:type="gramEnd"/>
      <w:r w:rsidRPr="00565D1D">
        <w:rPr>
          <w:rFonts w:eastAsia="微软雅黑"/>
          <w:lang w:eastAsia="zh-CN"/>
        </w:rPr>
        <w:t>_V2='</w:t>
      </w:r>
      <w:proofErr w:type="gramStart"/>
      <w:r w:rsidRPr="00565D1D">
        <w:rPr>
          <w:rFonts w:eastAsia="微软雅黑"/>
          <w:lang w:eastAsia="zh-CN"/>
        </w:rPr>
        <w:t>',MESSAGE</w:t>
      </w:r>
      <w:proofErr w:type="gramEnd"/>
      <w:r w:rsidRPr="00565D1D">
        <w:rPr>
          <w:rFonts w:eastAsia="微软雅黑"/>
          <w:lang w:eastAsia="zh-CN"/>
        </w:rPr>
        <w:t>_V3='</w:t>
      </w:r>
      <w:proofErr w:type="gramStart"/>
      <w:r w:rsidRPr="00565D1D">
        <w:rPr>
          <w:rFonts w:eastAsia="微软雅黑"/>
          <w:lang w:eastAsia="zh-CN"/>
        </w:rPr>
        <w:t>',MESSAGE</w:t>
      </w:r>
      <w:proofErr w:type="gramEnd"/>
      <w:r w:rsidRPr="00565D1D">
        <w:rPr>
          <w:rFonts w:eastAsia="微软雅黑"/>
          <w:lang w:eastAsia="zh-CN"/>
        </w:rPr>
        <w:t>_V4='')/$value",</w:t>
      </w:r>
    </w:p>
    <w:p w14:paraId="62541779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    "</w:t>
      </w:r>
      <w:proofErr w:type="spellStart"/>
      <w:r w:rsidRPr="00565D1D">
        <w:rPr>
          <w:rFonts w:eastAsia="微软雅黑"/>
          <w:lang w:eastAsia="zh-CN"/>
        </w:rPr>
        <w:t>propertyref</w:t>
      </w:r>
      <w:proofErr w:type="spellEnd"/>
      <w:r w:rsidRPr="00565D1D">
        <w:rPr>
          <w:rFonts w:eastAsia="微软雅黑"/>
          <w:lang w:eastAsia="zh-CN"/>
        </w:rPr>
        <w:t>": "",</w:t>
      </w:r>
    </w:p>
    <w:p w14:paraId="4F155D2A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    "severity": "error",</w:t>
      </w:r>
    </w:p>
    <w:p w14:paraId="01A3F6CB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 xml:space="preserve">                    "transition": </w:t>
      </w:r>
      <w:r w:rsidRPr="00565D1D">
        <w:rPr>
          <w:rFonts w:eastAsia="微软雅黑"/>
          <w:b/>
          <w:bCs/>
          <w:lang w:eastAsia="zh-CN"/>
        </w:rPr>
        <w:t>false</w:t>
      </w:r>
      <w:r w:rsidRPr="00565D1D">
        <w:rPr>
          <w:rFonts w:eastAsia="微软雅黑"/>
          <w:lang w:eastAsia="zh-CN"/>
        </w:rPr>
        <w:t>,</w:t>
      </w:r>
    </w:p>
    <w:p w14:paraId="0A3F77C1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    "target": ""</w:t>
      </w:r>
    </w:p>
    <w:p w14:paraId="3FE1EED2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},</w:t>
      </w:r>
    </w:p>
    <w:p w14:paraId="5993CD1C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{</w:t>
      </w:r>
    </w:p>
    <w:p w14:paraId="16309306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    "</w:t>
      </w:r>
      <w:proofErr w:type="spellStart"/>
      <w:r w:rsidRPr="00565D1D">
        <w:rPr>
          <w:rFonts w:eastAsia="微软雅黑"/>
          <w:lang w:eastAsia="zh-CN"/>
        </w:rPr>
        <w:t>ContentID</w:t>
      </w:r>
      <w:proofErr w:type="spellEnd"/>
      <w:r w:rsidRPr="00565D1D">
        <w:rPr>
          <w:rFonts w:eastAsia="微软雅黑"/>
          <w:lang w:eastAsia="zh-CN"/>
        </w:rPr>
        <w:t>": "",</w:t>
      </w:r>
    </w:p>
    <w:p w14:paraId="60851D93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    "code": "/IWBEP/CX_MGW_BUSI_EXCEPTION",</w:t>
      </w:r>
    </w:p>
    <w:p w14:paraId="6DCC8CC8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 xml:space="preserve">                    "message": </w:t>
      </w:r>
      <w:proofErr w:type="gramStart"/>
      <w:r w:rsidRPr="00565D1D">
        <w:rPr>
          <w:rFonts w:eastAsia="微软雅黑"/>
          <w:lang w:eastAsia="zh-CN"/>
        </w:rPr>
        <w:t>"需要</w:t>
      </w:r>
      <w:proofErr w:type="gramEnd"/>
      <w:r w:rsidRPr="00565D1D">
        <w:rPr>
          <w:rFonts w:eastAsia="微软雅黑"/>
          <w:lang w:eastAsia="zh-CN"/>
        </w:rPr>
        <w:t>前提</w:t>
      </w:r>
      <w:proofErr w:type="gramStart"/>
      <w:r w:rsidRPr="00565D1D">
        <w:rPr>
          <w:rFonts w:eastAsia="微软雅黑"/>
          <w:lang w:eastAsia="zh-CN"/>
        </w:rPr>
        <w:t>条件",</w:t>
      </w:r>
      <w:proofErr w:type="gramEnd"/>
    </w:p>
    <w:p w14:paraId="5B41C293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    "</w:t>
      </w:r>
      <w:proofErr w:type="spellStart"/>
      <w:proofErr w:type="gramStart"/>
      <w:r w:rsidRPr="00565D1D">
        <w:rPr>
          <w:rFonts w:eastAsia="微软雅黑"/>
          <w:lang w:eastAsia="zh-CN"/>
        </w:rPr>
        <w:t>longtext</w:t>
      </w:r>
      <w:proofErr w:type="gramEnd"/>
      <w:r w:rsidRPr="00565D1D">
        <w:rPr>
          <w:rFonts w:eastAsia="微软雅黑"/>
          <w:lang w:eastAsia="zh-CN"/>
        </w:rPr>
        <w:t>_url</w:t>
      </w:r>
      <w:proofErr w:type="spellEnd"/>
      <w:r w:rsidRPr="00565D1D">
        <w:rPr>
          <w:rFonts w:eastAsia="微软雅黑"/>
          <w:lang w:eastAsia="zh-CN"/>
        </w:rPr>
        <w:t>": "/sap/opu/odata/iwbep/message_</w:t>
      </w:r>
      <w:proofErr w:type="gramStart"/>
      <w:r w:rsidRPr="00565D1D">
        <w:rPr>
          <w:rFonts w:eastAsia="微软雅黑"/>
          <w:lang w:eastAsia="zh-CN"/>
        </w:rPr>
        <w:t>text;o</w:t>
      </w:r>
      <w:proofErr w:type="gramEnd"/>
      <w:r w:rsidRPr="00565D1D">
        <w:rPr>
          <w:rFonts w:eastAsia="微软雅黑"/>
          <w:lang w:eastAsia="zh-CN"/>
        </w:rPr>
        <w:t>=LOCAL/T100_</w:t>
      </w:r>
      <w:proofErr w:type="gramStart"/>
      <w:r w:rsidRPr="00565D1D">
        <w:rPr>
          <w:rFonts w:eastAsia="微软雅黑"/>
          <w:lang w:eastAsia="zh-CN"/>
        </w:rPr>
        <w:t>longtexts(</w:t>
      </w:r>
      <w:proofErr w:type="gramEnd"/>
      <w:r w:rsidRPr="00565D1D">
        <w:rPr>
          <w:rFonts w:eastAsia="微软雅黑"/>
          <w:lang w:eastAsia="zh-CN"/>
        </w:rPr>
        <w:t>MSGID='%2FIWBEP%2FCM_MGW_RT</w:t>
      </w:r>
      <w:proofErr w:type="gramStart"/>
      <w:r w:rsidRPr="00565D1D">
        <w:rPr>
          <w:rFonts w:eastAsia="微软雅黑"/>
          <w:lang w:eastAsia="zh-CN"/>
        </w:rPr>
        <w:t>',MSGNO</w:t>
      </w:r>
      <w:proofErr w:type="gramEnd"/>
      <w:r w:rsidRPr="00565D1D">
        <w:rPr>
          <w:rFonts w:eastAsia="微软雅黑"/>
          <w:lang w:eastAsia="zh-CN"/>
        </w:rPr>
        <w:t>='194</w:t>
      </w:r>
      <w:proofErr w:type="gramStart"/>
      <w:r w:rsidRPr="00565D1D">
        <w:rPr>
          <w:rFonts w:eastAsia="微软雅黑"/>
          <w:lang w:eastAsia="zh-CN"/>
        </w:rPr>
        <w:t>',MESSAGE</w:t>
      </w:r>
      <w:proofErr w:type="gramEnd"/>
      <w:r w:rsidRPr="00565D1D">
        <w:rPr>
          <w:rFonts w:eastAsia="微软雅黑"/>
          <w:lang w:eastAsia="zh-CN"/>
        </w:rPr>
        <w:t>_V1='</w:t>
      </w:r>
      <w:proofErr w:type="gramStart"/>
      <w:r w:rsidRPr="00565D1D">
        <w:rPr>
          <w:rFonts w:eastAsia="微软雅黑"/>
          <w:lang w:eastAsia="zh-CN"/>
        </w:rPr>
        <w:t>',MESSAGE</w:t>
      </w:r>
      <w:proofErr w:type="gramEnd"/>
      <w:r w:rsidRPr="00565D1D">
        <w:rPr>
          <w:rFonts w:eastAsia="微软雅黑"/>
          <w:lang w:eastAsia="zh-CN"/>
        </w:rPr>
        <w:t>_V2='</w:t>
      </w:r>
      <w:proofErr w:type="gramStart"/>
      <w:r w:rsidRPr="00565D1D">
        <w:rPr>
          <w:rFonts w:eastAsia="微软雅黑"/>
          <w:lang w:eastAsia="zh-CN"/>
        </w:rPr>
        <w:t>',MESSAGE</w:t>
      </w:r>
      <w:proofErr w:type="gramEnd"/>
      <w:r w:rsidRPr="00565D1D">
        <w:rPr>
          <w:rFonts w:eastAsia="微软雅黑"/>
          <w:lang w:eastAsia="zh-CN"/>
        </w:rPr>
        <w:t>_V3='</w:t>
      </w:r>
      <w:proofErr w:type="gramStart"/>
      <w:r w:rsidRPr="00565D1D">
        <w:rPr>
          <w:rFonts w:eastAsia="微软雅黑"/>
          <w:lang w:eastAsia="zh-CN"/>
        </w:rPr>
        <w:t>',MESSAGE</w:t>
      </w:r>
      <w:proofErr w:type="gramEnd"/>
      <w:r w:rsidRPr="00565D1D">
        <w:rPr>
          <w:rFonts w:eastAsia="微软雅黑"/>
          <w:lang w:eastAsia="zh-CN"/>
        </w:rPr>
        <w:t>_V4='')/$value",</w:t>
      </w:r>
    </w:p>
    <w:p w14:paraId="04D26D3A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    "</w:t>
      </w:r>
      <w:proofErr w:type="spellStart"/>
      <w:r w:rsidRPr="00565D1D">
        <w:rPr>
          <w:rFonts w:eastAsia="微软雅黑"/>
          <w:lang w:eastAsia="zh-CN"/>
        </w:rPr>
        <w:t>propertyref</w:t>
      </w:r>
      <w:proofErr w:type="spellEnd"/>
      <w:r w:rsidRPr="00565D1D">
        <w:rPr>
          <w:rFonts w:eastAsia="微软雅黑"/>
          <w:lang w:eastAsia="zh-CN"/>
        </w:rPr>
        <w:t>": "",</w:t>
      </w:r>
    </w:p>
    <w:p w14:paraId="17B50C29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lastRenderedPageBreak/>
        <w:t>                    "severity": "error",</w:t>
      </w:r>
    </w:p>
    <w:p w14:paraId="17A03C51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 xml:space="preserve">                    "transition": </w:t>
      </w:r>
      <w:r w:rsidRPr="00565D1D">
        <w:rPr>
          <w:rFonts w:eastAsia="微软雅黑"/>
          <w:b/>
          <w:bCs/>
          <w:lang w:eastAsia="zh-CN"/>
        </w:rPr>
        <w:t>false</w:t>
      </w:r>
      <w:r w:rsidRPr="00565D1D">
        <w:rPr>
          <w:rFonts w:eastAsia="微软雅黑"/>
          <w:lang w:eastAsia="zh-CN"/>
        </w:rPr>
        <w:t>,</w:t>
      </w:r>
    </w:p>
    <w:p w14:paraId="7936A479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    "target": ""</w:t>
      </w:r>
    </w:p>
    <w:p w14:paraId="4050A6E0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    }</w:t>
      </w:r>
    </w:p>
    <w:p w14:paraId="711EAF05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    ]</w:t>
      </w:r>
    </w:p>
    <w:p w14:paraId="412D563E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    }</w:t>
      </w:r>
    </w:p>
    <w:p w14:paraId="03525315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    }</w:t>
      </w:r>
    </w:p>
    <w:p w14:paraId="0849F5D8" w14:textId="77777777" w:rsidR="00565D1D" w:rsidRPr="00565D1D" w:rsidRDefault="00565D1D" w:rsidP="00565D1D">
      <w:pPr>
        <w:rPr>
          <w:rFonts w:eastAsia="微软雅黑"/>
          <w:lang w:eastAsia="zh-CN"/>
        </w:rPr>
      </w:pPr>
      <w:r w:rsidRPr="00565D1D">
        <w:rPr>
          <w:rFonts w:eastAsia="微软雅黑"/>
          <w:lang w:eastAsia="zh-CN"/>
        </w:rPr>
        <w:t>}</w:t>
      </w:r>
    </w:p>
    <w:p w14:paraId="065577CC" w14:textId="77777777" w:rsidR="00565D1D" w:rsidRPr="00AA4994" w:rsidRDefault="00565D1D">
      <w:pPr>
        <w:rPr>
          <w:rFonts w:eastAsia="微软雅黑" w:hint="eastAsia"/>
          <w:lang w:eastAsia="zh-CN"/>
        </w:rPr>
      </w:pPr>
    </w:p>
    <w:p w14:paraId="0A3B1B92" w14:textId="77777777" w:rsidR="00EF75E9" w:rsidRPr="00AA4994" w:rsidRDefault="00000000">
      <w:pPr>
        <w:pStyle w:val="21"/>
        <w:rPr>
          <w:rFonts w:ascii="微软雅黑" w:eastAsia="微软雅黑" w:hAnsi="微软雅黑"/>
        </w:rPr>
      </w:pPr>
      <w:r w:rsidRPr="00AA4994">
        <w:rPr>
          <w:rFonts w:ascii="微软雅黑" w:eastAsia="微软雅黑" w:hAnsi="微软雅黑"/>
        </w:rPr>
        <w:t xml:space="preserve">3.4 </w:t>
      </w:r>
      <w:proofErr w:type="spellStart"/>
      <w:r w:rsidRPr="00AA4994">
        <w:rPr>
          <w:rFonts w:ascii="微软雅黑" w:eastAsia="微软雅黑" w:hAnsi="微软雅黑"/>
        </w:rPr>
        <w:t>生产订单报工</w:t>
      </w:r>
      <w:proofErr w:type="spellEnd"/>
    </w:p>
    <w:p w14:paraId="189D732D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接口状态：已完成</w:t>
      </w:r>
    </w:p>
    <w:p w14:paraId="6B585598" w14:textId="47DABE8D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接口URL：</w:t>
      </w:r>
      <w:hyperlink r:id="rId6" w:history="1">
        <w:r w:rsidRPr="00AA4994">
          <w:rPr>
            <w:rStyle w:val="aff9"/>
            <w:rFonts w:eastAsia="微软雅黑"/>
          </w:rPr>
          <w:t>`https://my201006-api.s4hana.sapcloud.cn/sap/opu/odata/sap/API_PROD_ORDER_CONFIRMATION_2_SRV/ProdnOrdConf2`</w:t>
        </w:r>
      </w:hyperlink>
    </w:p>
    <w:p w14:paraId="36D896AA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请求方式：POST</w:t>
      </w:r>
    </w:p>
    <w:p w14:paraId="2E18C7B5" w14:textId="77777777" w:rsidR="00EF75E9" w:rsidRPr="00AA4994" w:rsidRDefault="00000000">
      <w:pPr>
        <w:pStyle w:val="a0"/>
        <w:rPr>
          <w:rFonts w:eastAsia="微软雅黑" w:hint="eastAsia"/>
        </w:rPr>
      </w:pPr>
      <w:r w:rsidRPr="00AA4994">
        <w:rPr>
          <w:rFonts w:eastAsia="微软雅黑"/>
        </w:rPr>
        <w:t>Content-Type：`json`</w:t>
      </w:r>
    </w:p>
    <w:p w14:paraId="07B23D54" w14:textId="77777777" w:rsidR="00EF75E9" w:rsidRPr="00AA4994" w:rsidRDefault="00000000">
      <w:pPr>
        <w:pStyle w:val="af5"/>
        <w:rPr>
          <w:rFonts w:eastAsia="微软雅黑" w:hint="eastAsia"/>
          <w:lang w:eastAsia="zh-CN"/>
        </w:rPr>
      </w:pPr>
      <w:r w:rsidRPr="00AA4994">
        <w:rPr>
          <w:rFonts w:eastAsia="微软雅黑"/>
          <w:lang w:eastAsia="zh-CN"/>
        </w:rPr>
        <w:t>说明：生产订单报工（Confirmation），将已下达生产订单的完工数量、报废量、工时/活动数量回传至 SAP。</w:t>
      </w:r>
    </w:p>
    <w:p w14:paraId="5BE7796F" w14:textId="445DD89F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 xml:space="preserve"> </w:t>
      </w:r>
      <w:proofErr w:type="spellStart"/>
      <w:r w:rsidRPr="00AA4994">
        <w:rPr>
          <w:rFonts w:eastAsia="微软雅黑"/>
        </w:rPr>
        <w:t>请求Header参数</w:t>
      </w:r>
      <w:proofErr w:type="spellEnd"/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1728"/>
        <w:gridCol w:w="1837"/>
        <w:gridCol w:w="1728"/>
        <w:gridCol w:w="1728"/>
        <w:gridCol w:w="1728"/>
      </w:tblGrid>
      <w:tr w:rsidR="00EF75E9" w:rsidRPr="00AA4994" w14:paraId="31CA3056" w14:textId="77777777" w:rsidTr="00EF75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A2A80D2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参数名</w:t>
            </w:r>
          </w:p>
        </w:tc>
        <w:tc>
          <w:tcPr>
            <w:tcW w:w="1728" w:type="dxa"/>
          </w:tcPr>
          <w:p w14:paraId="2B9CEEE7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示例值</w:t>
            </w:r>
          </w:p>
        </w:tc>
        <w:tc>
          <w:tcPr>
            <w:tcW w:w="1728" w:type="dxa"/>
          </w:tcPr>
          <w:p w14:paraId="3E85DC00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参数类型</w:t>
            </w:r>
          </w:p>
        </w:tc>
        <w:tc>
          <w:tcPr>
            <w:tcW w:w="1728" w:type="dxa"/>
          </w:tcPr>
          <w:p w14:paraId="3055BBCD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是否必填</w:t>
            </w:r>
          </w:p>
        </w:tc>
        <w:tc>
          <w:tcPr>
            <w:tcW w:w="1728" w:type="dxa"/>
          </w:tcPr>
          <w:p w14:paraId="64126C1B" w14:textId="77777777" w:rsidR="00EF75E9" w:rsidRPr="00AA4994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备注</w:t>
            </w:r>
          </w:p>
        </w:tc>
      </w:tr>
      <w:tr w:rsidR="00EF75E9" w:rsidRPr="00AA4994" w14:paraId="43084FBB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4AD15A1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Authorization</w:t>
            </w:r>
          </w:p>
        </w:tc>
        <w:tc>
          <w:tcPr>
            <w:tcW w:w="1728" w:type="dxa"/>
          </w:tcPr>
          <w:p w14:paraId="6F2398C7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Basic xxx</w:t>
            </w:r>
          </w:p>
        </w:tc>
        <w:tc>
          <w:tcPr>
            <w:tcW w:w="1728" w:type="dxa"/>
          </w:tcPr>
          <w:p w14:paraId="43A8FB96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字符串</w:t>
            </w:r>
          </w:p>
        </w:tc>
        <w:tc>
          <w:tcPr>
            <w:tcW w:w="1728" w:type="dxa"/>
          </w:tcPr>
          <w:p w14:paraId="44C8758B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59523D58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Basic auth</w:t>
            </w:r>
          </w:p>
        </w:tc>
      </w:tr>
      <w:tr w:rsidR="00EF75E9" w:rsidRPr="00AA4994" w14:paraId="4FBCEA15" w14:textId="77777777" w:rsidTr="00EF75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0E78EF4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accept</w:t>
            </w:r>
          </w:p>
        </w:tc>
        <w:tc>
          <w:tcPr>
            <w:tcW w:w="1728" w:type="dxa"/>
          </w:tcPr>
          <w:p w14:paraId="3E63EE33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application/json</w:t>
            </w:r>
          </w:p>
        </w:tc>
        <w:tc>
          <w:tcPr>
            <w:tcW w:w="1728" w:type="dxa"/>
          </w:tcPr>
          <w:p w14:paraId="1AB5DFEA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4E5BCF20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3325E487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-</w:t>
            </w:r>
          </w:p>
        </w:tc>
      </w:tr>
      <w:tr w:rsidR="00EF75E9" w:rsidRPr="00AA4994" w14:paraId="393368CA" w14:textId="77777777" w:rsidTr="00EF75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D6CF5B5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x-csrf-token</w:t>
            </w:r>
          </w:p>
        </w:tc>
        <w:tc>
          <w:tcPr>
            <w:tcW w:w="1728" w:type="dxa"/>
          </w:tcPr>
          <w:p w14:paraId="781ADE91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XXX</w:t>
            </w:r>
          </w:p>
        </w:tc>
        <w:tc>
          <w:tcPr>
            <w:tcW w:w="1728" w:type="dxa"/>
          </w:tcPr>
          <w:p w14:paraId="39D95B42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628ED31C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1C45B4BD" w14:textId="77777777" w:rsidR="00EF75E9" w:rsidRPr="00AA4994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fetch</w:t>
            </w:r>
          </w:p>
        </w:tc>
      </w:tr>
      <w:tr w:rsidR="00EF75E9" w:rsidRPr="00AA4994" w14:paraId="68CE69E2" w14:textId="77777777" w:rsidTr="00EF75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447D4B8" w14:textId="77777777" w:rsidR="00EF75E9" w:rsidRPr="00AA4994" w:rsidRDefault="00000000">
            <w:pPr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sap-language</w:t>
            </w:r>
          </w:p>
        </w:tc>
        <w:tc>
          <w:tcPr>
            <w:tcW w:w="1728" w:type="dxa"/>
          </w:tcPr>
          <w:p w14:paraId="52B84752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ZH</w:t>
            </w:r>
          </w:p>
        </w:tc>
        <w:tc>
          <w:tcPr>
            <w:tcW w:w="1728" w:type="dxa"/>
          </w:tcPr>
          <w:p w14:paraId="029502A3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string</w:t>
            </w:r>
          </w:p>
        </w:tc>
        <w:tc>
          <w:tcPr>
            <w:tcW w:w="1728" w:type="dxa"/>
          </w:tcPr>
          <w:p w14:paraId="2992E5A2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是</w:t>
            </w:r>
          </w:p>
        </w:tc>
        <w:tc>
          <w:tcPr>
            <w:tcW w:w="1728" w:type="dxa"/>
          </w:tcPr>
          <w:p w14:paraId="03803719" w14:textId="77777777" w:rsidR="00EF75E9" w:rsidRPr="00AA4994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微软雅黑" w:hint="eastAsia"/>
              </w:rPr>
            </w:pPr>
            <w:r w:rsidRPr="00AA4994">
              <w:rPr>
                <w:rFonts w:eastAsia="微软雅黑"/>
              </w:rPr>
              <w:t>-</w:t>
            </w:r>
          </w:p>
        </w:tc>
      </w:tr>
    </w:tbl>
    <w:p w14:paraId="51C0FEF5" w14:textId="3A7785C2" w:rsidR="00EF75E9" w:rsidRPr="00AA4994" w:rsidRDefault="00000000">
      <w:pPr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请求Body参数</w:t>
      </w:r>
      <w:proofErr w:type="spellEnd"/>
    </w:p>
    <w:p w14:paraId="6F43B807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lastRenderedPageBreak/>
        <w:t>{</w:t>
      </w:r>
    </w:p>
    <w:p w14:paraId="13F7C607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"Param": [</w:t>
      </w:r>
    </w:p>
    <w:p w14:paraId="2374BA29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{</w:t>
      </w:r>
    </w:p>
    <w:p w14:paraId="50167289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"OrderID": "1000029",</w:t>
      </w:r>
    </w:p>
    <w:p w14:paraId="0834E217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"Plant": "B012",</w:t>
      </w:r>
    </w:p>
    <w:p w14:paraId="6FD24A8B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</w:t>
      </w:r>
      <w:proofErr w:type="spellStart"/>
      <w:r w:rsidRPr="004705D7">
        <w:rPr>
          <w:rFonts w:eastAsia="微软雅黑"/>
          <w:sz w:val="18"/>
          <w:szCs w:val="18"/>
        </w:rPr>
        <w:t>ActualPlant</w:t>
      </w:r>
      <w:proofErr w:type="spellEnd"/>
      <w:r w:rsidRPr="004705D7">
        <w:rPr>
          <w:rFonts w:eastAsia="微软雅黑"/>
          <w:sz w:val="18"/>
          <w:szCs w:val="18"/>
        </w:rPr>
        <w:t>": "B010",</w:t>
      </w:r>
    </w:p>
    <w:p w14:paraId="7182AD8E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</w:t>
      </w:r>
      <w:proofErr w:type="spellStart"/>
      <w:r w:rsidRPr="004705D7">
        <w:rPr>
          <w:rFonts w:eastAsia="微软雅黑"/>
          <w:sz w:val="18"/>
          <w:szCs w:val="18"/>
        </w:rPr>
        <w:t>WorkCenter</w:t>
      </w:r>
      <w:proofErr w:type="spellEnd"/>
      <w:r w:rsidRPr="004705D7">
        <w:rPr>
          <w:rFonts w:eastAsia="微软雅黑"/>
          <w:sz w:val="18"/>
          <w:szCs w:val="18"/>
        </w:rPr>
        <w:t>": "Z01",</w:t>
      </w:r>
    </w:p>
    <w:p w14:paraId="3D49128D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"Sequence": "0",</w:t>
      </w:r>
    </w:p>
    <w:p w14:paraId="37598FB4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</w:t>
      </w:r>
      <w:proofErr w:type="spellStart"/>
      <w:r w:rsidRPr="004705D7">
        <w:rPr>
          <w:rFonts w:eastAsia="微软雅黑"/>
          <w:sz w:val="18"/>
          <w:szCs w:val="18"/>
        </w:rPr>
        <w:t>OrderOperation</w:t>
      </w:r>
      <w:proofErr w:type="spellEnd"/>
      <w:r w:rsidRPr="004705D7">
        <w:rPr>
          <w:rFonts w:eastAsia="微软雅黑"/>
          <w:sz w:val="18"/>
          <w:szCs w:val="18"/>
        </w:rPr>
        <w:t>": "0010",</w:t>
      </w:r>
    </w:p>
    <w:p w14:paraId="01EAB620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"Material": "LAC-54011194",</w:t>
      </w:r>
    </w:p>
    <w:p w14:paraId="245992EA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</w:t>
      </w:r>
      <w:proofErr w:type="spellStart"/>
      <w:r w:rsidRPr="004705D7">
        <w:rPr>
          <w:rFonts w:eastAsia="微软雅黑"/>
          <w:sz w:val="18"/>
          <w:szCs w:val="18"/>
        </w:rPr>
        <w:t>PostingDate</w:t>
      </w:r>
      <w:proofErr w:type="spellEnd"/>
      <w:r w:rsidRPr="004705D7">
        <w:rPr>
          <w:rFonts w:eastAsia="微软雅黑"/>
          <w:sz w:val="18"/>
          <w:szCs w:val="18"/>
        </w:rPr>
        <w:t>": "2025-05-29T00:00:00",</w:t>
      </w:r>
    </w:p>
    <w:p w14:paraId="1B65D1B6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</w:t>
      </w:r>
      <w:proofErr w:type="spellStart"/>
      <w:r w:rsidRPr="004705D7">
        <w:rPr>
          <w:rFonts w:eastAsia="微软雅黑"/>
          <w:sz w:val="18"/>
          <w:szCs w:val="18"/>
        </w:rPr>
        <w:t>ConfirmationYieldQuantity</w:t>
      </w:r>
      <w:proofErr w:type="spellEnd"/>
      <w:r w:rsidRPr="004705D7">
        <w:rPr>
          <w:rFonts w:eastAsia="微软雅黑"/>
          <w:sz w:val="18"/>
          <w:szCs w:val="18"/>
        </w:rPr>
        <w:t>": "2", //</w:t>
      </w:r>
      <w:proofErr w:type="spellStart"/>
      <w:r w:rsidRPr="004705D7">
        <w:rPr>
          <w:rFonts w:eastAsia="微软雅黑"/>
          <w:sz w:val="18"/>
          <w:szCs w:val="18"/>
        </w:rPr>
        <w:t>确认的产量</w:t>
      </w:r>
      <w:proofErr w:type="spellEnd"/>
    </w:p>
    <w:p w14:paraId="2C2AEE2A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</w:t>
      </w:r>
      <w:proofErr w:type="spellStart"/>
      <w:r w:rsidRPr="004705D7">
        <w:rPr>
          <w:rFonts w:eastAsia="微软雅黑"/>
          <w:sz w:val="18"/>
          <w:szCs w:val="18"/>
        </w:rPr>
        <w:t>ConfirmationUnitSAPCode</w:t>
      </w:r>
      <w:proofErr w:type="spellEnd"/>
      <w:r w:rsidRPr="004705D7">
        <w:rPr>
          <w:rFonts w:eastAsia="微软雅黑"/>
          <w:sz w:val="18"/>
          <w:szCs w:val="18"/>
        </w:rPr>
        <w:t>": "KG", //</w:t>
      </w:r>
      <w:proofErr w:type="spellStart"/>
      <w:r w:rsidRPr="004705D7">
        <w:rPr>
          <w:rFonts w:eastAsia="微软雅黑"/>
          <w:sz w:val="18"/>
          <w:szCs w:val="18"/>
        </w:rPr>
        <w:t>单位</w:t>
      </w:r>
      <w:proofErr w:type="spellEnd"/>
    </w:p>
    <w:p w14:paraId="05FF79D5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</w:t>
      </w:r>
      <w:proofErr w:type="spellStart"/>
      <w:r w:rsidRPr="004705D7">
        <w:rPr>
          <w:rFonts w:eastAsia="微软雅黑"/>
          <w:sz w:val="18"/>
          <w:szCs w:val="18"/>
        </w:rPr>
        <w:t>FinalConfirmationType</w:t>
      </w:r>
      <w:proofErr w:type="spellEnd"/>
      <w:r w:rsidRPr="004705D7">
        <w:rPr>
          <w:rFonts w:eastAsia="微软雅黑"/>
          <w:sz w:val="18"/>
          <w:szCs w:val="18"/>
        </w:rPr>
        <w:t>": "1", //</w:t>
      </w:r>
      <w:proofErr w:type="spellStart"/>
      <w:r w:rsidRPr="004705D7">
        <w:rPr>
          <w:rFonts w:eastAsia="微软雅黑"/>
          <w:sz w:val="18"/>
          <w:szCs w:val="18"/>
        </w:rPr>
        <w:t>最终确认类型</w:t>
      </w:r>
      <w:proofErr w:type="spellEnd"/>
    </w:p>
    <w:p w14:paraId="34F1992D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"OpConfirmedWorkQuantity1": "10",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1</w:t>
      </w:r>
    </w:p>
    <w:p w14:paraId="338E210D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"OpWorkQuantityUnit1": "MIN",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1单位</w:t>
      </w:r>
    </w:p>
    <w:p w14:paraId="6E96B10F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"OpConfirmedWorkQuantity2": "11",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2</w:t>
      </w:r>
    </w:p>
    <w:p w14:paraId="26137547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"OpWorkQuantityUnit2": "MIN",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2单位</w:t>
      </w:r>
    </w:p>
    <w:p w14:paraId="5386DCC3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"OpConfirmedWorkQuantity3": "12",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3</w:t>
      </w:r>
    </w:p>
    <w:p w14:paraId="77D018FA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"OpWorkQuantityUnit3": "KWH",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3单位</w:t>
      </w:r>
    </w:p>
    <w:p w14:paraId="055B1D7E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"OpConfirmedWorkQuantity4": "13",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4</w:t>
      </w:r>
    </w:p>
    <w:p w14:paraId="13872931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"OpWorkQuantityUnit4": "M3",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4单位</w:t>
      </w:r>
    </w:p>
    <w:p w14:paraId="4343FC0A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"OpConfirmedWorkQuantity5": "14",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5</w:t>
      </w:r>
    </w:p>
    <w:p w14:paraId="2228F12A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lastRenderedPageBreak/>
        <w:t>            "OpWorkQuantityUnit5": "MIN",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5单位</w:t>
      </w:r>
    </w:p>
    <w:p w14:paraId="17B89075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"OpConfirmedWorkQuantity6": "15",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6</w:t>
      </w:r>
    </w:p>
    <w:p w14:paraId="1E8A94D3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    "OpWorkQuantityUnit6": "MIN" //</w:t>
      </w:r>
      <w:proofErr w:type="spellStart"/>
      <w:r w:rsidRPr="004705D7">
        <w:rPr>
          <w:rFonts w:eastAsia="微软雅黑"/>
          <w:sz w:val="18"/>
          <w:szCs w:val="18"/>
        </w:rPr>
        <w:t>已确认的工作数量</w:t>
      </w:r>
      <w:proofErr w:type="spellEnd"/>
      <w:r w:rsidRPr="004705D7">
        <w:rPr>
          <w:rFonts w:eastAsia="微软雅黑"/>
          <w:sz w:val="18"/>
          <w:szCs w:val="18"/>
        </w:rPr>
        <w:t xml:space="preserve"> 6单位</w:t>
      </w:r>
    </w:p>
    <w:p w14:paraId="457C1E98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    }</w:t>
      </w:r>
    </w:p>
    <w:p w14:paraId="45AE930C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    ]</w:t>
      </w:r>
    </w:p>
    <w:p w14:paraId="554C076E" w14:textId="77777777" w:rsidR="00AA4994" w:rsidRPr="004705D7" w:rsidRDefault="00AA4994" w:rsidP="00AA4994">
      <w:pPr>
        <w:rPr>
          <w:rFonts w:eastAsia="微软雅黑"/>
          <w:sz w:val="18"/>
          <w:szCs w:val="18"/>
        </w:rPr>
      </w:pPr>
      <w:r w:rsidRPr="004705D7">
        <w:rPr>
          <w:rFonts w:eastAsia="微软雅黑"/>
          <w:sz w:val="18"/>
          <w:szCs w:val="18"/>
        </w:rPr>
        <w:t>}</w:t>
      </w:r>
    </w:p>
    <w:p w14:paraId="7401E081" w14:textId="415E8E61" w:rsidR="00EF75E9" w:rsidRPr="00AA4994" w:rsidRDefault="00EF75E9">
      <w:pPr>
        <w:rPr>
          <w:rFonts w:eastAsia="微软雅黑" w:hint="eastAsia"/>
        </w:rPr>
      </w:pPr>
    </w:p>
    <w:p w14:paraId="4A27B533" w14:textId="2B9204D0" w:rsidR="00EF75E9" w:rsidRPr="00AA4994" w:rsidRDefault="00000000">
      <w:pPr>
        <w:rPr>
          <w:rFonts w:eastAsia="微软雅黑" w:hint="eastAsia"/>
        </w:rPr>
      </w:pPr>
      <w:proofErr w:type="spellStart"/>
      <w:r w:rsidRPr="00AA4994">
        <w:rPr>
          <w:rFonts w:eastAsia="微软雅黑"/>
        </w:rPr>
        <w:t>认证方式</w:t>
      </w:r>
      <w:proofErr w:type="spellEnd"/>
    </w:p>
    <w:p w14:paraId="705F3A32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>继承父级（Basic auth）</w:t>
      </w:r>
    </w:p>
    <w:p w14:paraId="104873BF" w14:textId="30D8C454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 xml:space="preserve"> 响应示例</w:t>
      </w:r>
    </w:p>
    <w:p w14:paraId="468D294C" w14:textId="77777777" w:rsidR="00EF75E9" w:rsidRPr="00AA4994" w:rsidRDefault="00000000">
      <w:pPr>
        <w:rPr>
          <w:rFonts w:eastAsia="微软雅黑" w:hint="eastAsia"/>
        </w:rPr>
      </w:pPr>
      <w:r w:rsidRPr="00AA4994">
        <w:rPr>
          <w:rFonts w:eastAsia="微软雅黑"/>
        </w:rPr>
        <w:t>成功（201 Created）</w:t>
      </w:r>
    </w:p>
    <w:p w14:paraId="28974F68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{</w:t>
      </w:r>
    </w:p>
    <w:p w14:paraId="4FCDFE94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"</w:t>
      </w:r>
      <w:proofErr w:type="spellStart"/>
      <w:r w:rsidRPr="004705D7">
        <w:rPr>
          <w:rFonts w:eastAsia="宋体"/>
          <w:sz w:val="18"/>
          <w:szCs w:val="18"/>
          <w:lang w:eastAsia="zh-CN"/>
        </w:rPr>
        <w:t>reponseResult</w:t>
      </w:r>
      <w:proofErr w:type="spellEnd"/>
      <w:r w:rsidRPr="004705D7">
        <w:rPr>
          <w:rFonts w:eastAsia="宋体"/>
          <w:sz w:val="18"/>
          <w:szCs w:val="18"/>
          <w:lang w:eastAsia="zh-CN"/>
        </w:rPr>
        <w:t>": [</w:t>
      </w:r>
    </w:p>
    <w:p w14:paraId="2CAC5DA4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{</w:t>
      </w:r>
    </w:p>
    <w:p w14:paraId="6B91294D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    "</w:t>
      </w:r>
      <w:proofErr w:type="spellStart"/>
      <w:r w:rsidRPr="004705D7">
        <w:rPr>
          <w:rFonts w:eastAsia="宋体"/>
          <w:sz w:val="18"/>
          <w:szCs w:val="18"/>
          <w:lang w:eastAsia="zh-CN"/>
        </w:rPr>
        <w:t>ConfirmationGroup</w:t>
      </w:r>
      <w:proofErr w:type="spellEnd"/>
      <w:r w:rsidRPr="004705D7">
        <w:rPr>
          <w:rFonts w:eastAsia="宋体"/>
          <w:sz w:val="18"/>
          <w:szCs w:val="18"/>
          <w:lang w:eastAsia="zh-CN"/>
        </w:rPr>
        <w:t>": "116",</w:t>
      </w:r>
    </w:p>
    <w:p w14:paraId="3AEA6F2D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    "</w:t>
      </w:r>
      <w:proofErr w:type="spellStart"/>
      <w:r w:rsidRPr="004705D7">
        <w:rPr>
          <w:rFonts w:eastAsia="宋体"/>
          <w:sz w:val="18"/>
          <w:szCs w:val="18"/>
          <w:lang w:eastAsia="zh-CN"/>
        </w:rPr>
        <w:t>ConfirmationCount</w:t>
      </w:r>
      <w:proofErr w:type="spellEnd"/>
      <w:r w:rsidRPr="004705D7">
        <w:rPr>
          <w:rFonts w:eastAsia="宋体"/>
          <w:sz w:val="18"/>
          <w:szCs w:val="18"/>
          <w:lang w:eastAsia="zh-CN"/>
        </w:rPr>
        <w:t>": "49",</w:t>
      </w:r>
    </w:p>
    <w:p w14:paraId="4EB7E318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    "OrderID": "1000029",</w:t>
      </w:r>
    </w:p>
    <w:p w14:paraId="7F8FF013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    "</w:t>
      </w:r>
      <w:proofErr w:type="spellStart"/>
      <w:r w:rsidRPr="004705D7">
        <w:rPr>
          <w:rFonts w:eastAsia="宋体"/>
          <w:sz w:val="18"/>
          <w:szCs w:val="18"/>
          <w:lang w:eastAsia="zh-CN"/>
        </w:rPr>
        <w:t>OrderOperation</w:t>
      </w:r>
      <w:proofErr w:type="spellEnd"/>
      <w:r w:rsidRPr="004705D7">
        <w:rPr>
          <w:rFonts w:eastAsia="宋体"/>
          <w:sz w:val="18"/>
          <w:szCs w:val="18"/>
          <w:lang w:eastAsia="zh-CN"/>
        </w:rPr>
        <w:t>": "0010",</w:t>
      </w:r>
    </w:p>
    <w:p w14:paraId="4FF9F95E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    "</w:t>
      </w:r>
      <w:proofErr w:type="spellStart"/>
      <w:r w:rsidRPr="004705D7">
        <w:rPr>
          <w:rFonts w:eastAsia="宋体"/>
          <w:sz w:val="18"/>
          <w:szCs w:val="18"/>
          <w:lang w:eastAsia="zh-CN"/>
        </w:rPr>
        <w:t>IsSuccess</w:t>
      </w:r>
      <w:proofErr w:type="spellEnd"/>
      <w:r w:rsidRPr="004705D7">
        <w:rPr>
          <w:rFonts w:eastAsia="宋体"/>
          <w:sz w:val="18"/>
          <w:szCs w:val="18"/>
          <w:lang w:eastAsia="zh-CN"/>
        </w:rPr>
        <w:t>": "1",</w:t>
      </w:r>
    </w:p>
    <w:p w14:paraId="43E07DB7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 xml:space="preserve">            "Message": </w:t>
      </w:r>
      <w:proofErr w:type="gramStart"/>
      <w:r w:rsidRPr="004705D7">
        <w:rPr>
          <w:rFonts w:eastAsia="宋体"/>
          <w:sz w:val="18"/>
          <w:szCs w:val="18"/>
          <w:lang w:eastAsia="zh-CN"/>
        </w:rPr>
        <w:t>"</w:t>
      </w:r>
      <w:r w:rsidRPr="004705D7">
        <w:rPr>
          <w:rFonts w:eastAsia="宋体"/>
          <w:sz w:val="18"/>
          <w:szCs w:val="18"/>
          <w:lang w:eastAsia="zh-CN"/>
        </w:rPr>
        <w:t>报</w:t>
      </w:r>
      <w:proofErr w:type="gramEnd"/>
      <w:r w:rsidRPr="004705D7">
        <w:rPr>
          <w:rFonts w:eastAsia="宋体"/>
          <w:sz w:val="18"/>
          <w:szCs w:val="18"/>
          <w:lang w:eastAsia="zh-CN"/>
        </w:rPr>
        <w:t>工</w:t>
      </w:r>
      <w:proofErr w:type="gramStart"/>
      <w:r w:rsidRPr="004705D7">
        <w:rPr>
          <w:rFonts w:eastAsia="宋体"/>
          <w:sz w:val="18"/>
          <w:szCs w:val="18"/>
          <w:lang w:eastAsia="zh-CN"/>
        </w:rPr>
        <w:t>成功</w:t>
      </w:r>
      <w:r w:rsidRPr="004705D7">
        <w:rPr>
          <w:rFonts w:eastAsia="宋体"/>
          <w:sz w:val="18"/>
          <w:szCs w:val="18"/>
          <w:lang w:eastAsia="zh-CN"/>
        </w:rPr>
        <w:t>"</w:t>
      </w:r>
      <w:proofErr w:type="gramEnd"/>
    </w:p>
    <w:p w14:paraId="1643A4E8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},</w:t>
      </w:r>
    </w:p>
    <w:p w14:paraId="3C1A2070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[</w:t>
      </w:r>
    </w:p>
    <w:p w14:paraId="515B3F74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    {</w:t>
      </w:r>
    </w:p>
    <w:p w14:paraId="349E2C05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lastRenderedPageBreak/>
        <w:t>                "</w:t>
      </w:r>
      <w:proofErr w:type="spellStart"/>
      <w:r w:rsidRPr="004705D7">
        <w:rPr>
          <w:rFonts w:eastAsia="宋体"/>
          <w:sz w:val="18"/>
          <w:szCs w:val="18"/>
          <w:lang w:eastAsia="zh-CN"/>
        </w:rPr>
        <w:t>ConfirmationGroup</w:t>
      </w:r>
      <w:proofErr w:type="spellEnd"/>
      <w:r w:rsidRPr="004705D7">
        <w:rPr>
          <w:rFonts w:eastAsia="宋体"/>
          <w:sz w:val="18"/>
          <w:szCs w:val="18"/>
          <w:lang w:eastAsia="zh-CN"/>
        </w:rPr>
        <w:t>": "117",</w:t>
      </w:r>
    </w:p>
    <w:p w14:paraId="330B7E5B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        "</w:t>
      </w:r>
      <w:proofErr w:type="spellStart"/>
      <w:r w:rsidRPr="004705D7">
        <w:rPr>
          <w:rFonts w:eastAsia="宋体"/>
          <w:sz w:val="18"/>
          <w:szCs w:val="18"/>
          <w:lang w:eastAsia="zh-CN"/>
        </w:rPr>
        <w:t>ConfirmationCount</w:t>
      </w:r>
      <w:proofErr w:type="spellEnd"/>
      <w:r w:rsidRPr="004705D7">
        <w:rPr>
          <w:rFonts w:eastAsia="宋体"/>
          <w:sz w:val="18"/>
          <w:szCs w:val="18"/>
          <w:lang w:eastAsia="zh-CN"/>
        </w:rPr>
        <w:t>": "23",</w:t>
      </w:r>
    </w:p>
    <w:p w14:paraId="5AFB27EC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        "OrderID": "1000029",</w:t>
      </w:r>
    </w:p>
    <w:p w14:paraId="703771C8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        "</w:t>
      </w:r>
      <w:proofErr w:type="spellStart"/>
      <w:r w:rsidRPr="004705D7">
        <w:rPr>
          <w:rFonts w:eastAsia="宋体"/>
          <w:sz w:val="18"/>
          <w:szCs w:val="18"/>
          <w:lang w:eastAsia="zh-CN"/>
        </w:rPr>
        <w:t>OrderOperation</w:t>
      </w:r>
      <w:proofErr w:type="spellEnd"/>
      <w:r w:rsidRPr="004705D7">
        <w:rPr>
          <w:rFonts w:eastAsia="宋体"/>
          <w:sz w:val="18"/>
          <w:szCs w:val="18"/>
          <w:lang w:eastAsia="zh-CN"/>
        </w:rPr>
        <w:t>": "0020",</w:t>
      </w:r>
    </w:p>
    <w:p w14:paraId="1A14F8D3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        "</w:t>
      </w:r>
      <w:proofErr w:type="spellStart"/>
      <w:r w:rsidRPr="004705D7">
        <w:rPr>
          <w:rFonts w:eastAsia="宋体"/>
          <w:sz w:val="18"/>
          <w:szCs w:val="18"/>
          <w:lang w:eastAsia="zh-CN"/>
        </w:rPr>
        <w:t>IsSuccess</w:t>
      </w:r>
      <w:proofErr w:type="spellEnd"/>
      <w:r w:rsidRPr="004705D7">
        <w:rPr>
          <w:rFonts w:eastAsia="宋体"/>
          <w:sz w:val="18"/>
          <w:szCs w:val="18"/>
          <w:lang w:eastAsia="zh-CN"/>
        </w:rPr>
        <w:t>": "1",</w:t>
      </w:r>
    </w:p>
    <w:p w14:paraId="319A712C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 xml:space="preserve">                "Message": </w:t>
      </w:r>
      <w:proofErr w:type="gramStart"/>
      <w:r w:rsidRPr="004705D7">
        <w:rPr>
          <w:rFonts w:eastAsia="宋体"/>
          <w:sz w:val="18"/>
          <w:szCs w:val="18"/>
          <w:lang w:eastAsia="zh-CN"/>
        </w:rPr>
        <w:t>"</w:t>
      </w:r>
      <w:r w:rsidRPr="004705D7">
        <w:rPr>
          <w:rFonts w:eastAsia="宋体"/>
          <w:sz w:val="18"/>
          <w:szCs w:val="18"/>
          <w:lang w:eastAsia="zh-CN"/>
        </w:rPr>
        <w:t>报</w:t>
      </w:r>
      <w:proofErr w:type="gramEnd"/>
      <w:r w:rsidRPr="004705D7">
        <w:rPr>
          <w:rFonts w:eastAsia="宋体"/>
          <w:sz w:val="18"/>
          <w:szCs w:val="18"/>
          <w:lang w:eastAsia="zh-CN"/>
        </w:rPr>
        <w:t>工</w:t>
      </w:r>
      <w:proofErr w:type="gramStart"/>
      <w:r w:rsidRPr="004705D7">
        <w:rPr>
          <w:rFonts w:eastAsia="宋体"/>
          <w:sz w:val="18"/>
          <w:szCs w:val="18"/>
          <w:lang w:eastAsia="zh-CN"/>
        </w:rPr>
        <w:t>成功</w:t>
      </w:r>
      <w:r w:rsidRPr="004705D7">
        <w:rPr>
          <w:rFonts w:eastAsia="宋体"/>
          <w:sz w:val="18"/>
          <w:szCs w:val="18"/>
          <w:lang w:eastAsia="zh-CN"/>
        </w:rPr>
        <w:t>"</w:t>
      </w:r>
      <w:proofErr w:type="gramEnd"/>
    </w:p>
    <w:p w14:paraId="0CF47982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    }</w:t>
      </w:r>
    </w:p>
    <w:p w14:paraId="19E61F82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    ]</w:t>
      </w:r>
    </w:p>
    <w:p w14:paraId="2C53894E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],</w:t>
      </w:r>
    </w:p>
    <w:p w14:paraId="1BC74F54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    "</w:t>
      </w:r>
      <w:proofErr w:type="spellStart"/>
      <w:r w:rsidRPr="004705D7">
        <w:rPr>
          <w:rFonts w:eastAsia="宋体"/>
          <w:sz w:val="18"/>
          <w:szCs w:val="18"/>
          <w:lang w:eastAsia="zh-CN"/>
        </w:rPr>
        <w:t>logId</w:t>
      </w:r>
      <w:proofErr w:type="spellEnd"/>
      <w:r w:rsidRPr="004705D7">
        <w:rPr>
          <w:rFonts w:eastAsia="宋体"/>
          <w:sz w:val="18"/>
          <w:szCs w:val="18"/>
          <w:lang w:eastAsia="zh-CN"/>
        </w:rPr>
        <w:t>": "AGg_937N9aK2sTzXSOd42InCJISl"</w:t>
      </w:r>
    </w:p>
    <w:p w14:paraId="483B02C3" w14:textId="77777777" w:rsidR="00011EE4" w:rsidRPr="004705D7" w:rsidRDefault="00011EE4" w:rsidP="00011EE4">
      <w:pPr>
        <w:rPr>
          <w:rFonts w:eastAsia="宋体"/>
          <w:sz w:val="18"/>
          <w:szCs w:val="18"/>
          <w:lang w:eastAsia="zh-CN"/>
        </w:rPr>
      </w:pPr>
      <w:r w:rsidRPr="004705D7">
        <w:rPr>
          <w:rFonts w:eastAsia="宋体"/>
          <w:sz w:val="18"/>
          <w:szCs w:val="18"/>
          <w:lang w:eastAsia="zh-CN"/>
        </w:rPr>
        <w:t>}</w:t>
      </w:r>
    </w:p>
    <w:p w14:paraId="54360003" w14:textId="77777777" w:rsidR="00011EE4" w:rsidRDefault="00011EE4">
      <w:pPr>
        <w:rPr>
          <w:rFonts w:eastAsia="宋体"/>
          <w:lang w:eastAsia="zh-CN"/>
        </w:rPr>
      </w:pPr>
    </w:p>
    <w:p w14:paraId="391E6BF6" w14:textId="52862284" w:rsidR="00011EE4" w:rsidRDefault="00000000">
      <w:pPr>
        <w:rPr>
          <w:rFonts w:eastAsia="微软雅黑"/>
          <w:lang w:eastAsia="zh-CN"/>
        </w:rPr>
      </w:pPr>
      <w:r w:rsidRPr="00AA4994">
        <w:rPr>
          <w:rFonts w:eastAsia="微软雅黑"/>
          <w:lang w:eastAsia="zh-CN"/>
        </w:rPr>
        <w:t>失败（4</w:t>
      </w:r>
      <w:r w:rsidR="00011EE4">
        <w:rPr>
          <w:rFonts w:eastAsia="微软雅黑" w:hint="eastAsia"/>
          <w:lang w:eastAsia="zh-CN"/>
        </w:rPr>
        <w:t>00</w:t>
      </w:r>
      <w:r w:rsidRPr="00AA4994">
        <w:rPr>
          <w:rFonts w:eastAsia="微软雅黑"/>
          <w:lang w:eastAsia="zh-CN"/>
        </w:rPr>
        <w:t>）：</w:t>
      </w:r>
    </w:p>
    <w:p w14:paraId="5E9E332E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{</w:t>
      </w:r>
    </w:p>
    <w:p w14:paraId="3CDAE22D" w14:textId="3C0E3EAA" w:rsidR="00011EE4" w:rsidRPr="004705D7" w:rsidRDefault="00011EE4" w:rsidP="004705D7">
      <w:pPr>
        <w:rPr>
          <w:rFonts w:eastAsia="微软雅黑" w:hint="eastAsia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reponseResult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[</w:t>
      </w:r>
    </w:p>
    <w:p w14:paraId="3423AAB2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{</w:t>
      </w:r>
    </w:p>
    <w:p w14:paraId="57583A0A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ConfirmationGroup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"",</w:t>
      </w:r>
    </w:p>
    <w:p w14:paraId="6EB7877E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ConfirmationCount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"",</w:t>
      </w:r>
    </w:p>
    <w:p w14:paraId="11D5E244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"OrderID": "1000029",</w:t>
      </w:r>
    </w:p>
    <w:p w14:paraId="5555F6FC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OrderOperation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"0010",</w:t>
      </w:r>
    </w:p>
    <w:p w14:paraId="5DF108CC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IsSuccess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"0",</w:t>
      </w:r>
    </w:p>
    <w:p w14:paraId="02EB5F7E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"Message": {</w:t>
      </w:r>
    </w:p>
    <w:p w14:paraId="1ABB0F09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"error": {</w:t>
      </w:r>
    </w:p>
    <w:p w14:paraId="153C90D6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lastRenderedPageBreak/>
        <w:t>                    "code": "/IWBEP/CM_MGW_RT/022",</w:t>
      </w:r>
    </w:p>
    <w:p w14:paraId="4F8D0D93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"message": {</w:t>
      </w:r>
    </w:p>
    <w:p w14:paraId="714EA434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"@lang":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zh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",</w:t>
      </w:r>
    </w:p>
    <w:p w14:paraId="70FE5CFE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 xml:space="preserve">                        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"$"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 xml:space="preserve">: 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"未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 xml:space="preserve">使用语言 ZH 创建单位 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lIN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。"</w:t>
      </w:r>
    </w:p>
    <w:p w14:paraId="69427116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},</w:t>
      </w:r>
    </w:p>
    <w:p w14:paraId="34F939BA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innererror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{</w:t>
      </w:r>
    </w:p>
    <w:p w14:paraId="58285B27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"application": {</w:t>
      </w:r>
    </w:p>
    <w:p w14:paraId="1F3DC50E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"</w:t>
      </w:r>
      <w:proofErr w:type="spellStart"/>
      <w:proofErr w:type="gramStart"/>
      <w:r w:rsidRPr="004705D7">
        <w:rPr>
          <w:rFonts w:eastAsia="微软雅黑"/>
          <w:sz w:val="18"/>
          <w:szCs w:val="18"/>
          <w:lang w:eastAsia="zh-CN"/>
        </w:rPr>
        <w:t>component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_id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"PP-ES",</w:t>
      </w:r>
    </w:p>
    <w:p w14:paraId="1FBD746B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"</w:t>
      </w:r>
      <w:proofErr w:type="spellStart"/>
      <w:proofErr w:type="gramStart"/>
      <w:r w:rsidRPr="004705D7">
        <w:rPr>
          <w:rFonts w:eastAsia="微软雅黑"/>
          <w:sz w:val="18"/>
          <w:szCs w:val="18"/>
          <w:lang w:eastAsia="zh-CN"/>
        </w:rPr>
        <w:t>service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_namespace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"/SAP/",</w:t>
      </w:r>
    </w:p>
    <w:p w14:paraId="4227E78A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"</w:t>
      </w:r>
      <w:proofErr w:type="spellStart"/>
      <w:proofErr w:type="gramStart"/>
      <w:r w:rsidRPr="004705D7">
        <w:rPr>
          <w:rFonts w:eastAsia="微软雅黑"/>
          <w:sz w:val="18"/>
          <w:szCs w:val="18"/>
          <w:lang w:eastAsia="zh-CN"/>
        </w:rPr>
        <w:t>service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_id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"API_PROD_ORDER_CONFIRMATION_2_SRV",</w:t>
      </w:r>
    </w:p>
    <w:p w14:paraId="0FEA7B98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"</w:t>
      </w:r>
      <w:proofErr w:type="spellStart"/>
      <w:proofErr w:type="gramStart"/>
      <w:r w:rsidRPr="004705D7">
        <w:rPr>
          <w:rFonts w:eastAsia="微软雅黑"/>
          <w:sz w:val="18"/>
          <w:szCs w:val="18"/>
          <w:lang w:eastAsia="zh-CN"/>
        </w:rPr>
        <w:t>service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_version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"0001"</w:t>
      </w:r>
    </w:p>
    <w:p w14:paraId="31941D42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},</w:t>
      </w:r>
    </w:p>
    <w:p w14:paraId="1A3338CE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transactionid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"43114483bb03436ba9b9d59233fcacaa",</w:t>
      </w:r>
    </w:p>
    <w:p w14:paraId="3A1709C8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"timestamp": "20250604090255.4312540",</w:t>
      </w:r>
    </w:p>
    <w:p w14:paraId="20DF1A6B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Error_Resolution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{</w:t>
      </w:r>
    </w:p>
    <w:p w14:paraId="2A054FC4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SAP_Transaction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"For backend administrators: use ADT feed reader \"SAP Gateway Error Log\" or run transaction /IWFND/ERROR_LOG on SAP Gateway hub system and search for entries with the timestamp above for more details",</w:t>
      </w:r>
    </w:p>
    <w:p w14:paraId="28D1E454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SAP_Note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"See SAP Note 1797736 for error analysis (https://service.sap.com/sap/support/notes/1797736)"</w:t>
      </w:r>
    </w:p>
    <w:p w14:paraId="173120FE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},</w:t>
      </w:r>
    </w:p>
    <w:p w14:paraId="52CB65C5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errordetails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{</w:t>
      </w:r>
    </w:p>
    <w:p w14:paraId="600C2AEE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errordetail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{</w:t>
      </w:r>
    </w:p>
    <w:p w14:paraId="4DD7C9AC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ContentID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"",</w:t>
      </w:r>
    </w:p>
    <w:p w14:paraId="6A60A3D3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lastRenderedPageBreak/>
        <w:t>                                "code": "/IWBEP/CM_MGW_RT/022",</w:t>
      </w:r>
    </w:p>
    <w:p w14:paraId="1879B56A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 xml:space="preserve">                                "message": 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"未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 xml:space="preserve">使用语言 ZH 创建单位 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lIN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。",</w:t>
      </w:r>
    </w:p>
    <w:p w14:paraId="10315C3B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    "</w:t>
      </w:r>
      <w:proofErr w:type="spellStart"/>
      <w:proofErr w:type="gramStart"/>
      <w:r w:rsidRPr="004705D7">
        <w:rPr>
          <w:rFonts w:eastAsia="微软雅黑"/>
          <w:sz w:val="18"/>
          <w:szCs w:val="18"/>
          <w:lang w:eastAsia="zh-CN"/>
        </w:rPr>
        <w:t>longtext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_url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"/sap/opu/odata/iwbep/message_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text;o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=LOCAL/T100_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longtexts(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MSGID='%2FIWBEP%2FCM_MGW_RT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',MSGNO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='022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',MESSAGE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_V1='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',MESSAGE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_V2='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',MESSAGE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_V3='</w:t>
      </w:r>
      <w:proofErr w:type="gramStart"/>
      <w:r w:rsidRPr="004705D7">
        <w:rPr>
          <w:rFonts w:eastAsia="微软雅黑"/>
          <w:sz w:val="18"/>
          <w:szCs w:val="18"/>
          <w:lang w:eastAsia="zh-CN"/>
        </w:rPr>
        <w:t>',MESSAGE</w:t>
      </w:r>
      <w:proofErr w:type="gramEnd"/>
      <w:r w:rsidRPr="004705D7">
        <w:rPr>
          <w:rFonts w:eastAsia="微软雅黑"/>
          <w:sz w:val="18"/>
          <w:szCs w:val="18"/>
          <w:lang w:eastAsia="zh-CN"/>
        </w:rPr>
        <w:t>_V4='')/$value",</w:t>
      </w:r>
    </w:p>
    <w:p w14:paraId="50AC0A2A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propertyref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"",</w:t>
      </w:r>
    </w:p>
    <w:p w14:paraId="730ED914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    "severity": "error",</w:t>
      </w:r>
    </w:p>
    <w:p w14:paraId="1BAABCB8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    "target": "OpWorkQuantityUnit6",</w:t>
      </w:r>
    </w:p>
    <w:p w14:paraId="00169A6A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    "transition": "false"</w:t>
      </w:r>
    </w:p>
    <w:p w14:paraId="7E2E977E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    }</w:t>
      </w:r>
    </w:p>
    <w:p w14:paraId="5C76A573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    }</w:t>
      </w:r>
    </w:p>
    <w:p w14:paraId="4EB60AD0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    }</w:t>
      </w:r>
    </w:p>
    <w:p w14:paraId="38C9A5D4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    }</w:t>
      </w:r>
    </w:p>
    <w:p w14:paraId="2AEB8ECF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    }</w:t>
      </w:r>
    </w:p>
    <w:p w14:paraId="29D2580B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    }</w:t>
      </w:r>
    </w:p>
    <w:p w14:paraId="0588645C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],</w:t>
      </w:r>
    </w:p>
    <w:p w14:paraId="5C7EC00A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    "</w:t>
      </w:r>
      <w:proofErr w:type="spellStart"/>
      <w:r w:rsidRPr="004705D7">
        <w:rPr>
          <w:rFonts w:eastAsia="微软雅黑"/>
          <w:sz w:val="18"/>
          <w:szCs w:val="18"/>
          <w:lang w:eastAsia="zh-CN"/>
        </w:rPr>
        <w:t>logId</w:t>
      </w:r>
      <w:proofErr w:type="spellEnd"/>
      <w:r w:rsidRPr="004705D7">
        <w:rPr>
          <w:rFonts w:eastAsia="微软雅黑"/>
          <w:sz w:val="18"/>
          <w:szCs w:val="18"/>
          <w:lang w:eastAsia="zh-CN"/>
        </w:rPr>
        <w:t>": "AGhAC7xxEeLGRHXcpA5gC8UrMpAg"</w:t>
      </w:r>
    </w:p>
    <w:p w14:paraId="059A1654" w14:textId="77777777" w:rsidR="00011EE4" w:rsidRPr="004705D7" w:rsidRDefault="00011EE4" w:rsidP="00011EE4">
      <w:pPr>
        <w:rPr>
          <w:rFonts w:eastAsia="微软雅黑"/>
          <w:sz w:val="18"/>
          <w:szCs w:val="18"/>
          <w:lang w:eastAsia="zh-CN"/>
        </w:rPr>
      </w:pPr>
      <w:r w:rsidRPr="004705D7">
        <w:rPr>
          <w:rFonts w:eastAsia="微软雅黑"/>
          <w:sz w:val="18"/>
          <w:szCs w:val="18"/>
          <w:lang w:eastAsia="zh-CN"/>
        </w:rPr>
        <w:t>}</w:t>
      </w:r>
    </w:p>
    <w:p w14:paraId="404239DF" w14:textId="4C9A2F95" w:rsidR="00EF75E9" w:rsidRPr="00AA4994" w:rsidRDefault="00EF75E9">
      <w:pPr>
        <w:rPr>
          <w:rFonts w:eastAsia="微软雅黑" w:hint="eastAsia"/>
          <w:lang w:eastAsia="zh-CN"/>
        </w:rPr>
      </w:pPr>
    </w:p>
    <w:sectPr w:rsidR="00EF75E9" w:rsidRPr="00AA499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3D74C9"/>
    <w:multiLevelType w:val="multilevel"/>
    <w:tmpl w:val="331E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353305"/>
    <w:multiLevelType w:val="multilevel"/>
    <w:tmpl w:val="0F324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D106F1"/>
    <w:multiLevelType w:val="multilevel"/>
    <w:tmpl w:val="17687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2438800">
    <w:abstractNumId w:val="8"/>
  </w:num>
  <w:num w:numId="2" w16cid:durableId="186062924">
    <w:abstractNumId w:val="6"/>
  </w:num>
  <w:num w:numId="3" w16cid:durableId="1222327031">
    <w:abstractNumId w:val="5"/>
  </w:num>
  <w:num w:numId="4" w16cid:durableId="1502741163">
    <w:abstractNumId w:val="4"/>
  </w:num>
  <w:num w:numId="5" w16cid:durableId="1956596176">
    <w:abstractNumId w:val="7"/>
  </w:num>
  <w:num w:numId="6" w16cid:durableId="242955518">
    <w:abstractNumId w:val="3"/>
  </w:num>
  <w:num w:numId="7" w16cid:durableId="1979529157">
    <w:abstractNumId w:val="2"/>
  </w:num>
  <w:num w:numId="8" w16cid:durableId="2098019663">
    <w:abstractNumId w:val="1"/>
  </w:num>
  <w:num w:numId="9" w16cid:durableId="2025864605">
    <w:abstractNumId w:val="0"/>
  </w:num>
  <w:num w:numId="10" w16cid:durableId="415246686">
    <w:abstractNumId w:val="9"/>
  </w:num>
  <w:num w:numId="11" w16cid:durableId="2068719662">
    <w:abstractNumId w:val="11"/>
  </w:num>
  <w:num w:numId="12" w16cid:durableId="898781048">
    <w:abstractNumId w:val="11"/>
    <w:lvlOverride w:ilvl="2">
      <w:lvl w:ilvl="2">
        <w:numFmt w:val="decimal"/>
        <w:lvlText w:val="%3."/>
        <w:lvlJc w:val="left"/>
      </w:lvl>
    </w:lvlOverride>
  </w:num>
  <w:num w:numId="13" w16cid:durableId="7929389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1EE4"/>
    <w:rsid w:val="00034616"/>
    <w:rsid w:val="0006063C"/>
    <w:rsid w:val="0006390E"/>
    <w:rsid w:val="0015074B"/>
    <w:rsid w:val="002018E0"/>
    <w:rsid w:val="0029639D"/>
    <w:rsid w:val="00326F90"/>
    <w:rsid w:val="003B6027"/>
    <w:rsid w:val="004705D7"/>
    <w:rsid w:val="004A743D"/>
    <w:rsid w:val="00565D1D"/>
    <w:rsid w:val="008D2525"/>
    <w:rsid w:val="009C52A5"/>
    <w:rsid w:val="009D1EA4"/>
    <w:rsid w:val="00A52401"/>
    <w:rsid w:val="00AA1D8D"/>
    <w:rsid w:val="00AA4994"/>
    <w:rsid w:val="00B47730"/>
    <w:rsid w:val="00CB0664"/>
    <w:rsid w:val="00D11E23"/>
    <w:rsid w:val="00EF75E9"/>
    <w:rsid w:val="00FB049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A7CB784"/>
  <w14:defaultImageDpi w14:val="300"/>
  <w15:docId w15:val="{A4D963E8-5F33-42A2-871E-CF5117A0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微软雅黑" w:hAnsi="微软雅黑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9">
    <w:name w:val="Hyperlink"/>
    <w:basedOn w:val="a2"/>
    <w:uiPriority w:val="99"/>
    <w:unhideWhenUsed/>
    <w:rsid w:val="00AA4994"/>
    <w:rPr>
      <w:color w:val="0000FF" w:themeColor="hyperlink"/>
      <w:u w:val="single"/>
    </w:rPr>
  </w:style>
  <w:style w:type="character" w:styleId="affa">
    <w:name w:val="Unresolved Mention"/>
    <w:basedOn w:val="a2"/>
    <w:uiPriority w:val="99"/>
    <w:semiHidden/>
    <w:unhideWhenUsed/>
    <w:rsid w:val="00AA49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nlong.it-cpi010-rt.cpi.cn40.apps.platform.sapcloud.cn/http/Post_ProdnOrdConf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27</Pages>
  <Words>5261</Words>
  <Characters>17889</Characters>
  <Application>Microsoft Office Word</Application>
  <DocSecurity>0</DocSecurity>
  <Lines>1987</Lines>
  <Paragraphs>1653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21497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军 万</cp:lastModifiedBy>
  <cp:revision>10</cp:revision>
  <dcterms:created xsi:type="dcterms:W3CDTF">2013-12-23T23:15:00Z</dcterms:created>
  <dcterms:modified xsi:type="dcterms:W3CDTF">2026-08-03T07:01:00Z</dcterms:modified>
  <cp:category/>
</cp:coreProperties>
</file>